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Times New Roman"/>
          <w:sz w:val="20"/>
        </w:rPr>
      </w:pPr>
      <w:bookmarkStart w:id="0" w:name="_GoBack"/>
      <w:bookmarkEnd w:id="0"/>
      <w:r>
        <w:drawing>
          <wp:anchor distT="0" distB="0" distL="0" distR="0" simplePos="0" relativeHeight="249488384" behindDoc="1" locked="0" layoutInCell="1" allowOverlap="1">
            <wp:simplePos x="0" y="0"/>
            <wp:positionH relativeFrom="page">
              <wp:posOffset>0</wp:posOffset>
            </wp:positionH>
            <wp:positionV relativeFrom="page">
              <wp:posOffset>95885</wp:posOffset>
            </wp:positionV>
            <wp:extent cx="7555865" cy="105962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6" cstate="print"/>
                    <a:stretch>
                      <a:fillRect/>
                    </a:stretch>
                  </pic:blipFill>
                  <pic:spPr>
                    <a:xfrm>
                      <a:off x="0" y="0"/>
                      <a:ext cx="7555992" cy="10596366"/>
                    </a:xfrm>
                    <a:prstGeom prst="rect">
                      <a:avLst/>
                    </a:prstGeom>
                  </pic:spPr>
                </pic:pic>
              </a:graphicData>
            </a:graphic>
          </wp:anchor>
        </w:drawing>
      </w: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5"/>
        </w:rPr>
      </w:pPr>
    </w:p>
    <w:p>
      <w:pPr>
        <w:pStyle w:val="4"/>
        <w:spacing w:before="66"/>
        <w:ind w:left="5614"/>
      </w:pPr>
      <w:r>
        <w:t>苏教办外函〔</w:t>
      </w:r>
      <w:r>
        <w:rPr>
          <w:rFonts w:ascii="Times New Roman" w:eastAsia="Times New Roman"/>
        </w:rPr>
        <w:t>2019</w:t>
      </w:r>
      <w:r>
        <w:t>〕</w:t>
      </w:r>
      <w:r>
        <w:rPr>
          <w:rFonts w:ascii="Times New Roman" w:eastAsia="Times New Roman"/>
        </w:rPr>
        <w:t xml:space="preserve">6 </w:t>
      </w:r>
      <w:r>
        <w:t>号</w:t>
      </w:r>
    </w:p>
    <w:p>
      <w:pPr>
        <w:pStyle w:val="7"/>
        <w:rPr>
          <w:sz w:val="47"/>
        </w:rPr>
      </w:pPr>
    </w:p>
    <w:p>
      <w:pPr>
        <w:spacing w:before="0" w:line="235" w:lineRule="auto"/>
        <w:ind w:left="1563" w:right="1494" w:hanging="766"/>
        <w:jc w:val="left"/>
        <w:rPr>
          <w:sz w:val="44"/>
        </w:rPr>
      </w:pPr>
      <w:r>
        <w:rPr>
          <w:spacing w:val="-13"/>
          <w:sz w:val="44"/>
        </w:rPr>
        <w:t xml:space="preserve">省教育厅办公室关于做好 </w:t>
      </w:r>
      <w:r>
        <w:rPr>
          <w:rFonts w:ascii="Times New Roman" w:eastAsia="Times New Roman"/>
          <w:sz w:val="44"/>
        </w:rPr>
        <w:t xml:space="preserve">2019 </w:t>
      </w:r>
      <w:r>
        <w:rPr>
          <w:spacing w:val="-5"/>
          <w:sz w:val="44"/>
        </w:rPr>
        <w:t>年度江苏</w:t>
      </w:r>
      <w:r>
        <w:rPr>
          <w:spacing w:val="-4"/>
          <w:sz w:val="44"/>
        </w:rPr>
        <w:t>政府留学奖学金申报工作的通知</w:t>
      </w:r>
    </w:p>
    <w:p>
      <w:pPr>
        <w:pStyle w:val="7"/>
        <w:spacing w:before="4"/>
        <w:rPr>
          <w:sz w:val="53"/>
        </w:rPr>
      </w:pPr>
    </w:p>
    <w:p>
      <w:pPr>
        <w:pStyle w:val="4"/>
        <w:spacing w:before="1" w:line="324" w:lineRule="auto"/>
        <w:ind w:left="228" w:right="925"/>
        <w:rPr>
          <w:rFonts w:ascii="Times New Roman" w:eastAsia="Times New Roman"/>
        </w:rPr>
      </w:pPr>
      <w:r>
        <w:rPr>
          <w:spacing w:val="-12"/>
        </w:rPr>
        <w:t>各设区市教育局、人力资源社会保障局，各高等院校，各省属科</w:t>
      </w:r>
      <w:r>
        <w:rPr>
          <w:spacing w:val="-7"/>
        </w:rPr>
        <w:t>研院所，各有关单位</w:t>
      </w:r>
      <w:r>
        <w:rPr>
          <w:rFonts w:ascii="Times New Roman" w:eastAsia="Times New Roman"/>
        </w:rPr>
        <w:t>:</w:t>
      </w:r>
    </w:p>
    <w:p>
      <w:pPr>
        <w:spacing w:before="9" w:line="326" w:lineRule="auto"/>
        <w:ind w:left="228" w:right="809" w:firstLine="636"/>
        <w:jc w:val="left"/>
        <w:rPr>
          <w:sz w:val="32"/>
        </w:rPr>
      </w:pPr>
      <w:r>
        <w:rPr>
          <w:spacing w:val="-13"/>
          <w:sz w:val="32"/>
        </w:rPr>
        <w:t>为贯彻落实《省委办公厅省政府办公厅关于做好新时期教育</w:t>
      </w:r>
      <w:r>
        <w:rPr>
          <w:spacing w:val="-16"/>
          <w:sz w:val="32"/>
        </w:rPr>
        <w:t>对外开放工作的实施意见》精神，加大高层次创新人才、学术带</w:t>
      </w:r>
      <w:r>
        <w:rPr>
          <w:spacing w:val="-8"/>
          <w:sz w:val="32"/>
        </w:rPr>
        <w:t xml:space="preserve">头人的培养和选派力度，推动江苏科教和人才强省战略的实施， </w:t>
      </w:r>
      <w:r>
        <w:rPr>
          <w:spacing w:val="-11"/>
          <w:sz w:val="32"/>
        </w:rPr>
        <w:t xml:space="preserve">服务江苏经济社会发展，我厅将于 </w:t>
      </w:r>
      <w:r>
        <w:rPr>
          <w:rFonts w:ascii="Times New Roman" w:eastAsia="Times New Roman"/>
          <w:sz w:val="32"/>
        </w:rPr>
        <w:t xml:space="preserve">2019 </w:t>
      </w:r>
      <w:r>
        <w:rPr>
          <w:spacing w:val="-5"/>
          <w:sz w:val="32"/>
        </w:rPr>
        <w:t>年继续开展江苏政府留</w:t>
      </w:r>
      <w:r>
        <w:rPr>
          <w:spacing w:val="-6"/>
          <w:sz w:val="32"/>
        </w:rPr>
        <w:t>学奖学金项目。现将有关事项通知如下。</w:t>
      </w:r>
    </w:p>
    <w:p>
      <w:pPr>
        <w:spacing w:before="5"/>
        <w:ind w:left="864" w:right="0" w:firstLine="0"/>
        <w:jc w:val="left"/>
        <w:rPr>
          <w:sz w:val="32"/>
        </w:rPr>
      </w:pPr>
      <w:r>
        <w:rPr>
          <w:sz w:val="32"/>
        </w:rPr>
        <w:t>一、奖学金资助时长及面向</w:t>
      </w:r>
    </w:p>
    <w:p>
      <w:pPr>
        <w:spacing w:before="152" w:line="326" w:lineRule="auto"/>
        <w:ind w:left="228" w:right="925" w:firstLine="636"/>
        <w:jc w:val="left"/>
        <w:rPr>
          <w:sz w:val="32"/>
        </w:rPr>
      </w:pPr>
      <w:r>
        <w:rPr>
          <w:spacing w:val="-11"/>
          <w:sz w:val="32"/>
        </w:rPr>
        <w:t xml:space="preserve">江苏政府留学奖学金资助在外时长为 </w:t>
      </w:r>
      <w:r>
        <w:rPr>
          <w:rFonts w:ascii="Times New Roman" w:eastAsia="Times New Roman"/>
          <w:sz w:val="32"/>
        </w:rPr>
        <w:t xml:space="preserve">3--12 </w:t>
      </w:r>
      <w:r>
        <w:rPr>
          <w:spacing w:val="-3"/>
          <w:sz w:val="32"/>
        </w:rPr>
        <w:t>个月的访学，不</w:t>
      </w:r>
      <w:r>
        <w:rPr>
          <w:spacing w:val="-5"/>
          <w:sz w:val="32"/>
        </w:rPr>
        <w:t>资助攻读学位的学习申请。</w:t>
      </w:r>
    </w:p>
    <w:p>
      <w:pPr>
        <w:spacing w:before="1" w:line="326" w:lineRule="auto"/>
        <w:ind w:left="228" w:right="766" w:firstLine="636"/>
        <w:jc w:val="left"/>
        <w:rPr>
          <w:sz w:val="32"/>
        </w:rPr>
      </w:pPr>
      <w:r>
        <w:rPr>
          <w:spacing w:val="-13"/>
          <w:sz w:val="32"/>
        </w:rPr>
        <w:t>江苏政府留学奖学金面向社会各行业，主要资助省级及以上</w:t>
      </w:r>
      <w:r>
        <w:rPr>
          <w:spacing w:val="-15"/>
          <w:sz w:val="32"/>
        </w:rPr>
        <w:t>重点或新兴专业学科、省</w:t>
      </w:r>
      <w:r>
        <w:rPr>
          <w:rFonts w:ascii="Times New Roman" w:hAnsi="Times New Roman" w:eastAsia="Times New Roman"/>
          <w:spacing w:val="-9"/>
          <w:sz w:val="32"/>
        </w:rPr>
        <w:t>“</w:t>
      </w:r>
      <w:r>
        <w:rPr>
          <w:sz w:val="32"/>
        </w:rPr>
        <w:t>十三五</w:t>
      </w:r>
      <w:r>
        <w:rPr>
          <w:rFonts w:ascii="Times New Roman" w:hAnsi="Times New Roman" w:eastAsia="Times New Roman"/>
          <w:spacing w:val="-4"/>
          <w:sz w:val="32"/>
        </w:rPr>
        <w:t>”</w:t>
      </w:r>
      <w:r>
        <w:rPr>
          <w:spacing w:val="-4"/>
          <w:sz w:val="32"/>
        </w:rPr>
        <w:t>规划重点产业的学术带头人和</w:t>
      </w:r>
      <w:r>
        <w:rPr>
          <w:spacing w:val="-13"/>
          <w:sz w:val="32"/>
        </w:rPr>
        <w:t>业务骨干，资助各地、各行业重点和急需的课题研究、省部级及</w:t>
      </w:r>
      <w:r>
        <w:rPr>
          <w:spacing w:val="-8"/>
          <w:sz w:val="32"/>
        </w:rPr>
        <w:t xml:space="preserve">以上科研项目，将优秀的人才派往国外一流的大学或科研机构， </w:t>
      </w:r>
      <w:r>
        <w:rPr>
          <w:spacing w:val="-11"/>
          <w:sz w:val="32"/>
        </w:rPr>
        <w:t>师从一流的导师，进修一流的学科专业</w:t>
      </w:r>
      <w:r>
        <w:rPr>
          <w:sz w:val="32"/>
        </w:rPr>
        <w:t>（</w:t>
      </w:r>
      <w:r>
        <w:rPr>
          <w:spacing w:val="-18"/>
          <w:sz w:val="32"/>
        </w:rPr>
        <w:t xml:space="preserve">详见附件 </w:t>
      </w:r>
      <w:r>
        <w:rPr>
          <w:rFonts w:ascii="Times New Roman" w:hAnsi="Times New Roman" w:eastAsia="Times New Roman"/>
          <w:spacing w:val="-3"/>
          <w:sz w:val="32"/>
        </w:rPr>
        <w:t>1</w:t>
      </w:r>
      <w:r>
        <w:rPr>
          <w:spacing w:val="-27"/>
          <w:sz w:val="32"/>
        </w:rPr>
        <w:t xml:space="preserve">、附件 </w:t>
      </w:r>
      <w:r>
        <w:rPr>
          <w:rFonts w:ascii="Times New Roman" w:hAnsi="Times New Roman" w:eastAsia="Times New Roman"/>
          <w:spacing w:val="-20"/>
          <w:sz w:val="32"/>
        </w:rPr>
        <w:t>2</w:t>
      </w:r>
      <w:r>
        <w:rPr>
          <w:spacing w:val="-20"/>
          <w:sz w:val="32"/>
        </w:rPr>
        <w:t>）</w:t>
      </w:r>
      <w:r>
        <w:rPr>
          <w:sz w:val="32"/>
        </w:rPr>
        <w:t>。</w:t>
      </w:r>
    </w:p>
    <w:p>
      <w:pPr>
        <w:spacing w:after="0" w:line="326" w:lineRule="auto"/>
        <w:jc w:val="left"/>
        <w:rPr>
          <w:sz w:val="32"/>
        </w:rPr>
        <w:sectPr>
          <w:type w:val="continuous"/>
          <w:pgSz w:w="11900" w:h="16840"/>
          <w:pgMar w:top="1600" w:right="620" w:bottom="280" w:left="1300" w:header="720" w:footer="720" w:gutter="0"/>
        </w:sectPr>
      </w:pPr>
    </w:p>
    <w:p>
      <w:pPr>
        <w:pStyle w:val="7"/>
        <w:rPr>
          <w:sz w:val="20"/>
        </w:rPr>
      </w:pPr>
    </w:p>
    <w:p>
      <w:pPr>
        <w:pStyle w:val="7"/>
        <w:spacing w:before="11"/>
        <w:rPr>
          <w:sz w:val="23"/>
        </w:rPr>
      </w:pPr>
    </w:p>
    <w:p>
      <w:pPr>
        <w:spacing w:before="67" w:line="328" w:lineRule="auto"/>
        <w:ind w:left="226" w:right="852" w:firstLine="0"/>
        <w:jc w:val="left"/>
        <w:rPr>
          <w:sz w:val="32"/>
        </w:rPr>
      </w:pPr>
      <w:r>
        <w:rPr>
          <w:sz w:val="32"/>
        </w:rPr>
        <w:t xml:space="preserve">自 </w:t>
      </w:r>
      <w:r>
        <w:rPr>
          <w:rFonts w:ascii="Times New Roman" w:eastAsia="Times New Roman"/>
          <w:sz w:val="32"/>
        </w:rPr>
        <w:t xml:space="preserve">2019 </w:t>
      </w:r>
      <w:r>
        <w:rPr>
          <w:sz w:val="32"/>
        </w:rPr>
        <w:t>年起，奖学金将新增江苏省中小学骨干教师境外研修项目。</w:t>
      </w:r>
    </w:p>
    <w:p>
      <w:pPr>
        <w:spacing w:before="0" w:line="405" w:lineRule="exact"/>
        <w:ind w:left="864" w:right="0" w:firstLine="0"/>
        <w:jc w:val="left"/>
        <w:rPr>
          <w:sz w:val="32"/>
        </w:rPr>
      </w:pPr>
      <w:r>
        <w:rPr>
          <w:sz w:val="32"/>
        </w:rPr>
        <w:t>二、奖学金申报和推荐注意事项</w:t>
      </w:r>
    </w:p>
    <w:p>
      <w:pPr>
        <w:pStyle w:val="11"/>
        <w:numPr>
          <w:ilvl w:val="0"/>
          <w:numId w:val="1"/>
        </w:numPr>
        <w:tabs>
          <w:tab w:val="left" w:pos="1110"/>
        </w:tabs>
        <w:spacing w:before="149" w:after="0" w:line="326" w:lineRule="auto"/>
        <w:ind w:left="226" w:right="910" w:firstLine="638"/>
        <w:jc w:val="both"/>
        <w:rPr>
          <w:sz w:val="32"/>
        </w:rPr>
      </w:pPr>
      <w:r>
        <w:rPr>
          <w:spacing w:val="-7"/>
          <w:sz w:val="32"/>
        </w:rPr>
        <w:t>请各单位结合本地区、本部门和本单位人才培养计划，根</w:t>
      </w:r>
      <w:r>
        <w:rPr>
          <w:spacing w:val="-15"/>
          <w:sz w:val="32"/>
        </w:rPr>
        <w:t>据《</w:t>
      </w:r>
      <w:r>
        <w:rPr>
          <w:rFonts w:ascii="Times New Roman" w:eastAsia="Times New Roman"/>
          <w:spacing w:val="-3"/>
          <w:sz w:val="32"/>
        </w:rPr>
        <w:t>2019</w:t>
      </w:r>
      <w:r>
        <w:rPr>
          <w:rFonts w:ascii="Times New Roman" w:eastAsia="Times New Roman"/>
          <w:spacing w:val="12"/>
          <w:sz w:val="32"/>
        </w:rPr>
        <w:t xml:space="preserve"> </w:t>
      </w:r>
      <w:r>
        <w:rPr>
          <w:spacing w:val="-9"/>
          <w:sz w:val="32"/>
        </w:rPr>
        <w:t>年度江苏政府留学奖学金申请推荐简章》</w:t>
      </w:r>
      <w:r>
        <w:rPr>
          <w:sz w:val="32"/>
        </w:rPr>
        <w:t>（</w:t>
      </w:r>
      <w:r>
        <w:rPr>
          <w:spacing w:val="-25"/>
          <w:sz w:val="32"/>
        </w:rPr>
        <w:t xml:space="preserve">附件 </w:t>
      </w:r>
      <w:r>
        <w:rPr>
          <w:rFonts w:ascii="Times New Roman" w:eastAsia="Times New Roman"/>
          <w:spacing w:val="-16"/>
          <w:sz w:val="32"/>
        </w:rPr>
        <w:t>3</w:t>
      </w:r>
      <w:r>
        <w:rPr>
          <w:spacing w:val="-16"/>
          <w:sz w:val="32"/>
        </w:rPr>
        <w:t>）</w:t>
      </w:r>
      <w:r>
        <w:rPr>
          <w:sz w:val="32"/>
        </w:rPr>
        <w:t>认</w:t>
      </w:r>
      <w:r>
        <w:rPr>
          <w:spacing w:val="-13"/>
          <w:sz w:val="32"/>
        </w:rPr>
        <w:t>真做好宣传和推荐申报工作。中小学骨干教师访学项目由各市教</w:t>
      </w:r>
      <w:r>
        <w:rPr>
          <w:spacing w:val="-7"/>
          <w:sz w:val="32"/>
        </w:rPr>
        <w:t>育局牵头组织。</w:t>
      </w:r>
    </w:p>
    <w:p>
      <w:pPr>
        <w:pStyle w:val="11"/>
        <w:numPr>
          <w:ilvl w:val="0"/>
          <w:numId w:val="1"/>
        </w:numPr>
        <w:tabs>
          <w:tab w:val="left" w:pos="1110"/>
        </w:tabs>
        <w:spacing w:before="9" w:after="0" w:line="326" w:lineRule="auto"/>
        <w:ind w:left="226" w:right="910" w:firstLine="638"/>
        <w:jc w:val="both"/>
        <w:rPr>
          <w:sz w:val="32"/>
        </w:rPr>
      </w:pPr>
      <w:r>
        <w:rPr>
          <w:sz w:val="32"/>
        </w:rPr>
        <w:t>申报采取</w:t>
      </w:r>
      <w:r>
        <w:rPr>
          <w:rFonts w:ascii="Times New Roman" w:hAnsi="Times New Roman" w:eastAsia="Times New Roman"/>
          <w:spacing w:val="-9"/>
          <w:sz w:val="32"/>
        </w:rPr>
        <w:t>“</w:t>
      </w:r>
      <w:r>
        <w:rPr>
          <w:spacing w:val="-3"/>
          <w:sz w:val="32"/>
        </w:rPr>
        <w:t>个人申请、单位推荐</w:t>
      </w:r>
      <w:r>
        <w:rPr>
          <w:rFonts w:ascii="Times New Roman" w:hAnsi="Times New Roman" w:eastAsia="Times New Roman"/>
          <w:spacing w:val="-4"/>
          <w:sz w:val="32"/>
        </w:rPr>
        <w:t>”</w:t>
      </w:r>
      <w:r>
        <w:rPr>
          <w:spacing w:val="-4"/>
          <w:sz w:val="32"/>
        </w:rPr>
        <w:t>的方式。单位推荐分重点</w:t>
      </w:r>
      <w:r>
        <w:rPr>
          <w:spacing w:val="-13"/>
          <w:sz w:val="32"/>
        </w:rPr>
        <w:t>推荐和同意推荐两类。如选择重点推荐，所在单位必须承担重点</w:t>
      </w:r>
      <w:r>
        <w:rPr>
          <w:spacing w:val="-15"/>
          <w:sz w:val="32"/>
        </w:rPr>
        <w:t>推荐人员的往返国际机票，所在单位视情况配套奖学金额度比照</w:t>
      </w:r>
      <w:r>
        <w:rPr>
          <w:spacing w:val="-13"/>
          <w:sz w:val="32"/>
        </w:rPr>
        <w:t>国家公费出国留学人员国外生活费标准不足的部分。市属高校及</w:t>
      </w:r>
      <w:r>
        <w:rPr>
          <w:spacing w:val="-7"/>
          <w:sz w:val="32"/>
        </w:rPr>
        <w:t>单位可向地方财政申请配套经费。</w:t>
      </w:r>
    </w:p>
    <w:p>
      <w:pPr>
        <w:pStyle w:val="11"/>
        <w:numPr>
          <w:ilvl w:val="0"/>
          <w:numId w:val="1"/>
        </w:numPr>
        <w:tabs>
          <w:tab w:val="left" w:pos="1110"/>
        </w:tabs>
        <w:spacing w:before="8" w:after="0" w:line="326" w:lineRule="auto"/>
        <w:ind w:left="226" w:right="915" w:firstLine="638"/>
        <w:jc w:val="both"/>
        <w:rPr>
          <w:sz w:val="32"/>
        </w:rPr>
      </w:pPr>
      <w:r>
        <w:rPr>
          <w:spacing w:val="-8"/>
          <w:sz w:val="32"/>
        </w:rPr>
        <w:t>本年度已申请《国家留学基金资助出国留学项目》、《江</w:t>
      </w:r>
      <w:r>
        <w:rPr>
          <w:spacing w:val="-12"/>
          <w:sz w:val="32"/>
        </w:rPr>
        <w:t>苏省高校优秀中青年教师和校长境外研修项目》的人员不得重复</w:t>
      </w:r>
      <w:r>
        <w:rPr>
          <w:spacing w:val="-7"/>
          <w:sz w:val="32"/>
        </w:rPr>
        <w:t>申报江苏政府留学奖学金。</w:t>
      </w:r>
    </w:p>
    <w:p>
      <w:pPr>
        <w:pStyle w:val="11"/>
        <w:numPr>
          <w:ilvl w:val="0"/>
          <w:numId w:val="1"/>
        </w:numPr>
        <w:tabs>
          <w:tab w:val="left" w:pos="1110"/>
        </w:tabs>
        <w:spacing w:before="4" w:after="0" w:line="328" w:lineRule="auto"/>
        <w:ind w:left="226" w:right="756" w:firstLine="638"/>
        <w:jc w:val="left"/>
        <w:rPr>
          <w:sz w:val="32"/>
        </w:rPr>
      </w:pPr>
      <w:r>
        <w:rPr>
          <w:spacing w:val="-7"/>
          <w:sz w:val="32"/>
        </w:rPr>
        <w:t>江苏政府留学奖学金申报材料须由个人填写《江苏政府留学奖学金申请表》</w:t>
      </w:r>
      <w:r>
        <w:rPr>
          <w:sz w:val="32"/>
        </w:rPr>
        <w:t>（</w:t>
      </w:r>
      <w:r>
        <w:rPr>
          <w:spacing w:val="-25"/>
          <w:sz w:val="32"/>
        </w:rPr>
        <w:t xml:space="preserve">附件 </w:t>
      </w:r>
      <w:r>
        <w:rPr>
          <w:rFonts w:ascii="Times New Roman" w:eastAsia="Times New Roman"/>
          <w:spacing w:val="-8"/>
          <w:sz w:val="32"/>
        </w:rPr>
        <w:t>4</w:t>
      </w:r>
      <w:r>
        <w:rPr>
          <w:spacing w:val="-8"/>
          <w:sz w:val="32"/>
        </w:rPr>
        <w:t>）</w:t>
      </w:r>
      <w:r>
        <w:rPr>
          <w:spacing w:val="-6"/>
          <w:sz w:val="32"/>
        </w:rPr>
        <w:t>或《江苏政府留学奖学金课题组申</w:t>
      </w:r>
      <w:r>
        <w:rPr>
          <w:spacing w:val="-38"/>
          <w:sz w:val="32"/>
        </w:rPr>
        <w:t>请表》</w:t>
      </w:r>
      <w:r>
        <w:rPr>
          <w:sz w:val="32"/>
        </w:rPr>
        <w:t>（</w:t>
      </w:r>
      <w:r>
        <w:rPr>
          <w:spacing w:val="-20"/>
          <w:sz w:val="32"/>
        </w:rPr>
        <w:t xml:space="preserve">附件 </w:t>
      </w:r>
      <w:r>
        <w:rPr>
          <w:rFonts w:ascii="Times New Roman" w:eastAsia="Times New Roman"/>
          <w:spacing w:val="-26"/>
          <w:sz w:val="32"/>
        </w:rPr>
        <w:t>5</w:t>
      </w:r>
      <w:r>
        <w:rPr>
          <w:spacing w:val="-26"/>
          <w:sz w:val="32"/>
        </w:rPr>
        <w:t>）</w:t>
      </w:r>
      <w:r>
        <w:rPr>
          <w:spacing w:val="-9"/>
          <w:sz w:val="32"/>
        </w:rPr>
        <w:t xml:space="preserve">后报所在单位审核。申报单位汇总申请人材料， </w:t>
      </w:r>
      <w:r>
        <w:rPr>
          <w:spacing w:val="-6"/>
          <w:sz w:val="32"/>
        </w:rPr>
        <w:t>并填写《江苏政府留学奖学金申报人员信息汇总表》</w:t>
      </w:r>
      <w:r>
        <w:rPr>
          <w:sz w:val="32"/>
        </w:rPr>
        <w:t>（</w:t>
      </w:r>
      <w:r>
        <w:rPr>
          <w:spacing w:val="-25"/>
          <w:sz w:val="32"/>
        </w:rPr>
        <w:t xml:space="preserve">附件 </w:t>
      </w:r>
      <w:r>
        <w:rPr>
          <w:rFonts w:ascii="Times New Roman" w:eastAsia="Times New Roman"/>
          <w:spacing w:val="-4"/>
          <w:sz w:val="32"/>
        </w:rPr>
        <w:t>6</w:t>
      </w:r>
      <w:r>
        <w:rPr>
          <w:spacing w:val="-4"/>
          <w:sz w:val="32"/>
        </w:rPr>
        <w:t>） 后通过电子邮件和纸质材料</w:t>
      </w:r>
      <w:r>
        <w:rPr>
          <w:spacing w:val="-5"/>
          <w:sz w:val="32"/>
        </w:rPr>
        <w:t>（</w:t>
      </w:r>
      <w:r>
        <w:rPr>
          <w:spacing w:val="-2"/>
          <w:sz w:val="32"/>
        </w:rPr>
        <w:t>一式两份</w:t>
      </w:r>
      <w:r>
        <w:rPr>
          <w:sz w:val="32"/>
        </w:rPr>
        <w:t>）</w:t>
      </w:r>
      <w:r>
        <w:rPr>
          <w:spacing w:val="-3"/>
          <w:sz w:val="32"/>
        </w:rPr>
        <w:t>两种方式报送。</w:t>
      </w:r>
    </w:p>
    <w:p>
      <w:pPr>
        <w:pStyle w:val="11"/>
        <w:numPr>
          <w:ilvl w:val="0"/>
          <w:numId w:val="1"/>
        </w:numPr>
        <w:tabs>
          <w:tab w:val="left" w:pos="1187"/>
        </w:tabs>
        <w:spacing w:before="0" w:after="0" w:line="398" w:lineRule="exact"/>
        <w:ind w:left="1186" w:right="0" w:hanging="323"/>
        <w:jc w:val="left"/>
        <w:rPr>
          <w:sz w:val="32"/>
        </w:rPr>
      </w:pPr>
      <w:r>
        <w:rPr>
          <w:rFonts w:ascii="Times New Roman" w:eastAsia="Times New Roman"/>
          <w:sz w:val="32"/>
        </w:rPr>
        <w:t>2019</w:t>
      </w:r>
      <w:r>
        <w:rPr>
          <w:rFonts w:ascii="Times New Roman" w:eastAsia="Times New Roman"/>
          <w:spacing w:val="-6"/>
          <w:sz w:val="32"/>
        </w:rPr>
        <w:t xml:space="preserve"> </w:t>
      </w:r>
      <w:r>
        <w:rPr>
          <w:spacing w:val="-11"/>
          <w:sz w:val="32"/>
        </w:rPr>
        <w:t xml:space="preserve">年江苏政府留学奖学金申报咨询自 </w:t>
      </w:r>
      <w:r>
        <w:rPr>
          <w:rFonts w:ascii="Times New Roman" w:eastAsia="Times New Roman"/>
          <w:sz w:val="32"/>
        </w:rPr>
        <w:t>3</w:t>
      </w:r>
      <w:r>
        <w:rPr>
          <w:rFonts w:ascii="Times New Roman" w:eastAsia="Times New Roman"/>
          <w:spacing w:val="-5"/>
          <w:sz w:val="32"/>
        </w:rPr>
        <w:t xml:space="preserve"> </w:t>
      </w:r>
      <w:r>
        <w:rPr>
          <w:spacing w:val="-42"/>
          <w:sz w:val="32"/>
        </w:rPr>
        <w:t xml:space="preserve">月 </w:t>
      </w:r>
      <w:r>
        <w:rPr>
          <w:rFonts w:ascii="Times New Roman" w:eastAsia="Times New Roman"/>
          <w:sz w:val="32"/>
        </w:rPr>
        <w:t>15</w:t>
      </w:r>
      <w:r>
        <w:rPr>
          <w:rFonts w:ascii="Times New Roman" w:eastAsia="Times New Roman"/>
          <w:spacing w:val="-5"/>
          <w:sz w:val="32"/>
        </w:rPr>
        <w:t xml:space="preserve"> </w:t>
      </w:r>
      <w:r>
        <w:rPr>
          <w:spacing w:val="-30"/>
          <w:sz w:val="32"/>
        </w:rPr>
        <w:t xml:space="preserve">日至 </w:t>
      </w:r>
      <w:r>
        <w:rPr>
          <w:rFonts w:ascii="Times New Roman" w:eastAsia="Times New Roman"/>
          <w:sz w:val="32"/>
        </w:rPr>
        <w:t>5</w:t>
      </w:r>
      <w:r>
        <w:rPr>
          <w:rFonts w:ascii="Times New Roman" w:eastAsia="Times New Roman"/>
          <w:spacing w:val="-10"/>
          <w:sz w:val="32"/>
        </w:rPr>
        <w:t xml:space="preserve"> </w:t>
      </w:r>
      <w:r>
        <w:rPr>
          <w:sz w:val="32"/>
        </w:rPr>
        <w:t>月</w:t>
      </w:r>
    </w:p>
    <w:p>
      <w:pPr>
        <w:spacing w:before="150"/>
        <w:ind w:left="226" w:right="0" w:firstLine="0"/>
        <w:jc w:val="left"/>
        <w:rPr>
          <w:sz w:val="32"/>
        </w:rPr>
      </w:pPr>
      <w:r>
        <w:rPr>
          <w:rFonts w:ascii="Times New Roman" w:eastAsia="Times New Roman"/>
          <w:sz w:val="32"/>
        </w:rPr>
        <w:t xml:space="preserve">5 </w:t>
      </w:r>
      <w:r>
        <w:rPr>
          <w:sz w:val="32"/>
        </w:rPr>
        <w:t xml:space="preserve">日，材料受理时间为 </w:t>
      </w:r>
      <w:r>
        <w:rPr>
          <w:rFonts w:ascii="Times New Roman" w:eastAsia="Times New Roman"/>
          <w:sz w:val="32"/>
        </w:rPr>
        <w:t xml:space="preserve">5 </w:t>
      </w:r>
      <w:r>
        <w:rPr>
          <w:sz w:val="32"/>
        </w:rPr>
        <w:t xml:space="preserve">月 </w:t>
      </w:r>
      <w:r>
        <w:rPr>
          <w:rFonts w:ascii="Times New Roman" w:eastAsia="Times New Roman"/>
          <w:sz w:val="32"/>
        </w:rPr>
        <w:t xml:space="preserve">6 </w:t>
      </w:r>
      <w:r>
        <w:rPr>
          <w:sz w:val="32"/>
        </w:rPr>
        <w:t xml:space="preserve">日至 </w:t>
      </w:r>
      <w:r>
        <w:rPr>
          <w:rFonts w:ascii="Times New Roman" w:eastAsia="Times New Roman"/>
          <w:sz w:val="32"/>
        </w:rPr>
        <w:t xml:space="preserve">10 </w:t>
      </w:r>
      <w:r>
        <w:rPr>
          <w:sz w:val="32"/>
        </w:rPr>
        <w:t xml:space="preserve">日，录取工作将于 </w:t>
      </w:r>
      <w:r>
        <w:rPr>
          <w:rFonts w:ascii="Times New Roman" w:eastAsia="Times New Roman"/>
          <w:sz w:val="32"/>
        </w:rPr>
        <w:t xml:space="preserve">6 </w:t>
      </w:r>
      <w:r>
        <w:rPr>
          <w:sz w:val="32"/>
        </w:rPr>
        <w:t>月完</w:t>
      </w:r>
    </w:p>
    <w:p>
      <w:pPr>
        <w:spacing w:after="0"/>
        <w:jc w:val="left"/>
        <w:rPr>
          <w:sz w:val="32"/>
        </w:rPr>
        <w:sectPr>
          <w:footerReference r:id="rId3" w:type="even"/>
          <w:pgSz w:w="11900" w:h="16840"/>
          <w:pgMar w:top="1600" w:right="620" w:bottom="1660" w:left="1300" w:header="0" w:footer="1476" w:gutter="0"/>
          <w:pgNumType w:start="2"/>
        </w:sectPr>
      </w:pPr>
    </w:p>
    <w:p>
      <w:pPr>
        <w:pStyle w:val="7"/>
        <w:rPr>
          <w:rFonts w:ascii="Times New Roman"/>
          <w:sz w:val="20"/>
        </w:rPr>
      </w:pPr>
    </w:p>
    <w:p>
      <w:pPr>
        <w:pStyle w:val="7"/>
        <w:rPr>
          <w:rFonts w:ascii="Times New Roman"/>
          <w:sz w:val="20"/>
        </w:rPr>
      </w:pPr>
    </w:p>
    <w:p>
      <w:pPr>
        <w:pStyle w:val="7"/>
        <w:spacing w:before="3" w:after="1"/>
        <w:rPr>
          <w:rFonts w:ascii="Times New Roman"/>
          <w:sz w:val="19"/>
        </w:rPr>
      </w:pPr>
    </w:p>
    <w:p>
      <w:pPr>
        <w:pStyle w:val="7"/>
        <w:ind w:left="250"/>
        <w:rPr>
          <w:rFonts w:ascii="Times New Roman"/>
          <w:sz w:val="20"/>
        </w:rPr>
      </w:pPr>
      <w:r>
        <w:rPr>
          <w:rFonts w:ascii="Times New Roman"/>
          <w:sz w:val="20"/>
        </w:rPr>
        <w:drawing>
          <wp:inline distT="0" distB="0" distL="0" distR="0">
            <wp:extent cx="5591810" cy="19240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17" cstate="print"/>
                    <a:stretch>
                      <a:fillRect/>
                    </a:stretch>
                  </pic:blipFill>
                  <pic:spPr>
                    <a:xfrm>
                      <a:off x="0" y="0"/>
                      <a:ext cx="5592013" cy="192881"/>
                    </a:xfrm>
                    <a:prstGeom prst="rect">
                      <a:avLst/>
                    </a:prstGeom>
                  </pic:spPr>
                </pic:pic>
              </a:graphicData>
            </a:graphic>
          </wp:inline>
        </w:drawing>
      </w:r>
    </w:p>
    <w:p>
      <w:pPr>
        <w:pStyle w:val="7"/>
        <w:spacing w:before="9"/>
        <w:rPr>
          <w:rFonts w:ascii="Times New Roman"/>
          <w:sz w:val="18"/>
        </w:rPr>
      </w:pPr>
      <w:r>
        <w:drawing>
          <wp:anchor distT="0" distB="0" distL="0" distR="0" simplePos="0" relativeHeight="1024" behindDoc="0" locked="0" layoutInCell="1" allowOverlap="1">
            <wp:simplePos x="0" y="0"/>
            <wp:positionH relativeFrom="page">
              <wp:posOffset>989965</wp:posOffset>
            </wp:positionH>
            <wp:positionV relativeFrom="paragraph">
              <wp:posOffset>161925</wp:posOffset>
            </wp:positionV>
            <wp:extent cx="5666105" cy="19050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18" cstate="print"/>
                    <a:stretch>
                      <a:fillRect/>
                    </a:stretch>
                  </pic:blipFill>
                  <pic:spPr>
                    <a:xfrm>
                      <a:off x="0" y="0"/>
                      <a:ext cx="5665962" cy="190309"/>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984250</wp:posOffset>
            </wp:positionH>
            <wp:positionV relativeFrom="paragraph">
              <wp:posOffset>513715</wp:posOffset>
            </wp:positionV>
            <wp:extent cx="5645785" cy="193040"/>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png"/>
                    <pic:cNvPicPr>
                      <a:picLocks noChangeAspect="1"/>
                    </pic:cNvPicPr>
                  </pic:nvPicPr>
                  <pic:blipFill>
                    <a:blip r:embed="rId19" cstate="print"/>
                    <a:stretch>
                      <a:fillRect/>
                    </a:stretch>
                  </pic:blipFill>
                  <pic:spPr>
                    <a:xfrm>
                      <a:off x="0" y="0"/>
                      <a:ext cx="5646019" cy="192881"/>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982345</wp:posOffset>
            </wp:positionH>
            <wp:positionV relativeFrom="paragraph">
              <wp:posOffset>868680</wp:posOffset>
            </wp:positionV>
            <wp:extent cx="4311650" cy="218440"/>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20" cstate="print"/>
                    <a:stretch>
                      <a:fillRect/>
                    </a:stretch>
                  </pic:blipFill>
                  <pic:spPr>
                    <a:xfrm>
                      <a:off x="0" y="0"/>
                      <a:ext cx="4311937" cy="218598"/>
                    </a:xfrm>
                    <a:prstGeom prst="rect">
                      <a:avLst/>
                    </a:prstGeom>
                  </pic:spPr>
                </pic:pic>
              </a:graphicData>
            </a:graphic>
          </wp:anchor>
        </w:drawing>
      </w:r>
    </w:p>
    <w:p>
      <w:pPr>
        <w:pStyle w:val="7"/>
        <w:spacing w:before="2"/>
        <w:rPr>
          <w:rFonts w:ascii="Times New Roman"/>
          <w:sz w:val="16"/>
        </w:rPr>
      </w:pPr>
    </w:p>
    <w:p>
      <w:pPr>
        <w:pStyle w:val="7"/>
        <w:spacing w:before="3"/>
        <w:rPr>
          <w:rFonts w:ascii="Times New Roman"/>
          <w:sz w:val="16"/>
        </w:rPr>
      </w:pPr>
    </w:p>
    <w:p>
      <w:pPr>
        <w:pStyle w:val="7"/>
        <w:rPr>
          <w:rFonts w:ascii="Times New Roman"/>
          <w:sz w:val="20"/>
        </w:rPr>
      </w:pPr>
    </w:p>
    <w:p>
      <w:pPr>
        <w:pStyle w:val="7"/>
        <w:rPr>
          <w:rFonts w:ascii="Times New Roman"/>
          <w:sz w:val="20"/>
        </w:rPr>
      </w:pPr>
    </w:p>
    <w:p>
      <w:pPr>
        <w:pStyle w:val="7"/>
        <w:spacing w:before="7"/>
        <w:rPr>
          <w:rFonts w:ascii="Times New Roman"/>
          <w:sz w:val="21"/>
        </w:rPr>
      </w:pPr>
      <w:r>
        <w:drawing>
          <wp:anchor distT="0" distB="0" distL="0" distR="0" simplePos="0" relativeHeight="1024" behindDoc="0" locked="0" layoutInCell="1" allowOverlap="1">
            <wp:simplePos x="0" y="0"/>
            <wp:positionH relativeFrom="page">
              <wp:posOffset>1395730</wp:posOffset>
            </wp:positionH>
            <wp:positionV relativeFrom="paragraph">
              <wp:posOffset>182245</wp:posOffset>
            </wp:positionV>
            <wp:extent cx="5236845" cy="19304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21" cstate="print"/>
                    <a:stretch>
                      <a:fillRect/>
                    </a:stretch>
                  </pic:blipFill>
                  <pic:spPr>
                    <a:xfrm>
                      <a:off x="0" y="0"/>
                      <a:ext cx="5237111" cy="192881"/>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2401570</wp:posOffset>
            </wp:positionH>
            <wp:positionV relativeFrom="paragraph">
              <wp:posOffset>539115</wp:posOffset>
            </wp:positionV>
            <wp:extent cx="377190" cy="187960"/>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png"/>
                    <pic:cNvPicPr>
                      <a:picLocks noChangeAspect="1"/>
                    </pic:cNvPicPr>
                  </pic:nvPicPr>
                  <pic:blipFill>
                    <a:blip r:embed="rId22" cstate="print"/>
                    <a:stretch>
                      <a:fillRect/>
                    </a:stretch>
                  </pic:blipFill>
                  <pic:spPr>
                    <a:xfrm>
                      <a:off x="0" y="0"/>
                      <a:ext cx="377014" cy="187737"/>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1986915</wp:posOffset>
            </wp:positionH>
            <wp:positionV relativeFrom="paragraph">
              <wp:posOffset>892175</wp:posOffset>
            </wp:positionV>
            <wp:extent cx="4646295" cy="19050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jpeg"/>
                    <pic:cNvPicPr>
                      <a:picLocks noChangeAspect="1"/>
                    </pic:cNvPicPr>
                  </pic:nvPicPr>
                  <pic:blipFill>
                    <a:blip r:embed="rId23" cstate="print"/>
                    <a:stretch>
                      <a:fillRect/>
                    </a:stretch>
                  </pic:blipFill>
                  <pic:spPr>
                    <a:xfrm>
                      <a:off x="0" y="0"/>
                      <a:ext cx="4646336" cy="190309"/>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2203450</wp:posOffset>
            </wp:positionH>
            <wp:positionV relativeFrom="paragraph">
              <wp:posOffset>1245870</wp:posOffset>
            </wp:positionV>
            <wp:extent cx="2342515" cy="190500"/>
            <wp:effectExtent l="0" t="0" r="0" b="0"/>
            <wp:wrapTopAndBottom/>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png"/>
                    <pic:cNvPicPr>
                      <a:picLocks noChangeAspect="1"/>
                    </pic:cNvPicPr>
                  </pic:nvPicPr>
                  <pic:blipFill>
                    <a:blip r:embed="rId24" cstate="print"/>
                    <a:stretch>
                      <a:fillRect/>
                    </a:stretch>
                  </pic:blipFill>
                  <pic:spPr>
                    <a:xfrm>
                      <a:off x="0" y="0"/>
                      <a:ext cx="2342508" cy="190309"/>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2273300</wp:posOffset>
            </wp:positionH>
            <wp:positionV relativeFrom="paragraph">
              <wp:posOffset>1602740</wp:posOffset>
            </wp:positionV>
            <wp:extent cx="4143375" cy="193040"/>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jpeg"/>
                    <pic:cNvPicPr>
                      <a:picLocks noChangeAspect="1"/>
                    </pic:cNvPicPr>
                  </pic:nvPicPr>
                  <pic:blipFill>
                    <a:blip r:embed="rId25" cstate="print"/>
                    <a:stretch>
                      <a:fillRect/>
                    </a:stretch>
                  </pic:blipFill>
                  <pic:spPr>
                    <a:xfrm>
                      <a:off x="0" y="0"/>
                      <a:ext cx="4143089" cy="192881"/>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1938020</wp:posOffset>
            </wp:positionH>
            <wp:positionV relativeFrom="paragraph">
              <wp:posOffset>1958975</wp:posOffset>
            </wp:positionV>
            <wp:extent cx="2606040" cy="193040"/>
            <wp:effectExtent l="0" t="0" r="0" b="0"/>
            <wp:wrapTopAndBottom/>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png"/>
                    <pic:cNvPicPr>
                      <a:picLocks noChangeAspect="1"/>
                    </pic:cNvPicPr>
                  </pic:nvPicPr>
                  <pic:blipFill>
                    <a:blip r:embed="rId26" cstate="print"/>
                    <a:stretch>
                      <a:fillRect/>
                    </a:stretch>
                  </pic:blipFill>
                  <pic:spPr>
                    <a:xfrm>
                      <a:off x="0" y="0"/>
                      <a:ext cx="2606211" cy="192881"/>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1945640</wp:posOffset>
            </wp:positionH>
            <wp:positionV relativeFrom="paragraph">
              <wp:posOffset>2308225</wp:posOffset>
            </wp:positionV>
            <wp:extent cx="3212465" cy="193040"/>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jpeg"/>
                    <pic:cNvPicPr>
                      <a:picLocks noChangeAspect="1"/>
                    </pic:cNvPicPr>
                  </pic:nvPicPr>
                  <pic:blipFill>
                    <a:blip r:embed="rId27" cstate="print"/>
                    <a:stretch>
                      <a:fillRect/>
                    </a:stretch>
                  </pic:blipFill>
                  <pic:spPr>
                    <a:xfrm>
                      <a:off x="0" y="0"/>
                      <a:ext cx="3212630" cy="192881"/>
                    </a:xfrm>
                    <a:prstGeom prst="rect">
                      <a:avLst/>
                    </a:prstGeom>
                  </pic:spPr>
                </pic:pic>
              </a:graphicData>
            </a:graphic>
          </wp:anchor>
        </w:drawing>
      </w:r>
      <w:r>
        <w:drawing>
          <wp:anchor distT="0" distB="0" distL="0" distR="0" simplePos="0" relativeHeight="1024" behindDoc="0" locked="0" layoutInCell="1" allowOverlap="1">
            <wp:simplePos x="0" y="0"/>
            <wp:positionH relativeFrom="page">
              <wp:posOffset>1941195</wp:posOffset>
            </wp:positionH>
            <wp:positionV relativeFrom="paragraph">
              <wp:posOffset>2665095</wp:posOffset>
            </wp:positionV>
            <wp:extent cx="3834765" cy="193040"/>
            <wp:effectExtent l="0" t="0" r="0" b="0"/>
            <wp:wrapTopAndBottom/>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jpeg"/>
                    <pic:cNvPicPr>
                      <a:picLocks noChangeAspect="1"/>
                    </pic:cNvPicPr>
                  </pic:nvPicPr>
                  <pic:blipFill>
                    <a:blip r:embed="rId28" cstate="print"/>
                    <a:stretch>
                      <a:fillRect/>
                    </a:stretch>
                  </pic:blipFill>
                  <pic:spPr>
                    <a:xfrm>
                      <a:off x="0" y="0"/>
                      <a:ext cx="3834479" cy="192881"/>
                    </a:xfrm>
                    <a:prstGeom prst="rect">
                      <a:avLst/>
                    </a:prstGeom>
                  </pic:spPr>
                </pic:pic>
              </a:graphicData>
            </a:graphic>
          </wp:anchor>
        </w:drawing>
      </w:r>
    </w:p>
    <w:p>
      <w:pPr>
        <w:pStyle w:val="7"/>
        <w:spacing w:before="5"/>
        <w:rPr>
          <w:rFonts w:ascii="Times New Roman"/>
          <w:sz w:val="16"/>
        </w:rPr>
      </w:pPr>
    </w:p>
    <w:p>
      <w:pPr>
        <w:pStyle w:val="7"/>
        <w:spacing w:before="9"/>
        <w:rPr>
          <w:rFonts w:ascii="Times New Roman"/>
          <w:sz w:val="16"/>
        </w:rPr>
      </w:pPr>
    </w:p>
    <w:p>
      <w:pPr>
        <w:pStyle w:val="7"/>
        <w:spacing w:before="5"/>
        <w:rPr>
          <w:rFonts w:ascii="Times New Roman"/>
          <w:sz w:val="16"/>
        </w:rPr>
      </w:pPr>
    </w:p>
    <w:p>
      <w:pPr>
        <w:pStyle w:val="7"/>
        <w:spacing w:before="9"/>
        <w:rPr>
          <w:rFonts w:ascii="Times New Roman"/>
          <w:sz w:val="16"/>
        </w:rPr>
      </w:pPr>
    </w:p>
    <w:p>
      <w:pPr>
        <w:pStyle w:val="7"/>
        <w:spacing w:before="5"/>
        <w:rPr>
          <w:rFonts w:ascii="Times New Roman"/>
          <w:sz w:val="16"/>
        </w:rPr>
      </w:pPr>
    </w:p>
    <w:p>
      <w:pPr>
        <w:pStyle w:val="7"/>
        <w:spacing w:before="5"/>
        <w:rPr>
          <w:rFonts w:ascii="Times New Roman"/>
          <w:sz w:val="15"/>
        </w:rPr>
      </w:pPr>
    </w:p>
    <w:p>
      <w:pPr>
        <w:pStyle w:val="7"/>
        <w:spacing w:before="5"/>
        <w:rPr>
          <w:rFonts w:ascii="Times New Roman"/>
          <w:sz w:val="16"/>
        </w:rPr>
      </w:pPr>
    </w:p>
    <w:p>
      <w:pPr>
        <w:pStyle w:val="7"/>
        <w:rPr>
          <w:rFonts w:ascii="Times New Roman"/>
          <w:sz w:val="20"/>
        </w:rPr>
      </w:pPr>
    </w:p>
    <w:p>
      <w:pPr>
        <w:pStyle w:val="7"/>
        <w:rPr>
          <w:rFonts w:ascii="Times New Roman"/>
          <w:sz w:val="20"/>
        </w:rPr>
      </w:pPr>
    </w:p>
    <w:p>
      <w:pPr>
        <w:pStyle w:val="7"/>
        <w:spacing w:before="8"/>
        <w:rPr>
          <w:rFonts w:ascii="Times New Roman"/>
          <w:sz w:val="24"/>
        </w:rPr>
      </w:pPr>
      <w:r>
        <w:drawing>
          <wp:anchor distT="0" distB="0" distL="0" distR="0" simplePos="0" relativeHeight="1024" behindDoc="0" locked="0" layoutInCell="1" allowOverlap="1">
            <wp:simplePos x="0" y="0"/>
            <wp:positionH relativeFrom="page">
              <wp:posOffset>1475105</wp:posOffset>
            </wp:positionH>
            <wp:positionV relativeFrom="paragraph">
              <wp:posOffset>205105</wp:posOffset>
            </wp:positionV>
            <wp:extent cx="4426585" cy="1625600"/>
            <wp:effectExtent l="0" t="0" r="0" b="0"/>
            <wp:wrapTopAndBottom/>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jpeg"/>
                    <pic:cNvPicPr>
                      <a:picLocks noChangeAspect="1"/>
                    </pic:cNvPicPr>
                  </pic:nvPicPr>
                  <pic:blipFill>
                    <a:blip r:embed="rId29" cstate="print"/>
                    <a:stretch>
                      <a:fillRect/>
                    </a:stretch>
                  </pic:blipFill>
                  <pic:spPr>
                    <a:xfrm>
                      <a:off x="0" y="0"/>
                      <a:ext cx="4426441" cy="1625346"/>
                    </a:xfrm>
                    <a:prstGeom prst="rect">
                      <a:avLst/>
                    </a:prstGeom>
                  </pic:spPr>
                </pic:pic>
              </a:graphicData>
            </a:graphic>
          </wp:anchor>
        </w:drawing>
      </w: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11"/>
        <w:rPr>
          <w:rFonts w:ascii="Times New Roman"/>
          <w:sz w:val="13"/>
        </w:rPr>
      </w:pPr>
      <w:r>
        <w:drawing>
          <wp:anchor distT="0" distB="0" distL="0" distR="0" simplePos="0" relativeHeight="1024" behindDoc="0" locked="0" layoutInCell="1" allowOverlap="1">
            <wp:simplePos x="0" y="0"/>
            <wp:positionH relativeFrom="page">
              <wp:posOffset>5869940</wp:posOffset>
            </wp:positionH>
            <wp:positionV relativeFrom="paragraph">
              <wp:posOffset>126365</wp:posOffset>
            </wp:positionV>
            <wp:extent cx="426085" cy="121285"/>
            <wp:effectExtent l="0" t="0" r="0" b="0"/>
            <wp:wrapTopAndBottom/>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png"/>
                    <pic:cNvPicPr>
                      <a:picLocks noChangeAspect="1"/>
                    </pic:cNvPicPr>
                  </pic:nvPicPr>
                  <pic:blipFill>
                    <a:blip r:embed="rId30" cstate="print"/>
                    <a:stretch>
                      <a:fillRect/>
                    </a:stretch>
                  </pic:blipFill>
                  <pic:spPr>
                    <a:xfrm>
                      <a:off x="0" y="0"/>
                      <a:ext cx="426199" cy="121348"/>
                    </a:xfrm>
                    <a:prstGeom prst="rect">
                      <a:avLst/>
                    </a:prstGeom>
                  </pic:spPr>
                </pic:pic>
              </a:graphicData>
            </a:graphic>
          </wp:anchor>
        </w:drawing>
      </w:r>
    </w:p>
    <w:p>
      <w:pPr>
        <w:spacing w:after="0"/>
        <w:rPr>
          <w:rFonts w:ascii="Times New Roman"/>
          <w:sz w:val="13"/>
        </w:rPr>
        <w:sectPr>
          <w:footerReference r:id="rId4" w:type="default"/>
          <w:pgSz w:w="11900" w:h="16840"/>
          <w:pgMar w:top="1600" w:right="620" w:bottom="280" w:left="1300" w:header="0" w:footer="0" w:gutter="0"/>
        </w:sectPr>
      </w:pPr>
    </w:p>
    <w:p>
      <w:pPr>
        <w:pStyle w:val="7"/>
        <w:rPr>
          <w:rFonts w:ascii="Times New Roman"/>
          <w:sz w:val="20"/>
        </w:rPr>
      </w:pPr>
    </w:p>
    <w:p>
      <w:pPr>
        <w:pStyle w:val="7"/>
        <w:spacing w:before="2"/>
        <w:rPr>
          <w:rFonts w:ascii="Times New Roman"/>
          <w:sz w:val="27"/>
        </w:rPr>
      </w:pPr>
    </w:p>
    <w:p>
      <w:pPr>
        <w:spacing w:before="67"/>
        <w:ind w:left="228" w:right="0" w:firstLine="0"/>
        <w:jc w:val="left"/>
        <w:rPr>
          <w:rFonts w:ascii="Times New Roman" w:eastAsia="Times New Roman"/>
          <w:sz w:val="32"/>
        </w:rPr>
      </w:pPr>
      <w:r>
        <w:rPr>
          <w:sz w:val="32"/>
        </w:rPr>
        <w:t xml:space="preserve">附件 </w:t>
      </w:r>
      <w:r>
        <w:rPr>
          <w:rFonts w:ascii="Times New Roman" w:eastAsia="Times New Roman"/>
          <w:sz w:val="32"/>
        </w:rPr>
        <w:t>1</w:t>
      </w:r>
    </w:p>
    <w:p>
      <w:pPr>
        <w:pStyle w:val="7"/>
        <w:spacing w:before="7"/>
        <w:rPr>
          <w:rFonts w:ascii="Times New Roman"/>
          <w:sz w:val="32"/>
        </w:rPr>
      </w:pPr>
    </w:p>
    <w:p>
      <w:pPr>
        <w:spacing w:before="1"/>
        <w:ind w:left="444" w:right="0" w:firstLine="0"/>
        <w:jc w:val="left"/>
        <w:rPr>
          <w:rFonts w:hint="eastAsia" w:ascii="微软雅黑" w:eastAsia="微软雅黑"/>
          <w:b/>
          <w:sz w:val="36"/>
        </w:rPr>
      </w:pPr>
      <w:r>
        <w:rPr>
          <w:rFonts w:ascii="Times New Roman" w:eastAsia="Times New Roman"/>
          <w:sz w:val="36"/>
        </w:rPr>
        <w:t xml:space="preserve">2019 </w:t>
      </w:r>
      <w:r>
        <w:rPr>
          <w:rFonts w:hint="eastAsia" w:ascii="微软雅黑" w:eastAsia="微软雅黑"/>
          <w:b/>
          <w:sz w:val="36"/>
        </w:rPr>
        <w:t>年江苏政府留学奖学金重点资助学科、专业指南</w:t>
      </w:r>
    </w:p>
    <w:p>
      <w:pPr>
        <w:pStyle w:val="7"/>
        <w:spacing w:before="13"/>
        <w:rPr>
          <w:rFonts w:ascii="微软雅黑"/>
          <w:b/>
          <w:sz w:val="37"/>
        </w:rPr>
      </w:pPr>
    </w:p>
    <w:p>
      <w:pPr>
        <w:pStyle w:val="7"/>
        <w:ind w:left="790"/>
      </w:pPr>
      <w:r>
        <w:t>重点资助学科、专业领域主要为《国家中长期人才发展规划纲要</w:t>
      </w:r>
    </w:p>
    <w:p>
      <w:pPr>
        <w:pStyle w:val="7"/>
        <w:spacing w:before="179" w:line="362" w:lineRule="auto"/>
        <w:ind w:left="228" w:right="929"/>
        <w:jc w:val="both"/>
      </w:pPr>
      <w:r>
        <w:rPr>
          <w:w w:val="95"/>
        </w:rPr>
        <w:t>（</w:t>
      </w:r>
      <w:r>
        <w:rPr>
          <w:rFonts w:ascii="Times New Roman" w:eastAsia="Times New Roman"/>
          <w:w w:val="95"/>
        </w:rPr>
        <w:t>2010-2020</w:t>
      </w:r>
      <w:r>
        <w:rPr>
          <w:rFonts w:ascii="Times New Roman" w:eastAsia="Times New Roman"/>
          <w:spacing w:val="3"/>
          <w:w w:val="95"/>
        </w:rPr>
        <w:t xml:space="preserve">   </w:t>
      </w:r>
      <w:r>
        <w:rPr>
          <w:w w:val="95"/>
        </w:rPr>
        <w:t>年</w:t>
      </w:r>
      <w:r>
        <w:rPr>
          <w:spacing w:val="-134"/>
          <w:w w:val="95"/>
        </w:rPr>
        <w:t>）</w:t>
      </w:r>
      <w:r>
        <w:rPr>
          <w:spacing w:val="-9"/>
          <w:w w:val="95"/>
        </w:rPr>
        <w:t>》确定的经济和社会发展重点领域，《国家中长期科学和</w:t>
      </w:r>
      <w:r>
        <w:rPr>
          <w:spacing w:val="-8"/>
          <w:w w:val="95"/>
        </w:rPr>
        <w:t>技术发展规划纲要</w:t>
      </w:r>
      <w:r>
        <w:rPr>
          <w:w w:val="95"/>
        </w:rPr>
        <w:t>（</w:t>
      </w:r>
      <w:r>
        <w:rPr>
          <w:rFonts w:ascii="Times New Roman" w:eastAsia="Times New Roman"/>
          <w:w w:val="95"/>
        </w:rPr>
        <w:t>2006-2020</w:t>
      </w:r>
      <w:r>
        <w:rPr>
          <w:rFonts w:ascii="Times New Roman" w:eastAsia="Times New Roman"/>
          <w:spacing w:val="1"/>
          <w:w w:val="95"/>
        </w:rPr>
        <w:t xml:space="preserve">   </w:t>
      </w:r>
      <w:r>
        <w:rPr>
          <w:w w:val="95"/>
        </w:rPr>
        <w:t>年</w:t>
      </w:r>
      <w:r>
        <w:rPr>
          <w:spacing w:val="-134"/>
          <w:w w:val="95"/>
        </w:rPr>
        <w:t>）</w:t>
      </w:r>
      <w:r>
        <w:rPr>
          <w:spacing w:val="-10"/>
          <w:w w:val="95"/>
        </w:rPr>
        <w:t xml:space="preserve">》确定的重点领域、重大专项、前沿技术、基础研究，人文与社会科学领域，以及其他国家战略海外重要行业发 </w:t>
      </w:r>
      <w:r>
        <w:rPr>
          <w:spacing w:val="-5"/>
        </w:rPr>
        <w:t>展急需领域。</w:t>
      </w:r>
    </w:p>
    <w:p>
      <w:pPr>
        <w:pStyle w:val="5"/>
        <w:spacing w:line="355" w:lineRule="exact"/>
        <w:ind w:left="828"/>
      </w:pPr>
      <w:r>
        <w:t>一、国家中长期人才发展规划纲要（</w:t>
      </w:r>
      <w:r>
        <w:rPr>
          <w:rFonts w:ascii="Times New Roman" w:eastAsia="Times New Roman"/>
        </w:rPr>
        <w:t xml:space="preserve">2010-2020 </w:t>
      </w:r>
      <w:r>
        <w:t>年）确定的经济</w:t>
      </w:r>
    </w:p>
    <w:p>
      <w:pPr>
        <w:spacing w:before="156"/>
        <w:ind w:left="228" w:right="0" w:firstLine="0"/>
        <w:jc w:val="left"/>
        <w:rPr>
          <w:sz w:val="30"/>
        </w:rPr>
      </w:pPr>
      <w:r>
        <w:rPr>
          <w:sz w:val="30"/>
        </w:rPr>
        <w:t>和社会发展重点领域</w:t>
      </w:r>
    </w:p>
    <w:p>
      <w:pPr>
        <w:pStyle w:val="11"/>
        <w:numPr>
          <w:ilvl w:val="0"/>
          <w:numId w:val="2"/>
        </w:numPr>
        <w:tabs>
          <w:tab w:val="left" w:pos="919"/>
        </w:tabs>
        <w:spacing w:before="173" w:after="0" w:line="362" w:lineRule="auto"/>
        <w:ind w:left="228" w:right="814" w:firstLine="480"/>
        <w:jc w:val="left"/>
        <w:rPr>
          <w:sz w:val="28"/>
        </w:rPr>
      </w:pPr>
      <w:r>
        <w:rPr>
          <w:sz w:val="28"/>
        </w:rPr>
        <w:t>经济重点领域：装备制造、信息、生物技术、新材料、航空航天、</w:t>
      </w:r>
      <w:r>
        <w:rPr>
          <w:w w:val="95"/>
          <w:sz w:val="28"/>
        </w:rPr>
        <w:t xml:space="preserve">海洋、金融财会、国际商务、生态环境保护、能源资源、现代交通运输、 </w:t>
      </w:r>
      <w:r>
        <w:rPr>
          <w:sz w:val="28"/>
        </w:rPr>
        <w:t>农业科技等。</w:t>
      </w:r>
    </w:p>
    <w:p>
      <w:pPr>
        <w:pStyle w:val="11"/>
        <w:numPr>
          <w:ilvl w:val="0"/>
          <w:numId w:val="2"/>
        </w:numPr>
        <w:tabs>
          <w:tab w:val="left" w:pos="1062"/>
        </w:tabs>
        <w:spacing w:before="0" w:after="0" w:line="360" w:lineRule="auto"/>
        <w:ind w:left="228" w:right="934" w:firstLine="480"/>
        <w:jc w:val="left"/>
        <w:rPr>
          <w:sz w:val="28"/>
        </w:rPr>
      </w:pPr>
      <w:r>
        <w:rPr>
          <w:spacing w:val="-7"/>
          <w:w w:val="95"/>
          <w:sz w:val="28"/>
        </w:rPr>
        <w:t xml:space="preserve">社会发展重点领域：教育、政法、宣传思想文化、医药卫生、防灾 </w:t>
      </w:r>
      <w:r>
        <w:rPr>
          <w:spacing w:val="-7"/>
          <w:sz w:val="28"/>
        </w:rPr>
        <w:t>减灾等</w:t>
      </w:r>
    </w:p>
    <w:p>
      <w:pPr>
        <w:pStyle w:val="5"/>
        <w:spacing w:line="426" w:lineRule="exact"/>
        <w:ind w:left="780"/>
      </w:pPr>
      <w:r>
        <w:rPr>
          <w:rFonts w:hint="eastAsia" w:ascii="Microsoft JhengHei" w:eastAsia="Microsoft JhengHei"/>
          <w:b/>
          <w:spacing w:val="-67"/>
          <w:sz w:val="28"/>
        </w:rPr>
        <w:t>二、</w:t>
      </w:r>
      <w:r>
        <w:rPr>
          <w:spacing w:val="-4"/>
        </w:rPr>
        <w:t>《国家中长期科学和技术发展规划纲要</w:t>
      </w:r>
      <w:r>
        <w:t>（</w:t>
      </w:r>
      <w:r>
        <w:rPr>
          <w:rFonts w:ascii="Times New Roman" w:eastAsia="Times New Roman"/>
        </w:rPr>
        <w:t>2006-2020</w:t>
      </w:r>
      <w:r>
        <w:rPr>
          <w:rFonts w:ascii="Times New Roman" w:eastAsia="Times New Roman"/>
          <w:spacing w:val="52"/>
        </w:rPr>
        <w:t xml:space="preserve"> </w:t>
      </w:r>
      <w:r>
        <w:rPr>
          <w:spacing w:val="-7"/>
        </w:rPr>
        <w:t>年</w:t>
      </w:r>
      <w:r>
        <w:rPr>
          <w:spacing w:val="-153"/>
        </w:rPr>
        <w:t>）</w:t>
      </w:r>
      <w:r>
        <w:t>》确</w:t>
      </w:r>
    </w:p>
    <w:p>
      <w:pPr>
        <w:spacing w:before="90"/>
        <w:ind w:left="228" w:right="0" w:firstLine="0"/>
        <w:jc w:val="left"/>
        <w:rPr>
          <w:sz w:val="30"/>
        </w:rPr>
      </w:pPr>
      <w:r>
        <w:rPr>
          <w:sz w:val="30"/>
        </w:rPr>
        <w:t>定的重点领域、重大专项、前沿技术、基础研究</w:t>
      </w:r>
    </w:p>
    <w:p>
      <w:pPr>
        <w:pStyle w:val="11"/>
        <w:numPr>
          <w:ilvl w:val="0"/>
          <w:numId w:val="3"/>
        </w:numPr>
        <w:tabs>
          <w:tab w:val="left" w:pos="1128"/>
          <w:tab w:val="left" w:pos="1129"/>
        </w:tabs>
        <w:spacing w:before="175" w:after="0" w:line="362" w:lineRule="auto"/>
        <w:ind w:left="1128" w:right="790" w:hanging="420"/>
        <w:jc w:val="left"/>
        <w:rPr>
          <w:sz w:val="28"/>
        </w:rPr>
      </w:pPr>
      <w:r>
        <w:rPr>
          <w:sz w:val="28"/>
        </w:rPr>
        <w:t>重点领域：能源、水和矿产资源、环境、农业、制造业、交通运</w:t>
      </w:r>
      <w:r>
        <w:rPr>
          <w:spacing w:val="-4"/>
          <w:w w:val="95"/>
          <w:sz w:val="28"/>
        </w:rPr>
        <w:t xml:space="preserve">输业、信息产业及现代服务业、人口与健康、城镇化与城市发展、 </w:t>
      </w:r>
      <w:r>
        <w:rPr>
          <w:spacing w:val="-1"/>
          <w:sz w:val="28"/>
        </w:rPr>
        <w:t>公共安全、国防。</w:t>
      </w:r>
    </w:p>
    <w:p>
      <w:pPr>
        <w:pStyle w:val="11"/>
        <w:numPr>
          <w:ilvl w:val="0"/>
          <w:numId w:val="3"/>
        </w:numPr>
        <w:tabs>
          <w:tab w:val="left" w:pos="1128"/>
          <w:tab w:val="left" w:pos="1129"/>
        </w:tabs>
        <w:spacing w:before="0" w:after="0" w:line="351" w:lineRule="exact"/>
        <w:ind w:left="1128" w:right="0" w:hanging="421"/>
        <w:jc w:val="left"/>
        <w:rPr>
          <w:sz w:val="28"/>
        </w:rPr>
      </w:pPr>
      <w:r>
        <w:rPr>
          <w:sz w:val="28"/>
        </w:rPr>
        <w:t>重大专项：</w:t>
      </w:r>
    </w:p>
    <w:p>
      <w:pPr>
        <w:pStyle w:val="11"/>
        <w:numPr>
          <w:ilvl w:val="0"/>
          <w:numId w:val="4"/>
        </w:numPr>
        <w:tabs>
          <w:tab w:val="left" w:pos="1441"/>
        </w:tabs>
        <w:spacing w:before="182" w:after="0" w:line="240" w:lineRule="auto"/>
        <w:ind w:left="1440" w:right="0" w:hanging="733"/>
        <w:jc w:val="left"/>
        <w:rPr>
          <w:sz w:val="28"/>
        </w:rPr>
      </w:pPr>
      <w:r>
        <w:rPr>
          <w:sz w:val="28"/>
        </w:rPr>
        <w:t>核心电子器件、高端通用芯片及基础软件</w:t>
      </w:r>
    </w:p>
    <w:p>
      <w:pPr>
        <w:spacing w:after="0" w:line="240" w:lineRule="auto"/>
        <w:jc w:val="left"/>
        <w:rPr>
          <w:sz w:val="28"/>
        </w:rPr>
        <w:sectPr>
          <w:footerReference r:id="rId5" w:type="default"/>
          <w:footerReference r:id="rId6" w:type="even"/>
          <w:pgSz w:w="11900" w:h="16840"/>
          <w:pgMar w:top="1600" w:right="620" w:bottom="1660" w:left="1300" w:header="0" w:footer="1476" w:gutter="0"/>
          <w:pgNumType w:start="4"/>
        </w:sectPr>
      </w:pPr>
    </w:p>
    <w:p>
      <w:pPr>
        <w:pStyle w:val="7"/>
        <w:rPr>
          <w:sz w:val="20"/>
        </w:rPr>
      </w:pPr>
    </w:p>
    <w:p>
      <w:pPr>
        <w:pStyle w:val="7"/>
        <w:spacing w:before="8"/>
        <w:rPr>
          <w:sz w:val="24"/>
        </w:rPr>
      </w:pPr>
    </w:p>
    <w:p>
      <w:pPr>
        <w:pStyle w:val="11"/>
        <w:numPr>
          <w:ilvl w:val="0"/>
          <w:numId w:val="4"/>
        </w:numPr>
        <w:tabs>
          <w:tab w:val="left" w:pos="1441"/>
        </w:tabs>
        <w:spacing w:before="68" w:after="0" w:line="240" w:lineRule="auto"/>
        <w:ind w:left="1440" w:right="0" w:hanging="733"/>
        <w:jc w:val="left"/>
        <w:rPr>
          <w:sz w:val="28"/>
        </w:rPr>
      </w:pPr>
      <w:r>
        <w:rPr>
          <w:sz w:val="28"/>
        </w:rPr>
        <w:t>极大规模集成电路制造技术及成套工艺</w:t>
      </w:r>
    </w:p>
    <w:p>
      <w:pPr>
        <w:pStyle w:val="11"/>
        <w:numPr>
          <w:ilvl w:val="0"/>
          <w:numId w:val="4"/>
        </w:numPr>
        <w:tabs>
          <w:tab w:val="left" w:pos="1441"/>
        </w:tabs>
        <w:spacing w:before="184" w:after="0" w:line="240" w:lineRule="auto"/>
        <w:ind w:left="1440" w:right="0" w:hanging="733"/>
        <w:jc w:val="left"/>
        <w:rPr>
          <w:sz w:val="28"/>
        </w:rPr>
      </w:pPr>
      <w:r>
        <w:rPr>
          <w:sz w:val="28"/>
        </w:rPr>
        <w:t>新一代宽带无线移动通信</w:t>
      </w:r>
    </w:p>
    <w:p>
      <w:pPr>
        <w:pStyle w:val="11"/>
        <w:numPr>
          <w:ilvl w:val="0"/>
          <w:numId w:val="4"/>
        </w:numPr>
        <w:tabs>
          <w:tab w:val="left" w:pos="1441"/>
        </w:tabs>
        <w:spacing w:before="176" w:after="0" w:line="240" w:lineRule="auto"/>
        <w:ind w:left="1440" w:right="0" w:hanging="733"/>
        <w:jc w:val="left"/>
        <w:rPr>
          <w:sz w:val="28"/>
        </w:rPr>
      </w:pPr>
      <w:r>
        <w:rPr>
          <w:sz w:val="28"/>
        </w:rPr>
        <w:t>高档数控机床与基础制造技术</w:t>
      </w:r>
    </w:p>
    <w:p>
      <w:pPr>
        <w:pStyle w:val="11"/>
        <w:numPr>
          <w:ilvl w:val="0"/>
          <w:numId w:val="4"/>
        </w:numPr>
        <w:tabs>
          <w:tab w:val="left" w:pos="1441"/>
        </w:tabs>
        <w:spacing w:before="184" w:after="0" w:line="240" w:lineRule="auto"/>
        <w:ind w:left="1440" w:right="0" w:hanging="733"/>
        <w:jc w:val="left"/>
        <w:rPr>
          <w:sz w:val="28"/>
        </w:rPr>
      </w:pPr>
      <w:r>
        <w:rPr>
          <w:sz w:val="28"/>
        </w:rPr>
        <w:t>大型油气田及煤层气开发</w:t>
      </w:r>
    </w:p>
    <w:p>
      <w:pPr>
        <w:pStyle w:val="11"/>
        <w:numPr>
          <w:ilvl w:val="0"/>
          <w:numId w:val="4"/>
        </w:numPr>
        <w:tabs>
          <w:tab w:val="left" w:pos="1441"/>
        </w:tabs>
        <w:spacing w:before="179" w:after="0" w:line="240" w:lineRule="auto"/>
        <w:ind w:left="1440" w:right="0" w:hanging="733"/>
        <w:jc w:val="left"/>
        <w:rPr>
          <w:sz w:val="28"/>
        </w:rPr>
      </w:pPr>
      <w:r>
        <w:rPr>
          <w:sz w:val="28"/>
        </w:rPr>
        <w:t>大型先进压水堆及高温气冷堆核电站</w:t>
      </w:r>
    </w:p>
    <w:p>
      <w:pPr>
        <w:pStyle w:val="11"/>
        <w:numPr>
          <w:ilvl w:val="0"/>
          <w:numId w:val="4"/>
        </w:numPr>
        <w:tabs>
          <w:tab w:val="left" w:pos="1441"/>
        </w:tabs>
        <w:spacing w:before="183" w:after="0" w:line="240" w:lineRule="auto"/>
        <w:ind w:left="1440" w:right="0" w:hanging="733"/>
        <w:jc w:val="left"/>
        <w:rPr>
          <w:sz w:val="28"/>
        </w:rPr>
      </w:pPr>
      <w:r>
        <w:rPr>
          <w:sz w:val="28"/>
        </w:rPr>
        <w:t>水体污染控制与治理</w:t>
      </w:r>
    </w:p>
    <w:p>
      <w:pPr>
        <w:pStyle w:val="11"/>
        <w:numPr>
          <w:ilvl w:val="0"/>
          <w:numId w:val="4"/>
        </w:numPr>
        <w:tabs>
          <w:tab w:val="left" w:pos="1441"/>
        </w:tabs>
        <w:spacing w:before="177" w:after="0" w:line="240" w:lineRule="auto"/>
        <w:ind w:left="1440" w:right="0" w:hanging="733"/>
        <w:jc w:val="left"/>
        <w:rPr>
          <w:sz w:val="28"/>
        </w:rPr>
      </w:pPr>
      <w:r>
        <w:rPr>
          <w:sz w:val="28"/>
        </w:rPr>
        <w:t>转基因生物新品种培育</w:t>
      </w:r>
    </w:p>
    <w:p>
      <w:pPr>
        <w:pStyle w:val="11"/>
        <w:numPr>
          <w:ilvl w:val="0"/>
          <w:numId w:val="4"/>
        </w:numPr>
        <w:tabs>
          <w:tab w:val="left" w:pos="1441"/>
        </w:tabs>
        <w:spacing w:before="183" w:after="0" w:line="240" w:lineRule="auto"/>
        <w:ind w:left="1440" w:right="0" w:hanging="733"/>
        <w:jc w:val="left"/>
        <w:rPr>
          <w:sz w:val="28"/>
        </w:rPr>
      </w:pPr>
      <w:r>
        <w:rPr>
          <w:sz w:val="28"/>
        </w:rPr>
        <w:t>重大新药创制</w:t>
      </w:r>
    </w:p>
    <w:p>
      <w:pPr>
        <w:pStyle w:val="11"/>
        <w:numPr>
          <w:ilvl w:val="0"/>
          <w:numId w:val="4"/>
        </w:numPr>
        <w:tabs>
          <w:tab w:val="left" w:pos="1489"/>
        </w:tabs>
        <w:spacing w:before="179" w:after="0" w:line="240" w:lineRule="auto"/>
        <w:ind w:left="1488" w:right="0" w:hanging="862"/>
        <w:jc w:val="left"/>
        <w:rPr>
          <w:sz w:val="28"/>
        </w:rPr>
      </w:pPr>
      <w:r>
        <w:rPr>
          <w:sz w:val="28"/>
        </w:rPr>
        <w:t>艾滋病和病毒性肝炎等重大传染病防治</w:t>
      </w:r>
    </w:p>
    <w:p>
      <w:pPr>
        <w:pStyle w:val="11"/>
        <w:numPr>
          <w:ilvl w:val="0"/>
          <w:numId w:val="4"/>
        </w:numPr>
        <w:tabs>
          <w:tab w:val="left" w:pos="1489"/>
        </w:tabs>
        <w:spacing w:before="181" w:after="0" w:line="240" w:lineRule="auto"/>
        <w:ind w:left="1488" w:right="0" w:hanging="862"/>
        <w:jc w:val="left"/>
        <w:rPr>
          <w:sz w:val="28"/>
        </w:rPr>
      </w:pPr>
      <w:r>
        <w:rPr>
          <w:sz w:val="28"/>
        </w:rPr>
        <w:t>大型飞机</w:t>
      </w:r>
    </w:p>
    <w:p>
      <w:pPr>
        <w:pStyle w:val="11"/>
        <w:numPr>
          <w:ilvl w:val="0"/>
          <w:numId w:val="4"/>
        </w:numPr>
        <w:tabs>
          <w:tab w:val="left" w:pos="1489"/>
        </w:tabs>
        <w:spacing w:before="179" w:after="0" w:line="240" w:lineRule="auto"/>
        <w:ind w:left="1488" w:right="0" w:hanging="862"/>
        <w:jc w:val="left"/>
        <w:rPr>
          <w:sz w:val="28"/>
        </w:rPr>
      </w:pPr>
      <w:r>
        <w:rPr>
          <w:sz w:val="28"/>
        </w:rPr>
        <w:t>高分辨率对地观测系统</w:t>
      </w:r>
    </w:p>
    <w:p>
      <w:pPr>
        <w:pStyle w:val="11"/>
        <w:numPr>
          <w:ilvl w:val="0"/>
          <w:numId w:val="4"/>
        </w:numPr>
        <w:tabs>
          <w:tab w:val="left" w:pos="1489"/>
        </w:tabs>
        <w:spacing w:before="184" w:after="0" w:line="240" w:lineRule="auto"/>
        <w:ind w:left="1488" w:right="0" w:hanging="862"/>
        <w:jc w:val="left"/>
        <w:rPr>
          <w:sz w:val="28"/>
        </w:rPr>
      </w:pPr>
      <w:r>
        <w:rPr>
          <w:sz w:val="28"/>
        </w:rPr>
        <w:t>载人航天与探月工程</w:t>
      </w:r>
    </w:p>
    <w:p>
      <w:pPr>
        <w:pStyle w:val="11"/>
        <w:numPr>
          <w:ilvl w:val="0"/>
          <w:numId w:val="3"/>
        </w:numPr>
        <w:tabs>
          <w:tab w:val="left" w:pos="1128"/>
          <w:tab w:val="left" w:pos="1129"/>
        </w:tabs>
        <w:spacing w:before="176" w:after="0" w:line="240" w:lineRule="auto"/>
        <w:ind w:left="1128" w:right="0" w:hanging="421"/>
        <w:jc w:val="left"/>
        <w:rPr>
          <w:sz w:val="28"/>
        </w:rPr>
      </w:pPr>
      <w:r>
        <w:rPr>
          <w:sz w:val="28"/>
        </w:rPr>
        <w:t>前沿技术</w:t>
      </w:r>
    </w:p>
    <w:p>
      <w:pPr>
        <w:pStyle w:val="11"/>
        <w:numPr>
          <w:ilvl w:val="0"/>
          <w:numId w:val="5"/>
        </w:numPr>
        <w:tabs>
          <w:tab w:val="left" w:pos="1403"/>
        </w:tabs>
        <w:spacing w:before="184" w:after="0" w:line="240" w:lineRule="auto"/>
        <w:ind w:left="1402" w:right="0" w:hanging="695"/>
        <w:jc w:val="left"/>
        <w:rPr>
          <w:sz w:val="28"/>
        </w:rPr>
      </w:pPr>
      <w:r>
        <w:rPr>
          <w:w w:val="95"/>
          <w:sz w:val="28"/>
        </w:rPr>
        <w:t>生物技术</w:t>
      </w:r>
    </w:p>
    <w:p>
      <w:pPr>
        <w:pStyle w:val="11"/>
        <w:numPr>
          <w:ilvl w:val="0"/>
          <w:numId w:val="5"/>
        </w:numPr>
        <w:tabs>
          <w:tab w:val="left" w:pos="1403"/>
        </w:tabs>
        <w:spacing w:before="179" w:after="0" w:line="240" w:lineRule="auto"/>
        <w:ind w:left="1402" w:right="0" w:hanging="695"/>
        <w:jc w:val="left"/>
        <w:rPr>
          <w:sz w:val="28"/>
        </w:rPr>
      </w:pPr>
      <w:r>
        <w:rPr>
          <w:w w:val="95"/>
          <w:sz w:val="28"/>
        </w:rPr>
        <w:t>信息技术</w:t>
      </w:r>
    </w:p>
    <w:p>
      <w:pPr>
        <w:pStyle w:val="11"/>
        <w:numPr>
          <w:ilvl w:val="0"/>
          <w:numId w:val="5"/>
        </w:numPr>
        <w:tabs>
          <w:tab w:val="left" w:pos="1403"/>
        </w:tabs>
        <w:spacing w:before="183" w:after="0" w:line="240" w:lineRule="auto"/>
        <w:ind w:left="1402" w:right="0" w:hanging="695"/>
        <w:jc w:val="left"/>
        <w:rPr>
          <w:sz w:val="28"/>
        </w:rPr>
      </w:pPr>
      <w:r>
        <w:rPr>
          <w:sz w:val="28"/>
        </w:rPr>
        <w:t>新材料技术</w:t>
      </w:r>
    </w:p>
    <w:p>
      <w:pPr>
        <w:pStyle w:val="11"/>
        <w:numPr>
          <w:ilvl w:val="0"/>
          <w:numId w:val="5"/>
        </w:numPr>
        <w:tabs>
          <w:tab w:val="left" w:pos="1403"/>
        </w:tabs>
        <w:spacing w:before="177" w:after="0" w:line="240" w:lineRule="auto"/>
        <w:ind w:left="1402" w:right="0" w:hanging="695"/>
        <w:jc w:val="left"/>
        <w:rPr>
          <w:sz w:val="28"/>
        </w:rPr>
      </w:pPr>
      <w:r>
        <w:rPr>
          <w:w w:val="95"/>
          <w:sz w:val="28"/>
        </w:rPr>
        <w:t>先进制造技术</w:t>
      </w:r>
    </w:p>
    <w:p>
      <w:pPr>
        <w:pStyle w:val="11"/>
        <w:numPr>
          <w:ilvl w:val="0"/>
          <w:numId w:val="5"/>
        </w:numPr>
        <w:tabs>
          <w:tab w:val="left" w:pos="1403"/>
        </w:tabs>
        <w:spacing w:before="184" w:after="0" w:line="240" w:lineRule="auto"/>
        <w:ind w:left="1402" w:right="0" w:hanging="695"/>
        <w:jc w:val="left"/>
        <w:rPr>
          <w:sz w:val="28"/>
        </w:rPr>
      </w:pPr>
      <w:r>
        <w:rPr>
          <w:w w:val="95"/>
          <w:sz w:val="28"/>
        </w:rPr>
        <w:t>先进能源技术</w:t>
      </w:r>
    </w:p>
    <w:p>
      <w:pPr>
        <w:pStyle w:val="11"/>
        <w:numPr>
          <w:ilvl w:val="0"/>
          <w:numId w:val="5"/>
        </w:numPr>
        <w:tabs>
          <w:tab w:val="left" w:pos="1403"/>
        </w:tabs>
        <w:spacing w:before="178" w:after="0" w:line="240" w:lineRule="auto"/>
        <w:ind w:left="1402" w:right="0" w:hanging="695"/>
        <w:jc w:val="left"/>
        <w:rPr>
          <w:sz w:val="28"/>
        </w:rPr>
      </w:pPr>
      <w:r>
        <w:rPr>
          <w:w w:val="95"/>
          <w:sz w:val="28"/>
        </w:rPr>
        <w:t>海洋技术</w:t>
      </w:r>
    </w:p>
    <w:p>
      <w:pPr>
        <w:pStyle w:val="11"/>
        <w:numPr>
          <w:ilvl w:val="0"/>
          <w:numId w:val="5"/>
        </w:numPr>
        <w:tabs>
          <w:tab w:val="left" w:pos="1403"/>
        </w:tabs>
        <w:spacing w:before="182" w:after="0" w:line="240" w:lineRule="auto"/>
        <w:ind w:left="1402" w:right="0" w:hanging="695"/>
        <w:jc w:val="left"/>
        <w:rPr>
          <w:sz w:val="28"/>
        </w:rPr>
      </w:pPr>
      <w:r>
        <w:rPr>
          <w:w w:val="95"/>
          <w:sz w:val="28"/>
        </w:rPr>
        <w:t>激光技术</w:t>
      </w:r>
    </w:p>
    <w:p>
      <w:pPr>
        <w:pStyle w:val="11"/>
        <w:numPr>
          <w:ilvl w:val="0"/>
          <w:numId w:val="5"/>
        </w:numPr>
        <w:tabs>
          <w:tab w:val="left" w:pos="1441"/>
        </w:tabs>
        <w:spacing w:before="179" w:after="0" w:line="240" w:lineRule="auto"/>
        <w:ind w:left="1440" w:right="0" w:hanging="733"/>
        <w:jc w:val="left"/>
        <w:rPr>
          <w:sz w:val="28"/>
        </w:rPr>
      </w:pPr>
      <w:r>
        <w:rPr>
          <w:sz w:val="28"/>
        </w:rPr>
        <w:t>空天技术</w:t>
      </w:r>
    </w:p>
    <w:p>
      <w:pPr>
        <w:pStyle w:val="11"/>
        <w:numPr>
          <w:ilvl w:val="0"/>
          <w:numId w:val="3"/>
        </w:numPr>
        <w:tabs>
          <w:tab w:val="left" w:pos="918"/>
        </w:tabs>
        <w:spacing w:before="183" w:after="0" w:line="240" w:lineRule="auto"/>
        <w:ind w:left="917" w:right="0" w:hanging="210"/>
        <w:jc w:val="left"/>
        <w:rPr>
          <w:sz w:val="28"/>
        </w:rPr>
      </w:pPr>
      <w:r>
        <w:rPr>
          <w:sz w:val="28"/>
        </w:rPr>
        <w:t>基础研究</w:t>
      </w:r>
    </w:p>
    <w:p>
      <w:pPr>
        <w:pStyle w:val="11"/>
        <w:numPr>
          <w:ilvl w:val="0"/>
          <w:numId w:val="6"/>
        </w:numPr>
        <w:tabs>
          <w:tab w:val="left" w:pos="1403"/>
        </w:tabs>
        <w:spacing w:before="177" w:after="0" w:line="240" w:lineRule="auto"/>
        <w:ind w:left="1402" w:right="0" w:hanging="695"/>
        <w:jc w:val="left"/>
        <w:rPr>
          <w:sz w:val="28"/>
        </w:rPr>
      </w:pPr>
      <w:r>
        <w:rPr>
          <w:sz w:val="28"/>
        </w:rPr>
        <w:t>学科发展</w:t>
      </w:r>
    </w:p>
    <w:p>
      <w:pPr>
        <w:spacing w:after="0" w:line="240" w:lineRule="auto"/>
        <w:jc w:val="left"/>
        <w:rPr>
          <w:sz w:val="28"/>
        </w:rPr>
        <w:sectPr>
          <w:pgSz w:w="11900" w:h="16840"/>
          <w:pgMar w:top="1600" w:right="620" w:bottom="1680" w:left="1300" w:header="0" w:footer="1493" w:gutter="0"/>
        </w:sectPr>
      </w:pPr>
    </w:p>
    <w:p>
      <w:pPr>
        <w:pStyle w:val="7"/>
        <w:rPr>
          <w:sz w:val="20"/>
        </w:rPr>
      </w:pPr>
    </w:p>
    <w:p>
      <w:pPr>
        <w:pStyle w:val="7"/>
        <w:spacing w:before="10"/>
        <w:rPr>
          <w:sz w:val="25"/>
        </w:rPr>
      </w:pPr>
    </w:p>
    <w:p>
      <w:pPr>
        <w:pStyle w:val="11"/>
        <w:numPr>
          <w:ilvl w:val="0"/>
          <w:numId w:val="6"/>
        </w:numPr>
        <w:tabs>
          <w:tab w:val="left" w:pos="1403"/>
        </w:tabs>
        <w:spacing w:before="68" w:after="0" w:line="240" w:lineRule="auto"/>
        <w:ind w:left="1402" w:right="0" w:hanging="697"/>
        <w:jc w:val="left"/>
        <w:rPr>
          <w:sz w:val="28"/>
        </w:rPr>
      </w:pPr>
      <w:r>
        <w:rPr>
          <w:sz w:val="28"/>
        </w:rPr>
        <w:t>科学前沿问题</w:t>
      </w:r>
    </w:p>
    <w:p>
      <w:pPr>
        <w:pStyle w:val="11"/>
        <w:numPr>
          <w:ilvl w:val="0"/>
          <w:numId w:val="6"/>
        </w:numPr>
        <w:tabs>
          <w:tab w:val="left" w:pos="1403"/>
        </w:tabs>
        <w:spacing w:before="183" w:after="0" w:line="240" w:lineRule="auto"/>
        <w:ind w:left="1402" w:right="0" w:hanging="697"/>
        <w:jc w:val="left"/>
        <w:rPr>
          <w:sz w:val="28"/>
        </w:rPr>
      </w:pPr>
      <w:r>
        <w:rPr>
          <w:sz w:val="28"/>
        </w:rPr>
        <w:t>面向国家重大战略需求的基础研究</w:t>
      </w:r>
    </w:p>
    <w:p>
      <w:pPr>
        <w:pStyle w:val="11"/>
        <w:numPr>
          <w:ilvl w:val="0"/>
          <w:numId w:val="6"/>
        </w:numPr>
        <w:tabs>
          <w:tab w:val="left" w:pos="1403"/>
        </w:tabs>
        <w:spacing w:before="179" w:after="0" w:line="240" w:lineRule="auto"/>
        <w:ind w:left="1402" w:right="0" w:hanging="697"/>
        <w:jc w:val="left"/>
        <w:rPr>
          <w:sz w:val="28"/>
        </w:rPr>
      </w:pPr>
      <w:r>
        <w:rPr>
          <w:sz w:val="28"/>
        </w:rPr>
        <w:t>重大科学研究计划</w:t>
      </w:r>
    </w:p>
    <w:p>
      <w:pPr>
        <w:spacing w:after="0" w:line="240" w:lineRule="auto"/>
        <w:jc w:val="left"/>
        <w:rPr>
          <w:sz w:val="28"/>
        </w:rPr>
        <w:sectPr>
          <w:pgSz w:w="11900" w:h="16840"/>
          <w:pgMar w:top="1600" w:right="620" w:bottom="1660" w:left="1300" w:header="0" w:footer="1476" w:gutter="0"/>
        </w:sectPr>
      </w:pPr>
    </w:p>
    <w:p>
      <w:pPr>
        <w:pStyle w:val="7"/>
        <w:rPr>
          <w:sz w:val="20"/>
        </w:rPr>
      </w:pPr>
    </w:p>
    <w:p>
      <w:pPr>
        <w:pStyle w:val="7"/>
        <w:spacing w:before="10"/>
        <w:rPr>
          <w:sz w:val="21"/>
        </w:rPr>
      </w:pPr>
    </w:p>
    <w:p>
      <w:pPr>
        <w:pStyle w:val="4"/>
        <w:ind w:left="228"/>
        <w:rPr>
          <w:rFonts w:ascii="Times New Roman" w:eastAsia="Times New Roman"/>
        </w:rPr>
      </w:pPr>
      <w:r>
        <w:t xml:space="preserve">附件 </w:t>
      </w:r>
      <w:r>
        <w:rPr>
          <w:rFonts w:ascii="Times New Roman" w:eastAsia="Times New Roman"/>
        </w:rPr>
        <w:t>2</w:t>
      </w:r>
    </w:p>
    <w:p>
      <w:pPr>
        <w:spacing w:before="149" w:line="204" w:lineRule="auto"/>
        <w:ind w:left="2023" w:right="1923" w:hanging="800"/>
        <w:jc w:val="left"/>
        <w:rPr>
          <w:sz w:val="32"/>
        </w:rPr>
      </w:pPr>
      <w:r>
        <w:rPr>
          <w:rFonts w:hint="eastAsia" w:ascii="微软雅黑" w:eastAsia="微软雅黑"/>
          <w:b/>
          <w:w w:val="95"/>
          <w:sz w:val="36"/>
        </w:rPr>
        <w:t>《江苏省国民经济和社会发展第十三个五年</w:t>
      </w:r>
      <w:r>
        <w:rPr>
          <w:rFonts w:hint="eastAsia" w:ascii="微软雅黑" w:eastAsia="微软雅黑"/>
          <w:b/>
          <w:sz w:val="36"/>
        </w:rPr>
        <w:t>规划纲要》重点产业目录</w:t>
      </w:r>
      <w:r>
        <w:rPr>
          <w:sz w:val="32"/>
        </w:rPr>
        <w:t>（摘要）</w:t>
      </w:r>
    </w:p>
    <w:p>
      <w:pPr>
        <w:pStyle w:val="7"/>
        <w:spacing w:before="3"/>
      </w:pPr>
    </w:p>
    <w:p>
      <w:pPr>
        <w:pStyle w:val="7"/>
        <w:spacing w:before="60"/>
        <w:ind w:left="788"/>
      </w:pPr>
      <w:r>
        <w:t>一、现代产业体系</w:t>
      </w:r>
    </w:p>
    <w:p>
      <w:pPr>
        <w:pStyle w:val="6"/>
        <w:ind w:left="788"/>
      </w:pPr>
      <w:r>
        <w:t>（一）战略性新兴产业</w:t>
      </w:r>
    </w:p>
    <w:p>
      <w:pPr>
        <w:pStyle w:val="7"/>
        <w:spacing w:before="113" w:line="362" w:lineRule="auto"/>
        <w:ind w:left="228" w:right="932" w:firstLine="559"/>
      </w:pPr>
      <w:r>
        <w:rPr>
          <w:rFonts w:ascii="Times New Roman" w:hAnsi="Times New Roman" w:eastAsia="Times New Roman"/>
          <w:w w:val="95"/>
        </w:rPr>
        <w:t>——</w:t>
      </w:r>
      <w:r>
        <w:rPr>
          <w:spacing w:val="-10"/>
          <w:w w:val="95"/>
        </w:rPr>
        <w:t xml:space="preserve">新一代信息技术产业：物联网、下一代信息网络、高性能集成电 </w:t>
      </w:r>
      <w:r>
        <w:rPr>
          <w:spacing w:val="-4"/>
        </w:rPr>
        <w:t>路、新型显示、新型电子元器件。</w:t>
      </w:r>
    </w:p>
    <w:p>
      <w:pPr>
        <w:pStyle w:val="7"/>
        <w:spacing w:line="362" w:lineRule="auto"/>
        <w:ind w:left="228" w:right="932" w:firstLine="559"/>
      </w:pPr>
      <w:r>
        <w:rPr>
          <w:rFonts w:ascii="Times New Roman" w:hAnsi="Times New Roman" w:eastAsia="Times New Roman"/>
          <w:w w:val="95"/>
        </w:rPr>
        <w:t>——</w:t>
      </w:r>
      <w:r>
        <w:rPr>
          <w:spacing w:val="-7"/>
          <w:w w:val="95"/>
        </w:rPr>
        <w:t xml:space="preserve">高端软件和信息服务业：大数据、云计算、高端软件、信息技术 </w:t>
      </w:r>
      <w:r>
        <w:rPr>
          <w:spacing w:val="-3"/>
        </w:rPr>
        <w:t>服务、人工智能。</w:t>
      </w:r>
    </w:p>
    <w:p>
      <w:pPr>
        <w:pStyle w:val="7"/>
        <w:spacing w:line="362" w:lineRule="auto"/>
        <w:ind w:left="228" w:right="812" w:firstLine="559"/>
      </w:pPr>
      <w:r>
        <w:rPr>
          <w:rFonts w:ascii="Times New Roman" w:hAnsi="Times New Roman" w:eastAsia="Times New Roman"/>
          <w:w w:val="95"/>
        </w:rPr>
        <w:t>——</w:t>
      </w:r>
      <w:r>
        <w:rPr>
          <w:w w:val="95"/>
        </w:rPr>
        <w:t xml:space="preserve">生物技术和新医药产业：生物医药、生物医学工程、生物农业、 </w:t>
      </w:r>
      <w:r>
        <w:t>生物制造。</w:t>
      </w:r>
    </w:p>
    <w:p>
      <w:pPr>
        <w:pStyle w:val="7"/>
        <w:spacing w:line="353" w:lineRule="exact"/>
        <w:ind w:left="787"/>
      </w:pPr>
      <w:r>
        <w:rPr>
          <w:rFonts w:ascii="Times New Roman" w:hAnsi="Times New Roman" w:eastAsia="Times New Roman"/>
        </w:rPr>
        <w:t>——</w:t>
      </w:r>
      <w:r>
        <w:t>新材料产业：先进基础材料、关键战略材料、前沿新材料。</w:t>
      </w:r>
    </w:p>
    <w:p>
      <w:pPr>
        <w:pStyle w:val="7"/>
        <w:spacing w:before="177" w:line="360" w:lineRule="auto"/>
        <w:ind w:left="228" w:right="932" w:firstLine="559"/>
      </w:pPr>
      <w:r>
        <w:rPr>
          <w:rFonts w:ascii="Times New Roman" w:hAnsi="Times New Roman" w:eastAsia="Times New Roman"/>
          <w:w w:val="95"/>
        </w:rPr>
        <w:t>——</w:t>
      </w:r>
      <w:r>
        <w:rPr>
          <w:spacing w:val="-8"/>
          <w:w w:val="95"/>
        </w:rPr>
        <w:t xml:space="preserve">高端装备制造产业：智能成套系统、智能机器人、增材制造、高 </w:t>
      </w:r>
      <w:r>
        <w:rPr>
          <w:spacing w:val="-3"/>
        </w:rPr>
        <w:t>端数控机床、新一代轨道交通、高端专用装备。</w:t>
      </w:r>
    </w:p>
    <w:p>
      <w:pPr>
        <w:pStyle w:val="7"/>
        <w:spacing w:before="3"/>
        <w:ind w:left="787"/>
      </w:pPr>
      <w:r>
        <w:rPr>
          <w:rFonts w:ascii="Times New Roman" w:hAnsi="Times New Roman" w:eastAsia="Times New Roman"/>
        </w:rPr>
        <w:t>——</w:t>
      </w:r>
      <w:r>
        <w:t>节能环保产业：高效节能、先进环保、资源循环利用。</w:t>
      </w:r>
    </w:p>
    <w:p>
      <w:pPr>
        <w:pStyle w:val="7"/>
        <w:spacing w:before="179"/>
        <w:ind w:left="787"/>
      </w:pPr>
      <w:r>
        <w:rPr>
          <w:rFonts w:ascii="Times New Roman" w:hAnsi="Times New Roman" w:eastAsia="Times New Roman"/>
        </w:rPr>
        <w:t>——</w:t>
      </w:r>
      <w:r>
        <w:t>新能源和能源互联网产业：新能源、能源互联网。</w:t>
      </w:r>
    </w:p>
    <w:p>
      <w:pPr>
        <w:pStyle w:val="7"/>
        <w:spacing w:before="184" w:line="357" w:lineRule="auto"/>
        <w:ind w:left="228" w:right="927" w:firstLine="559"/>
      </w:pPr>
      <w:r>
        <w:rPr>
          <w:rFonts w:ascii="Times New Roman" w:hAnsi="Times New Roman" w:eastAsia="Times New Roman"/>
          <w:w w:val="95"/>
        </w:rPr>
        <w:t>——</w:t>
      </w:r>
      <w:r>
        <w:rPr>
          <w:spacing w:val="-9"/>
          <w:w w:val="95"/>
        </w:rPr>
        <w:t xml:space="preserve">新能源汽车产业：整车、动力电池、驱动系统、集成控制、便捷 </w:t>
      </w:r>
      <w:r>
        <w:rPr>
          <w:spacing w:val="-5"/>
        </w:rPr>
        <w:t>基础设施。</w:t>
      </w:r>
    </w:p>
    <w:p>
      <w:pPr>
        <w:pStyle w:val="7"/>
        <w:spacing w:before="8"/>
        <w:ind w:left="787"/>
      </w:pPr>
      <w:r>
        <w:rPr>
          <w:rFonts w:ascii="Times New Roman" w:hAnsi="Times New Roman" w:eastAsia="Times New Roman"/>
        </w:rPr>
        <w:t>——</w:t>
      </w:r>
      <w:r>
        <w:t>空天海洋装备产业：海洋工程装备、高技术船舶、航空航天。</w:t>
      </w:r>
    </w:p>
    <w:p>
      <w:pPr>
        <w:pStyle w:val="7"/>
        <w:spacing w:before="179" w:line="362" w:lineRule="auto"/>
        <w:ind w:left="228" w:right="932" w:firstLine="559"/>
      </w:pPr>
      <w:r>
        <w:rPr>
          <w:rFonts w:ascii="Times New Roman" w:hAnsi="Times New Roman" w:eastAsia="Times New Roman"/>
          <w:w w:val="95"/>
        </w:rPr>
        <w:t>——</w:t>
      </w:r>
      <w:r>
        <w:rPr>
          <w:spacing w:val="-9"/>
          <w:w w:val="95"/>
        </w:rPr>
        <w:t xml:space="preserve">数字创意产业：数字内容与开发、数字设计与服务、数字技术与 </w:t>
      </w:r>
      <w:r>
        <w:rPr>
          <w:spacing w:val="-9"/>
        </w:rPr>
        <w:t>装备。</w:t>
      </w:r>
    </w:p>
    <w:p>
      <w:pPr>
        <w:pStyle w:val="6"/>
        <w:spacing w:before="0" w:line="419" w:lineRule="exact"/>
        <w:ind w:left="787"/>
      </w:pPr>
      <w:r>
        <w:t>（二）江苏部分未来产业发展方向</w:t>
      </w:r>
    </w:p>
    <w:p>
      <w:pPr>
        <w:spacing w:after="0" w:line="419" w:lineRule="exact"/>
        <w:sectPr>
          <w:footerReference r:id="rId7" w:type="default"/>
          <w:footerReference r:id="rId8" w:type="even"/>
          <w:pgSz w:w="11900" w:h="16840"/>
          <w:pgMar w:top="1600" w:right="620" w:bottom="1660" w:left="1300" w:header="0" w:footer="1478" w:gutter="0"/>
          <w:pgNumType w:start="7"/>
        </w:sectPr>
      </w:pPr>
    </w:p>
    <w:p>
      <w:pPr>
        <w:pStyle w:val="7"/>
        <w:rPr>
          <w:rFonts w:ascii="Microsoft JhengHei"/>
          <w:b/>
          <w:sz w:val="20"/>
        </w:rPr>
      </w:pPr>
    </w:p>
    <w:p>
      <w:pPr>
        <w:pStyle w:val="7"/>
        <w:spacing w:before="16"/>
        <w:rPr>
          <w:rFonts w:ascii="Microsoft JhengHei"/>
          <w:b/>
          <w:sz w:val="11"/>
        </w:rPr>
      </w:pPr>
    </w:p>
    <w:p>
      <w:pPr>
        <w:pStyle w:val="7"/>
        <w:spacing w:before="68" w:line="360" w:lineRule="auto"/>
        <w:ind w:left="228" w:right="814" w:firstLine="561"/>
      </w:pPr>
      <w:r>
        <w:rPr>
          <w:rFonts w:ascii="Times New Roman" w:hAnsi="Times New Roman" w:eastAsia="Times New Roman"/>
        </w:rPr>
        <w:t>——</w:t>
      </w:r>
      <w:r>
        <w:rPr>
          <w:spacing w:val="-9"/>
        </w:rPr>
        <w:t>纳米材料：加强关键核心技术与制备工艺研发，大力发展微纳制</w:t>
      </w:r>
      <w:r>
        <w:rPr>
          <w:spacing w:val="-4"/>
          <w:w w:val="95"/>
        </w:rPr>
        <w:t xml:space="preserve">造、第三代半导体、纳米光电、纳米生物医药、石墨烯等纳米功能材料， </w:t>
      </w:r>
      <w:r>
        <w:rPr>
          <w:spacing w:val="-9"/>
        </w:rPr>
        <w:t>重点推动纳米材料在电子信息、能源存储与转化利用、环境保护、生物医</w:t>
      </w:r>
      <w:r>
        <w:rPr>
          <w:spacing w:val="-10"/>
        </w:rPr>
        <w:t>药、交通机电、土木建筑、化工轻纺、钢铁冶金、机械装备等工业领域的</w:t>
      </w:r>
      <w:r>
        <w:rPr>
          <w:spacing w:val="-5"/>
        </w:rPr>
        <w:t>重大应用突破。</w:t>
      </w:r>
    </w:p>
    <w:p>
      <w:pPr>
        <w:pStyle w:val="7"/>
        <w:spacing w:before="9" w:line="360" w:lineRule="auto"/>
        <w:ind w:left="228" w:right="927" w:firstLine="561"/>
        <w:jc w:val="both"/>
      </w:pPr>
      <w:r>
        <w:rPr>
          <w:rFonts w:ascii="Times New Roman" w:hAnsi="Times New Roman" w:eastAsia="Times New Roman"/>
          <w:w w:val="95"/>
        </w:rPr>
        <w:t>——</w:t>
      </w:r>
      <w:r>
        <w:rPr>
          <w:spacing w:val="-10"/>
          <w:w w:val="95"/>
        </w:rPr>
        <w:t xml:space="preserve">量子通信：重点推动城域、城际、自由空间量子通信技术研发以 </w:t>
      </w:r>
      <w:r>
        <w:rPr>
          <w:spacing w:val="-9"/>
          <w:w w:val="95"/>
        </w:rPr>
        <w:t xml:space="preserve">及通用量子计算原型机和实用化量子模拟机研制，大力发展量子通信光器 </w:t>
      </w:r>
      <w:r>
        <w:rPr>
          <w:spacing w:val="-4"/>
        </w:rPr>
        <w:t>件、量子通信基础建设和系统服务、信息安全应用等领域。</w:t>
      </w:r>
    </w:p>
    <w:p>
      <w:pPr>
        <w:pStyle w:val="7"/>
        <w:spacing w:before="1" w:line="360" w:lineRule="auto"/>
        <w:ind w:left="228" w:right="814" w:firstLine="561"/>
      </w:pPr>
      <w:r>
        <w:rPr>
          <w:rFonts w:ascii="Times New Roman" w:hAnsi="Times New Roman" w:eastAsia="Times New Roman"/>
        </w:rPr>
        <w:t>——</w:t>
      </w:r>
      <w:r>
        <w:t xml:space="preserve">智能机器人：重点推进工业机器人在 </w:t>
      </w:r>
      <w:r>
        <w:rPr>
          <w:rFonts w:ascii="Times New Roman" w:hAnsi="Times New Roman" w:eastAsia="Times New Roman"/>
        </w:rPr>
        <w:t xml:space="preserve">3C </w:t>
      </w:r>
      <w:r>
        <w:t>行业、电子制造、注塑</w:t>
      </w:r>
      <w:r>
        <w:rPr>
          <w:w w:val="95"/>
        </w:rPr>
        <w:t xml:space="preserve">冲压、物流分拣等领域应用示范。围绕安防监控、家政服务、外科手术、 </w:t>
      </w:r>
      <w:r>
        <w:t>健康照护、特种监测等领域，研制具有自主知识产权的服务机器人。</w:t>
      </w:r>
    </w:p>
    <w:p>
      <w:pPr>
        <w:pStyle w:val="7"/>
        <w:spacing w:before="6" w:line="362" w:lineRule="auto"/>
        <w:ind w:left="228" w:right="932" w:firstLine="561"/>
        <w:jc w:val="both"/>
      </w:pPr>
      <w:r>
        <w:rPr>
          <w:rFonts w:ascii="Times New Roman" w:hAnsi="Times New Roman" w:eastAsia="Times New Roman"/>
          <w:w w:val="95"/>
        </w:rPr>
        <w:t>——</w:t>
      </w:r>
      <w:r>
        <w:rPr>
          <w:spacing w:val="-8"/>
          <w:w w:val="95"/>
        </w:rPr>
        <w:t xml:space="preserve">可穿戴设备：围绕信息娱乐与社交分享、医疗与健康监测、健身 </w:t>
      </w:r>
      <w:r>
        <w:rPr>
          <w:spacing w:val="-10"/>
          <w:w w:val="95"/>
        </w:rPr>
        <w:t xml:space="preserve">与运动、军用与特种用途等应用领域，开发具有自主知识产权的头盔、挂 </w:t>
      </w:r>
      <w:r>
        <w:rPr>
          <w:spacing w:val="-4"/>
        </w:rPr>
        <w:t>件、眼镜、腕表、手环等新型可穿戴设备产品及服务。</w:t>
      </w:r>
    </w:p>
    <w:p>
      <w:pPr>
        <w:pStyle w:val="7"/>
        <w:spacing w:line="362" w:lineRule="auto"/>
        <w:ind w:left="228" w:right="814" w:firstLine="561"/>
      </w:pPr>
      <w:r>
        <w:rPr>
          <w:rFonts w:ascii="Times New Roman" w:hAnsi="Times New Roman" w:eastAsia="Times New Roman"/>
          <w:w w:val="95"/>
        </w:rPr>
        <w:t>——</w:t>
      </w:r>
      <w:r>
        <w:rPr>
          <w:w w:val="95"/>
        </w:rPr>
        <w:t xml:space="preserve">智能驾驶：重点突破先进卫星遥感、通信、导航、智能技术等， </w:t>
      </w:r>
      <w:r>
        <w:rPr>
          <w:spacing w:val="-8"/>
        </w:rPr>
        <w:t>加快开发北斗导航接收、发送等关键设备和部件，推动无人驾驶技术的系</w:t>
      </w:r>
      <w:r>
        <w:rPr>
          <w:spacing w:val="-3"/>
        </w:rPr>
        <w:t>统研发、设备研制及产业化。</w:t>
      </w:r>
    </w:p>
    <w:p>
      <w:pPr>
        <w:pStyle w:val="7"/>
        <w:spacing w:line="360" w:lineRule="auto"/>
        <w:ind w:left="228" w:right="795" w:firstLine="561"/>
        <w:jc w:val="both"/>
      </w:pPr>
      <w:r>
        <w:rPr>
          <w:rFonts w:ascii="Times New Roman" w:hAnsi="Times New Roman" w:eastAsia="Times New Roman"/>
        </w:rPr>
        <w:t>——</w:t>
      </w:r>
      <w:r>
        <w:rPr>
          <w:spacing w:val="-8"/>
        </w:rPr>
        <w:t>新型健康：研发人成体干细胞及人多能干细胞临床应用技术，加</w:t>
      </w:r>
      <w:r>
        <w:rPr>
          <w:spacing w:val="-11"/>
        </w:rPr>
        <w:t>快实施一批干细胞临床试验、新药研发等示范项目。加快数字化健康管理</w:t>
      </w:r>
      <w:r>
        <w:rPr>
          <w:spacing w:val="-17"/>
          <w:w w:val="95"/>
        </w:rPr>
        <w:t>设备研发，推进远程影像诊断、远程会诊、远程手术指导等远程医疗试点。</w:t>
      </w:r>
    </w:p>
    <w:p>
      <w:pPr>
        <w:pStyle w:val="7"/>
        <w:ind w:left="785"/>
      </w:pPr>
      <w:r>
        <w:t>二、现代化基础设施体系</w:t>
      </w:r>
    </w:p>
    <w:p>
      <w:pPr>
        <w:pStyle w:val="6"/>
        <w:spacing w:before="77"/>
        <w:ind w:left="790"/>
      </w:pPr>
      <w:r>
        <w:t>（一）综合交通运输体系建设</w:t>
      </w:r>
    </w:p>
    <w:p>
      <w:pPr>
        <w:pStyle w:val="7"/>
        <w:spacing w:before="115"/>
        <w:ind w:left="785"/>
      </w:pPr>
      <w:r>
        <w:rPr>
          <w:rFonts w:ascii="Times New Roman" w:hAnsi="Times New Roman" w:eastAsia="Times New Roman"/>
        </w:rPr>
        <w:t>——</w:t>
      </w:r>
      <w:r>
        <w:t>综合运输通道和综合交通枢纽建设。</w:t>
      </w:r>
    </w:p>
    <w:p>
      <w:pPr>
        <w:spacing w:after="0"/>
        <w:sectPr>
          <w:pgSz w:w="11900" w:h="16840"/>
          <w:pgMar w:top="1600" w:right="620" w:bottom="1660" w:left="1300" w:header="0" w:footer="1476" w:gutter="0"/>
        </w:sectPr>
      </w:pPr>
    </w:p>
    <w:p>
      <w:pPr>
        <w:pStyle w:val="7"/>
        <w:rPr>
          <w:sz w:val="20"/>
        </w:rPr>
      </w:pPr>
    </w:p>
    <w:p>
      <w:pPr>
        <w:pStyle w:val="7"/>
        <w:spacing w:before="8"/>
        <w:rPr>
          <w:sz w:val="24"/>
        </w:rPr>
      </w:pPr>
    </w:p>
    <w:p>
      <w:pPr>
        <w:pStyle w:val="7"/>
        <w:spacing w:before="68"/>
        <w:ind w:left="787"/>
      </w:pPr>
      <w:r>
        <w:rPr>
          <w:rFonts w:ascii="Times New Roman" w:hAnsi="Times New Roman" w:eastAsia="Times New Roman"/>
          <w:w w:val="95"/>
        </w:rPr>
        <w:t>——</w:t>
      </w:r>
      <w:r>
        <w:rPr>
          <w:w w:val="95"/>
        </w:rPr>
        <w:t>铁路和轨道交通建设。</w:t>
      </w:r>
    </w:p>
    <w:p>
      <w:pPr>
        <w:pStyle w:val="7"/>
        <w:spacing w:before="184"/>
        <w:ind w:left="783"/>
      </w:pPr>
      <w:r>
        <w:rPr>
          <w:rFonts w:ascii="Times New Roman" w:hAnsi="Times New Roman" w:eastAsia="Times New Roman"/>
          <w:w w:val="95"/>
        </w:rPr>
        <w:t>——</w:t>
      </w:r>
      <w:r>
        <w:rPr>
          <w:w w:val="95"/>
        </w:rPr>
        <w:t>重点空港和海港建设。</w:t>
      </w:r>
    </w:p>
    <w:p>
      <w:pPr>
        <w:pStyle w:val="7"/>
        <w:spacing w:before="176"/>
        <w:ind w:left="797"/>
      </w:pPr>
      <w:r>
        <w:rPr>
          <w:rFonts w:ascii="Times New Roman" w:hAnsi="Times New Roman" w:eastAsia="Times New Roman"/>
          <w:w w:val="95"/>
        </w:rPr>
        <w:t>——</w:t>
      </w:r>
      <w:r>
        <w:rPr>
          <w:w w:val="95"/>
        </w:rPr>
        <w:t>内河航道和港口建设。</w:t>
      </w:r>
    </w:p>
    <w:p>
      <w:pPr>
        <w:pStyle w:val="7"/>
        <w:spacing w:before="184"/>
        <w:ind w:left="797"/>
      </w:pPr>
      <w:r>
        <w:rPr>
          <w:rFonts w:ascii="Times New Roman" w:hAnsi="Times New Roman" w:eastAsia="Times New Roman"/>
        </w:rPr>
        <w:t>——</w:t>
      </w:r>
      <w:r>
        <w:t>公路网建设。</w:t>
      </w:r>
    </w:p>
    <w:p>
      <w:pPr>
        <w:pStyle w:val="6"/>
        <w:spacing w:before="86"/>
      </w:pPr>
      <w:r>
        <w:t>（二）水利建设</w:t>
      </w:r>
    </w:p>
    <w:p>
      <w:pPr>
        <w:pStyle w:val="7"/>
        <w:spacing w:before="120"/>
        <w:ind w:left="788"/>
      </w:pPr>
      <w:r>
        <w:rPr>
          <w:rFonts w:ascii="Times New Roman" w:hAnsi="Times New Roman" w:eastAsia="Times New Roman"/>
        </w:rPr>
        <w:t>——</w:t>
      </w:r>
      <w:r>
        <w:t>流域和区域防洪保安治理。</w:t>
      </w:r>
    </w:p>
    <w:p>
      <w:pPr>
        <w:pStyle w:val="7"/>
        <w:spacing w:before="177"/>
        <w:ind w:left="783"/>
      </w:pPr>
      <w:r>
        <w:rPr>
          <w:rFonts w:ascii="Times New Roman" w:hAnsi="Times New Roman" w:eastAsia="Times New Roman"/>
        </w:rPr>
        <w:t>——</w:t>
      </w:r>
      <w:r>
        <w:t>水资源供给和保护。</w:t>
      </w:r>
    </w:p>
    <w:p>
      <w:pPr>
        <w:pStyle w:val="7"/>
        <w:spacing w:before="183"/>
        <w:ind w:left="783"/>
      </w:pPr>
      <w:r>
        <w:rPr>
          <w:rFonts w:ascii="Times New Roman" w:hAnsi="Times New Roman" w:eastAsia="Times New Roman"/>
          <w:w w:val="95"/>
        </w:rPr>
        <w:t>——</w:t>
      </w:r>
      <w:r>
        <w:rPr>
          <w:w w:val="95"/>
        </w:rPr>
        <w:t>农田水利建设。</w:t>
      </w:r>
    </w:p>
    <w:p>
      <w:pPr>
        <w:pStyle w:val="6"/>
        <w:spacing w:before="87"/>
        <w:ind w:left="639"/>
      </w:pPr>
      <w:r>
        <w:rPr>
          <w:spacing w:val="5"/>
        </w:rPr>
        <w:t>（</w:t>
      </w:r>
      <w:r>
        <w:rPr>
          <w:spacing w:val="3"/>
        </w:rPr>
        <w:t>三</w:t>
      </w:r>
      <w:r>
        <w:t>）</w:t>
      </w:r>
      <w:r>
        <w:rPr>
          <w:spacing w:val="7"/>
        </w:rPr>
        <w:t xml:space="preserve"> 能源设施建设</w:t>
      </w:r>
    </w:p>
    <w:p>
      <w:pPr>
        <w:pStyle w:val="7"/>
        <w:spacing w:before="117"/>
        <w:ind w:left="783"/>
      </w:pPr>
      <w:r>
        <w:rPr>
          <w:rFonts w:ascii="Times New Roman" w:hAnsi="Times New Roman" w:eastAsia="Times New Roman"/>
          <w:w w:val="95"/>
        </w:rPr>
        <w:t>——</w:t>
      </w:r>
      <w:r>
        <w:rPr>
          <w:w w:val="95"/>
        </w:rPr>
        <w:t>新能源发展。</w:t>
      </w:r>
    </w:p>
    <w:p>
      <w:pPr>
        <w:pStyle w:val="7"/>
        <w:spacing w:before="179"/>
        <w:ind w:left="788"/>
      </w:pPr>
      <w:r>
        <w:rPr>
          <w:rFonts w:ascii="Times New Roman" w:hAnsi="Times New Roman" w:eastAsia="Times New Roman"/>
          <w:w w:val="95"/>
        </w:rPr>
        <w:t>——</w:t>
      </w:r>
      <w:r>
        <w:rPr>
          <w:w w:val="95"/>
        </w:rPr>
        <w:t>电源点建设。</w:t>
      </w:r>
    </w:p>
    <w:p>
      <w:pPr>
        <w:pStyle w:val="7"/>
        <w:spacing w:before="184"/>
        <w:ind w:left="788"/>
      </w:pPr>
      <w:r>
        <w:rPr>
          <w:rFonts w:ascii="Times New Roman" w:hAnsi="Times New Roman" w:eastAsia="Times New Roman"/>
        </w:rPr>
        <w:t>——</w:t>
      </w:r>
      <w:r>
        <w:t>能源供应和储备基地建设。</w:t>
      </w:r>
    </w:p>
    <w:p>
      <w:pPr>
        <w:pStyle w:val="7"/>
        <w:spacing w:before="176"/>
        <w:ind w:left="788"/>
      </w:pPr>
      <w:r>
        <w:rPr>
          <w:rFonts w:ascii="Times New Roman" w:hAnsi="Times New Roman" w:eastAsia="Times New Roman"/>
        </w:rPr>
        <w:t>——</w:t>
      </w:r>
      <w:r>
        <w:t>坚强智能电网建设。</w:t>
      </w:r>
    </w:p>
    <w:p>
      <w:pPr>
        <w:pStyle w:val="6"/>
      </w:pPr>
      <w:r>
        <w:t>（四） 信息基础设施建设</w:t>
      </w:r>
    </w:p>
    <w:p>
      <w:pPr>
        <w:pStyle w:val="7"/>
        <w:spacing w:before="115" w:line="362" w:lineRule="auto"/>
        <w:ind w:left="226" w:right="790" w:firstLine="561"/>
      </w:pPr>
      <w:r>
        <w:rPr>
          <w:rFonts w:ascii="Times New Roman" w:hAnsi="Times New Roman" w:eastAsia="Times New Roman"/>
          <w:w w:val="95"/>
        </w:rPr>
        <w:t>——</w:t>
      </w:r>
      <w:r>
        <w:rPr>
          <w:spacing w:val="-17"/>
          <w:w w:val="95"/>
        </w:rPr>
        <w:t xml:space="preserve">新型信息服务网络。新一代移动通信、光纤宽带、下一代互联网、 </w:t>
      </w:r>
      <w:r>
        <w:rPr>
          <w:spacing w:val="-8"/>
        </w:rPr>
        <w:t>下一代广电网。</w:t>
      </w:r>
    </w:p>
    <w:p>
      <w:pPr>
        <w:pStyle w:val="7"/>
        <w:spacing w:line="353" w:lineRule="exact"/>
        <w:ind w:left="788"/>
      </w:pPr>
      <w:r>
        <w:rPr>
          <w:rFonts w:ascii="Times New Roman" w:hAnsi="Times New Roman" w:eastAsia="Times New Roman"/>
        </w:rPr>
        <w:t>——</w:t>
      </w:r>
      <w:r>
        <w:t>公共基础信息资源。</w:t>
      </w:r>
    </w:p>
    <w:p>
      <w:pPr>
        <w:pStyle w:val="7"/>
        <w:spacing w:before="184"/>
        <w:ind w:left="788"/>
      </w:pPr>
      <w:r>
        <w:rPr>
          <w:rFonts w:ascii="Times New Roman" w:hAnsi="Times New Roman" w:eastAsia="Times New Roman"/>
        </w:rPr>
        <w:t>——</w:t>
      </w:r>
      <w:r>
        <w:t>应急通信保障。</w:t>
      </w:r>
    </w:p>
    <w:p>
      <w:pPr>
        <w:spacing w:after="0"/>
        <w:sectPr>
          <w:pgSz w:w="11900" w:h="16840"/>
          <w:pgMar w:top="1600" w:right="620" w:bottom="1680" w:left="1300" w:header="0" w:footer="1478" w:gutter="0"/>
        </w:sectPr>
      </w:pPr>
    </w:p>
    <w:p>
      <w:pPr>
        <w:pStyle w:val="7"/>
        <w:rPr>
          <w:sz w:val="20"/>
        </w:rPr>
      </w:pPr>
    </w:p>
    <w:p>
      <w:pPr>
        <w:pStyle w:val="7"/>
        <w:spacing w:before="5"/>
        <w:rPr>
          <w:sz w:val="22"/>
        </w:rPr>
      </w:pPr>
    </w:p>
    <w:p>
      <w:pPr>
        <w:pStyle w:val="4"/>
        <w:spacing w:before="66"/>
        <w:rPr>
          <w:rFonts w:ascii="Times New Roman" w:eastAsia="Times New Roman"/>
        </w:rPr>
      </w:pPr>
      <w:r>
        <w:t xml:space="preserve">附件 </w:t>
      </w:r>
      <w:r>
        <w:rPr>
          <w:rFonts w:ascii="Times New Roman" w:eastAsia="Times New Roman"/>
        </w:rPr>
        <w:t>3</w:t>
      </w:r>
    </w:p>
    <w:p>
      <w:pPr>
        <w:pStyle w:val="7"/>
        <w:rPr>
          <w:rFonts w:ascii="Times New Roman"/>
          <w:sz w:val="20"/>
        </w:rPr>
      </w:pPr>
    </w:p>
    <w:p>
      <w:pPr>
        <w:pStyle w:val="7"/>
        <w:rPr>
          <w:rFonts w:ascii="Times New Roman"/>
          <w:sz w:val="20"/>
        </w:rPr>
      </w:pPr>
    </w:p>
    <w:p>
      <w:pPr>
        <w:pStyle w:val="7"/>
        <w:spacing w:before="9"/>
        <w:rPr>
          <w:rFonts w:ascii="Times New Roman"/>
          <w:sz w:val="24"/>
        </w:rPr>
      </w:pPr>
    </w:p>
    <w:p>
      <w:pPr>
        <w:spacing w:before="0" w:line="604" w:lineRule="exact"/>
        <w:ind w:left="0" w:right="706" w:firstLine="0"/>
        <w:jc w:val="center"/>
        <w:rPr>
          <w:rFonts w:hint="eastAsia" w:ascii="Microsoft JhengHei" w:eastAsia="Microsoft JhengHei"/>
          <w:b/>
          <w:sz w:val="36"/>
        </w:rPr>
      </w:pPr>
      <w:r>
        <w:rPr>
          <w:rFonts w:ascii="Times New Roman" w:eastAsia="Times New Roman"/>
          <w:sz w:val="36"/>
        </w:rPr>
        <w:t xml:space="preserve">2019 </w:t>
      </w:r>
      <w:r>
        <w:rPr>
          <w:rFonts w:hint="eastAsia" w:ascii="Microsoft JhengHei" w:eastAsia="Microsoft JhengHei"/>
          <w:b/>
          <w:sz w:val="36"/>
        </w:rPr>
        <w:t>年度江苏政府留学奖学金申请推荐简章</w:t>
      </w:r>
    </w:p>
    <w:p>
      <w:pPr>
        <w:pStyle w:val="7"/>
        <w:spacing w:before="16"/>
        <w:rPr>
          <w:rFonts w:ascii="Microsoft JhengHei"/>
          <w:b/>
          <w:sz w:val="35"/>
        </w:rPr>
      </w:pPr>
    </w:p>
    <w:p>
      <w:pPr>
        <w:pStyle w:val="7"/>
        <w:spacing w:line="348" w:lineRule="auto"/>
        <w:ind w:left="226" w:right="929" w:firstLine="561"/>
        <w:jc w:val="both"/>
      </w:pPr>
      <w:r>
        <w:rPr>
          <w:w w:val="95"/>
        </w:rPr>
        <w:t>江苏政府留学奖学金是由省财政专项拨款、省教育厅牵头管理、面 向社会各行业的公费出国留学项目</w:t>
      </w:r>
      <w:r>
        <w:rPr>
          <w:rFonts w:ascii="Times New Roman" w:eastAsia="Times New Roman"/>
          <w:w w:val="95"/>
        </w:rPr>
        <w:t>,</w:t>
      </w:r>
      <w:r>
        <w:rPr>
          <w:w w:val="95"/>
        </w:rPr>
        <w:t xml:space="preserve">担负着推动全省社会、经济发展和提 </w:t>
      </w:r>
      <w:r>
        <w:t>升高层次人才专业发展水平的重要任务。</w:t>
      </w:r>
    </w:p>
    <w:p>
      <w:pPr>
        <w:pStyle w:val="7"/>
        <w:spacing w:line="356" w:lineRule="exact"/>
        <w:ind w:left="773"/>
      </w:pPr>
      <w:r>
        <w:t>一、资助重点</w:t>
      </w:r>
    </w:p>
    <w:p>
      <w:pPr>
        <w:pStyle w:val="7"/>
        <w:spacing w:before="165" w:line="348" w:lineRule="auto"/>
        <w:ind w:left="226" w:right="934" w:firstLine="561"/>
      </w:pPr>
      <w:r>
        <w:rPr>
          <w:w w:val="95"/>
        </w:rPr>
        <w:t xml:space="preserve">重点资助国家和省重点科研项目、重点或新兴学科专业、重点实验 </w:t>
      </w:r>
      <w:r>
        <w:t>室、重点产业的学术带头人和业务骨干以及各单位急需培养的人才。</w:t>
      </w:r>
    </w:p>
    <w:p>
      <w:pPr>
        <w:pStyle w:val="7"/>
        <w:spacing w:line="348" w:lineRule="auto"/>
        <w:ind w:left="226" w:right="929" w:firstLine="561"/>
        <w:jc w:val="both"/>
      </w:pPr>
      <w:r>
        <w:rPr>
          <w:spacing w:val="-9"/>
          <w:w w:val="95"/>
        </w:rPr>
        <w:t xml:space="preserve">重点选派领域为装备制造、信息、生物技术、新材料、航空航天、海 </w:t>
      </w:r>
      <w:r>
        <w:rPr>
          <w:spacing w:val="-11"/>
          <w:w w:val="95"/>
        </w:rPr>
        <w:t xml:space="preserve">洋、金融财会、国际商务、生态环境保护、能源资源、现代交通运输、农 </w:t>
      </w:r>
      <w:r>
        <w:rPr>
          <w:spacing w:val="-12"/>
          <w:w w:val="95"/>
        </w:rPr>
        <w:t xml:space="preserve">业科技、教育、政法、宣传思想文化、医药卫生、防灾减灾等经济社会发 </w:t>
      </w:r>
      <w:r>
        <w:rPr>
          <w:spacing w:val="-5"/>
        </w:rPr>
        <w:t>展重点领域和人文及应用社会科学。</w:t>
      </w:r>
    </w:p>
    <w:p>
      <w:pPr>
        <w:pStyle w:val="7"/>
        <w:spacing w:line="348" w:lineRule="auto"/>
        <w:ind w:left="226" w:right="934" w:firstLine="561"/>
      </w:pPr>
      <w:r>
        <w:rPr>
          <w:spacing w:val="-8"/>
          <w:w w:val="95"/>
        </w:rPr>
        <w:t xml:space="preserve">重点资助《江苏省国民经济和社会发展第十三个五年规划纲要》所列 </w:t>
      </w:r>
      <w:r>
        <w:rPr>
          <w:spacing w:val="-4"/>
        </w:rPr>
        <w:t>战略新兴性发展产业和未来产业发展方向应用型人才。</w:t>
      </w:r>
    </w:p>
    <w:p>
      <w:pPr>
        <w:pStyle w:val="7"/>
        <w:spacing w:line="355" w:lineRule="exact"/>
        <w:ind w:left="788"/>
      </w:pPr>
      <w:r>
        <w:t>重点资助国别和区域的比较研究。</w:t>
      </w:r>
    </w:p>
    <w:p>
      <w:pPr>
        <w:pStyle w:val="7"/>
        <w:spacing w:before="158"/>
        <w:ind w:left="773"/>
      </w:pPr>
      <w:r>
        <w:t>二、资助类别、期限和留学国别</w:t>
      </w:r>
    </w:p>
    <w:p>
      <w:pPr>
        <w:pStyle w:val="7"/>
        <w:spacing w:before="157" w:line="348" w:lineRule="auto"/>
        <w:ind w:left="226" w:right="814" w:firstLine="561"/>
      </w:pPr>
      <w:r>
        <w:rPr>
          <w:spacing w:val="-2"/>
          <w:w w:val="99"/>
        </w:rPr>
        <w:t>江苏政府留学奖学金出国留学人员分为三类</w:t>
      </w:r>
      <w:r>
        <w:rPr>
          <w:spacing w:val="-197"/>
          <w:w w:val="99"/>
        </w:rPr>
        <w:t>：</w:t>
      </w:r>
      <w:r>
        <w:rPr>
          <w:w w:val="99"/>
        </w:rPr>
        <w:t>（</w:t>
      </w:r>
      <w:r>
        <w:rPr>
          <w:rFonts w:ascii="Times New Roman" w:eastAsia="Times New Roman"/>
          <w:w w:val="99"/>
        </w:rPr>
        <w:t>1</w:t>
      </w:r>
      <w:r>
        <w:rPr>
          <w:spacing w:val="-53"/>
          <w:w w:val="99"/>
        </w:rPr>
        <w:t>）</w:t>
      </w:r>
      <w:r>
        <w:rPr>
          <w:w w:val="99"/>
        </w:rPr>
        <w:t>访问学者，在外时</w:t>
      </w:r>
      <w:r>
        <w:rPr>
          <w:spacing w:val="-27"/>
        </w:rPr>
        <w:t xml:space="preserve">间为 </w:t>
      </w:r>
      <w:r>
        <w:rPr>
          <w:rFonts w:ascii="Times New Roman" w:eastAsia="Times New Roman"/>
        </w:rPr>
        <w:t xml:space="preserve">3 </w:t>
      </w:r>
      <w:r>
        <w:rPr>
          <w:spacing w:val="-41"/>
        </w:rPr>
        <w:t xml:space="preserve">至 </w:t>
      </w:r>
      <w:r>
        <w:rPr>
          <w:rFonts w:ascii="Times New Roman" w:eastAsia="Times New Roman"/>
        </w:rPr>
        <w:t xml:space="preserve">12 </w:t>
      </w:r>
      <w:r>
        <w:t>个月（</w:t>
      </w:r>
      <w:r>
        <w:rPr>
          <w:spacing w:val="-5"/>
        </w:rPr>
        <w:t xml:space="preserve">文科、管理、外语类进修一般不超过 </w:t>
      </w:r>
      <w:r>
        <w:rPr>
          <w:rFonts w:ascii="Times New Roman" w:eastAsia="Times New Roman"/>
        </w:rPr>
        <w:t xml:space="preserve">6 </w:t>
      </w:r>
      <w:r>
        <w:rPr>
          <w:spacing w:val="2"/>
        </w:rPr>
        <w:t>个月</w:t>
      </w:r>
      <w:r>
        <w:t>）；（</w:t>
      </w:r>
      <w:r>
        <w:rPr>
          <w:rFonts w:ascii="Times New Roman" w:eastAsia="Times New Roman"/>
        </w:rPr>
        <w:t>2</w:t>
      </w:r>
      <w:r>
        <w:t>）</w:t>
      </w:r>
    </w:p>
    <w:p>
      <w:pPr>
        <w:pStyle w:val="7"/>
        <w:spacing w:before="2"/>
        <w:ind w:left="226"/>
      </w:pPr>
      <w:r>
        <w:t xml:space="preserve">高级研究人员在外时间为 </w:t>
      </w:r>
      <w:r>
        <w:rPr>
          <w:rFonts w:ascii="Times New Roman" w:eastAsia="Times New Roman"/>
        </w:rPr>
        <w:t xml:space="preserve">1 </w:t>
      </w:r>
      <w:r>
        <w:t xml:space="preserve">至 </w:t>
      </w:r>
      <w:r>
        <w:rPr>
          <w:rFonts w:ascii="Times New Roman" w:eastAsia="Times New Roman"/>
        </w:rPr>
        <w:t xml:space="preserve">3 </w:t>
      </w:r>
      <w:r>
        <w:t>个月；（</w:t>
      </w:r>
      <w:r>
        <w:rPr>
          <w:rFonts w:ascii="Times New Roman" w:eastAsia="Times New Roman"/>
        </w:rPr>
        <w:t>3</w:t>
      </w:r>
      <w:r>
        <w:t>）课题组（含专项课题组、联</w:t>
      </w:r>
    </w:p>
    <w:p>
      <w:pPr>
        <w:pStyle w:val="7"/>
        <w:spacing w:before="159" w:line="345" w:lineRule="auto"/>
        <w:ind w:left="226" w:right="934"/>
      </w:pPr>
      <w:r>
        <w:t>合资助课题组</w:t>
      </w:r>
      <w:r>
        <w:rPr>
          <w:spacing w:val="-115"/>
        </w:rPr>
        <w:t>）</w:t>
      </w:r>
      <w:r>
        <w:rPr>
          <w:spacing w:val="-11"/>
        </w:rPr>
        <w:t xml:space="preserve">人员在外时间为 </w:t>
      </w:r>
      <w:r>
        <w:rPr>
          <w:rFonts w:ascii="Times New Roman" w:eastAsia="Times New Roman"/>
        </w:rPr>
        <w:t xml:space="preserve">1 </w:t>
      </w:r>
      <w:r>
        <w:rPr>
          <w:spacing w:val="-44"/>
        </w:rPr>
        <w:t xml:space="preserve">至 </w:t>
      </w:r>
      <w:r>
        <w:rPr>
          <w:rFonts w:ascii="Times New Roman" w:eastAsia="Times New Roman"/>
        </w:rPr>
        <w:t xml:space="preserve">3 </w:t>
      </w:r>
      <w:r>
        <w:t>个月。派出人员留学国别和单位以邀请函为准。</w:t>
      </w:r>
    </w:p>
    <w:p>
      <w:pPr>
        <w:spacing w:after="0" w:line="345" w:lineRule="auto"/>
        <w:sectPr>
          <w:footerReference r:id="rId9" w:type="default"/>
          <w:footerReference r:id="rId10" w:type="even"/>
          <w:pgSz w:w="11900" w:h="16840"/>
          <w:pgMar w:top="1600" w:right="620" w:bottom="1660" w:left="1300" w:header="0" w:footer="1476" w:gutter="0"/>
          <w:pgNumType w:start="10"/>
        </w:sectPr>
      </w:pPr>
    </w:p>
    <w:p>
      <w:pPr>
        <w:pStyle w:val="7"/>
        <w:rPr>
          <w:sz w:val="20"/>
        </w:rPr>
      </w:pPr>
    </w:p>
    <w:p>
      <w:pPr>
        <w:pStyle w:val="7"/>
        <w:spacing w:before="4"/>
        <w:rPr>
          <w:sz w:val="25"/>
        </w:rPr>
      </w:pPr>
    </w:p>
    <w:p>
      <w:pPr>
        <w:pStyle w:val="7"/>
        <w:spacing w:before="59"/>
        <w:ind w:left="775"/>
      </w:pPr>
      <w:r>
        <w:t>三、申请者基本条件</w:t>
      </w:r>
    </w:p>
    <w:p>
      <w:pPr>
        <w:pStyle w:val="11"/>
        <w:numPr>
          <w:ilvl w:val="1"/>
          <w:numId w:val="6"/>
        </w:numPr>
        <w:tabs>
          <w:tab w:val="left" w:pos="1209"/>
        </w:tabs>
        <w:spacing w:before="160" w:after="0" w:line="348" w:lineRule="auto"/>
        <w:ind w:left="228" w:right="924" w:firstLine="561"/>
        <w:jc w:val="both"/>
        <w:rPr>
          <w:sz w:val="28"/>
        </w:rPr>
      </w:pPr>
      <w:r>
        <w:rPr>
          <w:w w:val="95"/>
          <w:sz w:val="28"/>
        </w:rPr>
        <w:t xml:space="preserve">拥护中国共产党的领导和中国特色社会主义道路，热爱祖国，具 </w:t>
      </w:r>
      <w:r>
        <w:rPr>
          <w:spacing w:val="11"/>
          <w:w w:val="95"/>
          <w:sz w:val="28"/>
        </w:rPr>
        <w:t xml:space="preserve">有良好的思想品德和政治素质，无违法违纪记录。德才兼备，业务精 </w:t>
      </w:r>
      <w:r>
        <w:rPr>
          <w:spacing w:val="3"/>
          <w:w w:val="95"/>
          <w:sz w:val="28"/>
        </w:rPr>
        <w:t xml:space="preserve">良，具有良好专业基础和发展潜力，具有服务国家服务人民的社会责任 </w:t>
      </w:r>
      <w:r>
        <w:rPr>
          <w:sz w:val="28"/>
        </w:rPr>
        <w:t>感和端正的世界观、人生观、价值观。</w:t>
      </w:r>
    </w:p>
    <w:p>
      <w:pPr>
        <w:pStyle w:val="11"/>
        <w:numPr>
          <w:ilvl w:val="1"/>
          <w:numId w:val="6"/>
        </w:numPr>
        <w:tabs>
          <w:tab w:val="left" w:pos="1146"/>
        </w:tabs>
        <w:spacing w:before="0" w:after="0" w:line="348" w:lineRule="auto"/>
        <w:ind w:left="228" w:right="919" w:firstLine="561"/>
        <w:jc w:val="both"/>
        <w:rPr>
          <w:sz w:val="28"/>
        </w:rPr>
      </w:pPr>
      <w:r>
        <w:rPr>
          <w:w w:val="95"/>
          <w:sz w:val="28"/>
        </w:rPr>
        <w:t xml:space="preserve">具有中华人民共和国国籍，不具有国外永久居留权。身体健康， </w:t>
      </w:r>
      <w:r>
        <w:rPr>
          <w:sz w:val="28"/>
        </w:rPr>
        <w:t>心理健康。</w:t>
      </w:r>
    </w:p>
    <w:p>
      <w:pPr>
        <w:pStyle w:val="11"/>
        <w:numPr>
          <w:ilvl w:val="1"/>
          <w:numId w:val="6"/>
        </w:numPr>
        <w:tabs>
          <w:tab w:val="left" w:pos="1156"/>
        </w:tabs>
        <w:spacing w:before="0" w:after="0" w:line="348" w:lineRule="auto"/>
        <w:ind w:left="228" w:right="919" w:firstLine="561"/>
        <w:jc w:val="both"/>
        <w:rPr>
          <w:sz w:val="28"/>
        </w:rPr>
      </w:pPr>
      <w:r>
        <w:rPr>
          <w:spacing w:val="11"/>
          <w:w w:val="95"/>
          <w:sz w:val="28"/>
        </w:rPr>
        <w:t xml:space="preserve">须为江苏省、市属高等学校、中小学、企业事业单位、行政机 </w:t>
      </w:r>
      <w:r>
        <w:rPr>
          <w:spacing w:val="3"/>
          <w:w w:val="95"/>
          <w:sz w:val="28"/>
        </w:rPr>
        <w:t xml:space="preserve">关、科研机构的正式工作人员。申请人原则上应主持或参与研究项目、 </w:t>
      </w:r>
      <w:r>
        <w:rPr>
          <w:sz w:val="28"/>
        </w:rPr>
        <w:t>课题，出国研修计划应紧密结合在研项目、课题、所在单位重点工作。</w:t>
      </w:r>
    </w:p>
    <w:p>
      <w:pPr>
        <w:pStyle w:val="11"/>
        <w:numPr>
          <w:ilvl w:val="1"/>
          <w:numId w:val="6"/>
        </w:numPr>
        <w:tabs>
          <w:tab w:val="left" w:pos="1146"/>
        </w:tabs>
        <w:spacing w:before="0" w:after="0" w:line="358" w:lineRule="exact"/>
        <w:ind w:left="1145" w:right="0" w:hanging="356"/>
        <w:jc w:val="both"/>
        <w:rPr>
          <w:sz w:val="28"/>
        </w:rPr>
      </w:pPr>
      <w:r>
        <w:rPr>
          <w:sz w:val="28"/>
        </w:rPr>
        <w:t>申请时须提供留学单位正式邀请函。</w:t>
      </w:r>
    </w:p>
    <w:p>
      <w:pPr>
        <w:pStyle w:val="11"/>
        <w:numPr>
          <w:ilvl w:val="1"/>
          <w:numId w:val="6"/>
        </w:numPr>
        <w:tabs>
          <w:tab w:val="left" w:pos="1209"/>
        </w:tabs>
        <w:spacing w:before="156" w:after="0" w:line="240" w:lineRule="auto"/>
        <w:ind w:left="1208" w:right="0" w:hanging="419"/>
        <w:jc w:val="left"/>
        <w:rPr>
          <w:sz w:val="28"/>
        </w:rPr>
      </w:pPr>
      <w:r>
        <w:rPr>
          <w:sz w:val="28"/>
        </w:rPr>
        <w:t>具有全日制大学本科（</w:t>
      </w:r>
      <w:r>
        <w:rPr>
          <w:spacing w:val="1"/>
          <w:sz w:val="28"/>
        </w:rPr>
        <w:t>获学士学位</w:t>
      </w:r>
      <w:r>
        <w:rPr>
          <w:spacing w:val="5"/>
          <w:sz w:val="28"/>
        </w:rPr>
        <w:t>）</w:t>
      </w:r>
      <w:r>
        <w:rPr>
          <w:sz w:val="28"/>
        </w:rPr>
        <w:t>及以上学历（</w:t>
      </w:r>
      <w:r>
        <w:rPr>
          <w:spacing w:val="2"/>
          <w:sz w:val="28"/>
        </w:rPr>
        <w:t>学位</w:t>
      </w:r>
      <w:r>
        <w:rPr>
          <w:sz w:val="28"/>
        </w:rPr>
        <w:t>）。</w:t>
      </w:r>
    </w:p>
    <w:p>
      <w:pPr>
        <w:pStyle w:val="11"/>
        <w:numPr>
          <w:ilvl w:val="1"/>
          <w:numId w:val="6"/>
        </w:numPr>
        <w:tabs>
          <w:tab w:val="left" w:pos="1209"/>
        </w:tabs>
        <w:spacing w:before="160" w:after="0" w:line="348" w:lineRule="auto"/>
        <w:ind w:left="228" w:right="915" w:firstLine="561"/>
        <w:jc w:val="both"/>
        <w:rPr>
          <w:sz w:val="28"/>
        </w:rPr>
      </w:pPr>
      <w:r>
        <w:rPr>
          <w:spacing w:val="-3"/>
          <w:sz w:val="28"/>
        </w:rPr>
        <w:t xml:space="preserve">高级研究人员申请人申请时年龄不超过 </w:t>
      </w:r>
      <w:r>
        <w:rPr>
          <w:rFonts w:ascii="Times New Roman" w:eastAsia="Times New Roman"/>
          <w:sz w:val="28"/>
        </w:rPr>
        <w:t>55</w:t>
      </w:r>
      <w:r>
        <w:rPr>
          <w:rFonts w:ascii="Times New Roman" w:eastAsia="Times New Roman"/>
          <w:spacing w:val="19"/>
          <w:sz w:val="28"/>
        </w:rPr>
        <w:t xml:space="preserve"> </w:t>
      </w:r>
      <w:r>
        <w:rPr>
          <w:sz w:val="28"/>
        </w:rPr>
        <w:t>周岁（</w:t>
      </w:r>
      <w:r>
        <w:rPr>
          <w:rFonts w:ascii="Times New Roman" w:eastAsia="Times New Roman"/>
          <w:sz w:val="28"/>
        </w:rPr>
        <w:t>1963</w:t>
      </w:r>
      <w:r>
        <w:rPr>
          <w:rFonts w:ascii="Times New Roman" w:eastAsia="Times New Roman"/>
          <w:spacing w:val="23"/>
          <w:sz w:val="28"/>
        </w:rPr>
        <w:t xml:space="preserve"> </w:t>
      </w:r>
      <w:r>
        <w:rPr>
          <w:spacing w:val="-28"/>
          <w:sz w:val="28"/>
        </w:rPr>
        <w:t xml:space="preserve">年 </w:t>
      </w:r>
      <w:r>
        <w:rPr>
          <w:rFonts w:ascii="Times New Roman" w:eastAsia="Times New Roman"/>
          <w:sz w:val="28"/>
        </w:rPr>
        <w:t>5</w:t>
      </w:r>
      <w:r>
        <w:rPr>
          <w:rFonts w:ascii="Times New Roman" w:eastAsia="Times New Roman"/>
          <w:spacing w:val="22"/>
          <w:sz w:val="28"/>
        </w:rPr>
        <w:t xml:space="preserve"> </w:t>
      </w:r>
      <w:r>
        <w:rPr>
          <w:spacing w:val="-26"/>
          <w:sz w:val="28"/>
        </w:rPr>
        <w:t xml:space="preserve">月 </w:t>
      </w:r>
      <w:r>
        <w:rPr>
          <w:rFonts w:ascii="Times New Roman" w:eastAsia="Times New Roman"/>
          <w:sz w:val="28"/>
        </w:rPr>
        <w:t xml:space="preserve">1 </w:t>
      </w:r>
      <w:r>
        <w:rPr>
          <w:w w:val="95"/>
          <w:sz w:val="28"/>
        </w:rPr>
        <w:t>日以后出生</w:t>
      </w:r>
      <w:r>
        <w:rPr>
          <w:spacing w:val="-115"/>
          <w:w w:val="95"/>
          <w:sz w:val="28"/>
        </w:rPr>
        <w:t>）</w:t>
      </w:r>
      <w:r>
        <w:rPr>
          <w:w w:val="95"/>
          <w:sz w:val="28"/>
        </w:rPr>
        <w:t xml:space="preserve">。应当具有正高职称、在本学科领域内有较深的造诣、为本 </w:t>
      </w:r>
      <w:r>
        <w:rPr>
          <w:spacing w:val="10"/>
          <w:w w:val="95"/>
          <w:sz w:val="28"/>
        </w:rPr>
        <w:t>单位学科带头人，具有一年及以上的留学或国外工作经历</w:t>
      </w:r>
      <w:r>
        <w:rPr>
          <w:rFonts w:ascii="Times New Roman" w:eastAsia="Times New Roman"/>
          <w:spacing w:val="16"/>
          <w:w w:val="95"/>
          <w:sz w:val="28"/>
        </w:rPr>
        <w:t>,</w:t>
      </w:r>
      <w:r>
        <w:rPr>
          <w:spacing w:val="10"/>
          <w:w w:val="95"/>
          <w:sz w:val="28"/>
        </w:rPr>
        <w:t xml:space="preserve">现担任系主 </w:t>
      </w:r>
      <w:r>
        <w:rPr>
          <w:spacing w:val="-3"/>
          <w:w w:val="95"/>
          <w:sz w:val="28"/>
        </w:rPr>
        <w:t>任、国家重点实验室主任、教育部重点实验室、国家工程</w:t>
      </w:r>
      <w:r>
        <w:rPr>
          <w:w w:val="95"/>
          <w:sz w:val="28"/>
        </w:rPr>
        <w:t>（</w:t>
      </w:r>
      <w:r>
        <w:rPr>
          <w:spacing w:val="2"/>
          <w:w w:val="95"/>
          <w:sz w:val="28"/>
        </w:rPr>
        <w:t>技术</w:t>
      </w:r>
      <w:r>
        <w:rPr>
          <w:spacing w:val="-60"/>
          <w:w w:val="95"/>
          <w:sz w:val="28"/>
        </w:rPr>
        <w:t>）</w:t>
      </w:r>
      <w:r>
        <w:rPr>
          <w:spacing w:val="1"/>
          <w:w w:val="95"/>
          <w:sz w:val="28"/>
        </w:rPr>
        <w:t xml:space="preserve">研究中 </w:t>
      </w:r>
      <w:r>
        <w:rPr>
          <w:sz w:val="28"/>
        </w:rPr>
        <w:t>心骨干，地方行政管理部门、国有大中型企业高级行政管理人员等。</w:t>
      </w:r>
    </w:p>
    <w:p>
      <w:pPr>
        <w:pStyle w:val="7"/>
        <w:spacing w:line="357" w:lineRule="exact"/>
        <w:ind w:left="790"/>
        <w:jc w:val="both"/>
      </w:pPr>
      <w:r>
        <w:t xml:space="preserve">访问学者申请人申请时年龄不超过 </w:t>
      </w:r>
      <w:r>
        <w:rPr>
          <w:rFonts w:ascii="Times New Roman" w:eastAsia="Times New Roman"/>
        </w:rPr>
        <w:t xml:space="preserve">50 </w:t>
      </w:r>
      <w:r>
        <w:t>周岁（</w:t>
      </w:r>
      <w:r>
        <w:rPr>
          <w:rFonts w:ascii="Times New Roman" w:eastAsia="Times New Roman"/>
        </w:rPr>
        <w:t xml:space="preserve">1968 </w:t>
      </w:r>
      <w:r>
        <w:t xml:space="preserve">年 </w:t>
      </w:r>
      <w:r>
        <w:rPr>
          <w:rFonts w:ascii="Times New Roman" w:eastAsia="Times New Roman"/>
        </w:rPr>
        <w:t xml:space="preserve">5 </w:t>
      </w:r>
      <w:r>
        <w:t xml:space="preserve">月 </w:t>
      </w:r>
      <w:r>
        <w:rPr>
          <w:rFonts w:ascii="Times New Roman" w:eastAsia="Times New Roman"/>
        </w:rPr>
        <w:t xml:space="preserve">1 </w:t>
      </w:r>
      <w:r>
        <w:t>日以后出</w:t>
      </w:r>
    </w:p>
    <w:p>
      <w:pPr>
        <w:pStyle w:val="7"/>
        <w:spacing w:before="157" w:line="348" w:lineRule="auto"/>
        <w:ind w:left="228" w:right="924"/>
        <w:jc w:val="both"/>
      </w:pPr>
      <w:r>
        <w:rPr>
          <w:w w:val="99"/>
        </w:rPr>
        <w:t>生</w:t>
      </w:r>
      <w:r>
        <w:rPr>
          <w:spacing w:val="-115"/>
          <w:w w:val="99"/>
        </w:rPr>
        <w:t>）</w:t>
      </w:r>
      <w:r>
        <w:rPr>
          <w:w w:val="99"/>
        </w:rPr>
        <w:t>，本科毕业后应有</w:t>
      </w:r>
      <w:r>
        <w:rPr>
          <w:spacing w:val="-68"/>
        </w:rPr>
        <w:t xml:space="preserve"> </w:t>
      </w:r>
      <w:r>
        <w:rPr>
          <w:rFonts w:ascii="Times New Roman" w:eastAsia="Times New Roman"/>
          <w:w w:val="99"/>
        </w:rPr>
        <w:t>5</w:t>
      </w:r>
      <w:r>
        <w:rPr>
          <w:rFonts w:ascii="Times New Roman" w:eastAsia="Times New Roman"/>
        </w:rPr>
        <w:t xml:space="preserve"> </w:t>
      </w:r>
      <w:r>
        <w:rPr>
          <w:spacing w:val="-1"/>
          <w:w w:val="99"/>
        </w:rPr>
        <w:t>年以上的工作经历，硕士毕业后应有</w:t>
      </w:r>
      <w:r>
        <w:rPr>
          <w:spacing w:val="-68"/>
        </w:rPr>
        <w:t xml:space="preserve"> </w:t>
      </w:r>
      <w:r>
        <w:rPr>
          <w:rFonts w:ascii="Times New Roman" w:eastAsia="Times New Roman"/>
          <w:w w:val="99"/>
        </w:rPr>
        <w:t>2</w:t>
      </w:r>
      <w:r>
        <w:rPr>
          <w:rFonts w:ascii="Times New Roman" w:eastAsia="Times New Roman"/>
        </w:rPr>
        <w:t xml:space="preserve"> </w:t>
      </w:r>
      <w:r>
        <w:rPr>
          <w:w w:val="99"/>
        </w:rPr>
        <w:t>年以上的</w:t>
      </w:r>
      <w:r>
        <w:rPr>
          <w:spacing w:val="3"/>
          <w:w w:val="95"/>
        </w:rPr>
        <w:t xml:space="preserve">工作经历，对博士毕业的申请人，没有工作年限的要求。申请人为本单 </w:t>
      </w:r>
      <w:r>
        <w:t>位的业务骨干。</w:t>
      </w:r>
    </w:p>
    <w:p>
      <w:pPr>
        <w:pStyle w:val="7"/>
        <w:spacing w:line="358" w:lineRule="exact"/>
        <w:ind w:left="790"/>
        <w:jc w:val="both"/>
        <w:rPr>
          <w:rFonts w:ascii="Times New Roman" w:eastAsia="Times New Roman"/>
        </w:rPr>
      </w:pPr>
      <w:r>
        <w:rPr>
          <w:spacing w:val="-4"/>
        </w:rPr>
        <w:t xml:space="preserve">课题组人员基本条件同访问学者，申请时年龄不超过 </w:t>
      </w:r>
      <w:r>
        <w:rPr>
          <w:rFonts w:ascii="Times New Roman" w:eastAsia="Times New Roman"/>
        </w:rPr>
        <w:t>50</w:t>
      </w:r>
      <w:r>
        <w:rPr>
          <w:rFonts w:ascii="Times New Roman" w:eastAsia="Times New Roman"/>
          <w:spacing w:val="-14"/>
        </w:rPr>
        <w:t xml:space="preserve"> </w:t>
      </w:r>
      <w:r>
        <w:t>周岁（</w:t>
      </w:r>
      <w:r>
        <w:rPr>
          <w:rFonts w:ascii="Times New Roman" w:eastAsia="Times New Roman"/>
        </w:rPr>
        <w:t>1968</w:t>
      </w:r>
    </w:p>
    <w:p>
      <w:pPr>
        <w:pStyle w:val="7"/>
        <w:spacing w:before="157" w:line="350" w:lineRule="auto"/>
        <w:ind w:left="228" w:right="924"/>
        <w:jc w:val="both"/>
      </w:pPr>
      <w:r>
        <w:rPr>
          <w:spacing w:val="-38"/>
        </w:rPr>
        <w:t xml:space="preserve">年 </w:t>
      </w:r>
      <w:r>
        <w:rPr>
          <w:rFonts w:ascii="Times New Roman" w:eastAsia="Times New Roman"/>
        </w:rPr>
        <w:t>5</w:t>
      </w:r>
      <w:r>
        <w:rPr>
          <w:rFonts w:ascii="Times New Roman" w:eastAsia="Times New Roman"/>
          <w:spacing w:val="-6"/>
        </w:rPr>
        <w:t xml:space="preserve"> </w:t>
      </w:r>
      <w:r>
        <w:rPr>
          <w:spacing w:val="-38"/>
        </w:rPr>
        <w:t xml:space="preserve">月 </w:t>
      </w:r>
      <w:r>
        <w:rPr>
          <w:rFonts w:ascii="Times New Roman" w:eastAsia="Times New Roman"/>
        </w:rPr>
        <w:t>1</w:t>
      </w:r>
      <w:r>
        <w:rPr>
          <w:rFonts w:ascii="Times New Roman" w:eastAsia="Times New Roman"/>
          <w:spacing w:val="-8"/>
        </w:rPr>
        <w:t xml:space="preserve"> </w:t>
      </w:r>
      <w:r>
        <w:t>日以后出生</w:t>
      </w:r>
      <w:r>
        <w:rPr>
          <w:spacing w:val="-30"/>
        </w:rPr>
        <w:t>）</w:t>
      </w:r>
      <w:r>
        <w:rPr>
          <w:spacing w:val="-36"/>
        </w:rPr>
        <w:t xml:space="preserve">，由 </w:t>
      </w:r>
      <w:r>
        <w:rPr>
          <w:rFonts w:ascii="Times New Roman" w:eastAsia="Times New Roman"/>
        </w:rPr>
        <w:t>3</w:t>
      </w:r>
      <w:r>
        <w:rPr>
          <w:rFonts w:ascii="Times New Roman" w:eastAsia="Times New Roman"/>
          <w:spacing w:val="-6"/>
        </w:rPr>
        <w:t xml:space="preserve"> </w:t>
      </w:r>
      <w:r>
        <w:rPr>
          <w:spacing w:val="-38"/>
        </w:rPr>
        <w:t xml:space="preserve">至 </w:t>
      </w:r>
      <w:r>
        <w:rPr>
          <w:rFonts w:ascii="Times New Roman" w:eastAsia="Times New Roman"/>
        </w:rPr>
        <w:t>5</w:t>
      </w:r>
      <w:r>
        <w:rPr>
          <w:rFonts w:ascii="Times New Roman" w:eastAsia="Times New Roman"/>
          <w:spacing w:val="-6"/>
        </w:rPr>
        <w:t xml:space="preserve"> </w:t>
      </w:r>
      <w:r>
        <w:rPr>
          <w:spacing w:val="-7"/>
        </w:rPr>
        <w:t>人组成，人员专业结构合理。研究项目</w:t>
      </w:r>
      <w:r>
        <w:rPr>
          <w:spacing w:val="-14"/>
          <w:w w:val="95"/>
        </w:rPr>
        <w:t>已立项为省部级</w:t>
      </w:r>
      <w:r>
        <w:rPr>
          <w:w w:val="95"/>
        </w:rPr>
        <w:t>（含省部级</w:t>
      </w:r>
      <w:r>
        <w:rPr>
          <w:spacing w:val="-58"/>
          <w:w w:val="95"/>
        </w:rPr>
        <w:t>）</w:t>
      </w:r>
      <w:r>
        <w:rPr>
          <w:w w:val="95"/>
        </w:rPr>
        <w:t>以上课题，与国外单位有一定的合作基础，</w:t>
      </w:r>
    </w:p>
    <w:p>
      <w:pPr>
        <w:spacing w:after="0" w:line="350" w:lineRule="auto"/>
        <w:jc w:val="both"/>
        <w:sectPr>
          <w:pgSz w:w="11900" w:h="16840"/>
          <w:pgMar w:top="1600" w:right="620" w:bottom="1660" w:left="1300" w:header="0" w:footer="1476" w:gutter="0"/>
        </w:sectPr>
      </w:pPr>
    </w:p>
    <w:p>
      <w:pPr>
        <w:pStyle w:val="7"/>
        <w:rPr>
          <w:sz w:val="20"/>
        </w:rPr>
      </w:pPr>
    </w:p>
    <w:p>
      <w:pPr>
        <w:pStyle w:val="7"/>
        <w:spacing w:before="4"/>
        <w:rPr>
          <w:sz w:val="25"/>
        </w:rPr>
      </w:pPr>
    </w:p>
    <w:p>
      <w:pPr>
        <w:pStyle w:val="7"/>
        <w:spacing w:before="59" w:line="348" w:lineRule="auto"/>
        <w:ind w:left="228" w:right="929"/>
      </w:pPr>
      <w:r>
        <w:rPr>
          <w:w w:val="95"/>
        </w:rPr>
        <w:t xml:space="preserve">在国外高水平科研机构有条件进行短期科研攻关、合作研究或产品研 </w:t>
      </w:r>
      <w:r>
        <w:t>发，切实解决国内科研工作中亟待解决的难题。</w:t>
      </w:r>
    </w:p>
    <w:p>
      <w:pPr>
        <w:pStyle w:val="11"/>
        <w:numPr>
          <w:ilvl w:val="1"/>
          <w:numId w:val="6"/>
        </w:numPr>
        <w:tabs>
          <w:tab w:val="left" w:pos="1207"/>
        </w:tabs>
        <w:spacing w:before="1" w:after="0" w:line="240" w:lineRule="auto"/>
        <w:ind w:left="1206" w:right="0" w:hanging="420"/>
        <w:jc w:val="left"/>
        <w:rPr>
          <w:sz w:val="28"/>
        </w:rPr>
      </w:pPr>
      <w:r>
        <w:rPr>
          <w:sz w:val="28"/>
        </w:rPr>
        <w:t>有较好的外语基础。</w:t>
      </w:r>
    </w:p>
    <w:p>
      <w:pPr>
        <w:pStyle w:val="7"/>
        <w:spacing w:before="158" w:line="348" w:lineRule="auto"/>
        <w:ind w:left="228" w:right="790" w:firstLine="559"/>
        <w:jc w:val="both"/>
      </w:pPr>
      <w:r>
        <w:rPr>
          <w:spacing w:val="22"/>
        </w:rPr>
        <w:t>申请人外语水平需达到以下条件之一：参加</w:t>
      </w:r>
      <w:r>
        <w:rPr>
          <w:rFonts w:ascii="Times New Roman" w:eastAsia="Times New Roman"/>
          <w:spacing w:val="20"/>
        </w:rPr>
        <w:t>"</w:t>
      </w:r>
      <w:r>
        <w:rPr>
          <w:spacing w:val="19"/>
        </w:rPr>
        <w:t>全国外语水平考试</w:t>
      </w:r>
      <w:r>
        <w:rPr>
          <w:rFonts w:ascii="Times New Roman" w:eastAsia="Times New Roman"/>
          <w:spacing w:val="19"/>
        </w:rPr>
        <w:t>(WSK)"</w:t>
      </w:r>
      <w:r>
        <w:rPr>
          <w:spacing w:val="2"/>
        </w:rPr>
        <w:t>并达到合格标准，成绩有效期为两年，其中英语</w:t>
      </w:r>
      <w:r>
        <w:rPr>
          <w:spacing w:val="3"/>
        </w:rPr>
        <w:t>（</w:t>
      </w:r>
      <w:r>
        <w:rPr>
          <w:rFonts w:ascii="Times New Roman" w:eastAsia="Times New Roman"/>
          <w:spacing w:val="3"/>
        </w:rPr>
        <w:t>PETS5</w:t>
      </w:r>
      <w:r>
        <w:rPr>
          <w:spacing w:val="3"/>
        </w:rPr>
        <w:t>）：</w:t>
      </w:r>
      <w:r>
        <w:t>笔</w:t>
      </w:r>
      <w:r>
        <w:rPr>
          <w:spacing w:val="-13"/>
        </w:rPr>
        <w:t xml:space="preserve">试总分 </w:t>
      </w:r>
      <w:r>
        <w:rPr>
          <w:rFonts w:ascii="Times New Roman" w:eastAsia="Times New Roman"/>
        </w:rPr>
        <w:t xml:space="preserve">50 </w:t>
      </w:r>
      <w:r>
        <w:t>分（含）</w:t>
      </w:r>
      <w:r>
        <w:rPr>
          <w:spacing w:val="-7"/>
        </w:rPr>
        <w:t xml:space="preserve">以上，口试总分 </w:t>
      </w:r>
      <w:r>
        <w:rPr>
          <w:rFonts w:ascii="Times New Roman" w:eastAsia="Times New Roman"/>
        </w:rPr>
        <w:t xml:space="preserve">2 </w:t>
      </w:r>
      <w:r>
        <w:t>分（含</w:t>
      </w:r>
      <w:r>
        <w:rPr>
          <w:spacing w:val="5"/>
        </w:rPr>
        <w:t>）</w:t>
      </w:r>
      <w:r>
        <w:t>以上；外语专业本科</w:t>
      </w:r>
      <w:r>
        <w:rPr>
          <w:rFonts w:ascii="Times New Roman" w:eastAsia="Times New Roman"/>
        </w:rPr>
        <w:t>(</w:t>
      </w:r>
      <w:r>
        <w:t>含</w:t>
      </w:r>
      <w:r>
        <w:rPr>
          <w:rFonts w:ascii="Times New Roman" w:eastAsia="Times New Roman"/>
        </w:rPr>
        <w:t xml:space="preserve">) </w:t>
      </w:r>
      <w:r>
        <w:rPr>
          <w:spacing w:val="-14"/>
        </w:rPr>
        <w:t>以上毕业</w:t>
      </w:r>
      <w:r>
        <w:t>（专业语种应与留学目的国使用的语种一致</w:t>
      </w:r>
      <w:r>
        <w:rPr>
          <w:spacing w:val="-28"/>
        </w:rPr>
        <w:t>）</w:t>
      </w:r>
      <w:r>
        <w:rPr>
          <w:spacing w:val="-4"/>
        </w:rPr>
        <w:t>；近十年内曾在同</w:t>
      </w:r>
      <w:r>
        <w:rPr>
          <w:spacing w:val="-8"/>
        </w:rPr>
        <w:t xml:space="preserve">一语种国家或地区连续留学 </w:t>
      </w:r>
      <w:r>
        <w:rPr>
          <w:rFonts w:ascii="Times New Roman" w:eastAsia="Times New Roman"/>
        </w:rPr>
        <w:t xml:space="preserve">8 </w:t>
      </w:r>
      <w:r>
        <w:rPr>
          <w:spacing w:val="-21"/>
        </w:rPr>
        <w:t>个月</w:t>
      </w:r>
      <w:r>
        <w:t>（</w:t>
      </w:r>
      <w:r>
        <w:rPr>
          <w:spacing w:val="5"/>
        </w:rPr>
        <w:t>含</w:t>
      </w:r>
      <w:r>
        <w:rPr>
          <w:spacing w:val="-38"/>
        </w:rPr>
        <w:t>）</w:t>
      </w:r>
      <w:r>
        <w:rPr>
          <w:spacing w:val="-10"/>
        </w:rPr>
        <w:t xml:space="preserve">以上，或连续工作 </w:t>
      </w:r>
      <w:r>
        <w:rPr>
          <w:rFonts w:ascii="Times New Roman" w:eastAsia="Times New Roman"/>
        </w:rPr>
        <w:t xml:space="preserve">12 </w:t>
      </w:r>
      <w:r>
        <w:rPr>
          <w:spacing w:val="-21"/>
        </w:rPr>
        <w:t>个月</w:t>
      </w:r>
      <w:r>
        <w:rPr>
          <w:spacing w:val="5"/>
        </w:rPr>
        <w:t>（</w:t>
      </w:r>
      <w:r>
        <w:t>含）</w:t>
      </w:r>
    </w:p>
    <w:p>
      <w:pPr>
        <w:pStyle w:val="7"/>
        <w:spacing w:line="348" w:lineRule="auto"/>
        <w:ind w:left="228" w:right="924"/>
        <w:jc w:val="both"/>
      </w:pPr>
      <w:r>
        <w:rPr>
          <w:spacing w:val="-6"/>
        </w:rPr>
        <w:t xml:space="preserve">以上，或曾以公派高级研究学者身份留学 </w:t>
      </w:r>
      <w:r>
        <w:rPr>
          <w:rFonts w:ascii="Times New Roman" w:eastAsia="Times New Roman"/>
        </w:rPr>
        <w:t xml:space="preserve">3 </w:t>
      </w:r>
      <w:r>
        <w:rPr>
          <w:spacing w:val="-29"/>
        </w:rPr>
        <w:t>个月</w:t>
      </w:r>
      <w:r>
        <w:t>（含</w:t>
      </w:r>
      <w:r>
        <w:rPr>
          <w:spacing w:val="-58"/>
        </w:rPr>
        <w:t>）</w:t>
      </w:r>
      <w:r>
        <w:t>以上；曾在教育部</w:t>
      </w:r>
      <w:r>
        <w:rPr>
          <w:spacing w:val="1"/>
          <w:w w:val="95"/>
        </w:rPr>
        <w:t xml:space="preserve">指定国家公派出国留学人员培训部参加相应语种培训并获结业证书；两 </w:t>
      </w:r>
      <w:r>
        <w:rPr>
          <w:spacing w:val="2"/>
        </w:rPr>
        <w:t>年内雅思</w:t>
      </w:r>
      <w:r>
        <w:t>（</w:t>
      </w:r>
      <w:r>
        <w:rPr>
          <w:spacing w:val="1"/>
        </w:rPr>
        <w:t>学术类</w:t>
      </w:r>
      <w:r>
        <w:t>）</w:t>
      </w:r>
      <w:r>
        <w:rPr>
          <w:rFonts w:ascii="Times New Roman" w:eastAsia="Times New Roman"/>
        </w:rPr>
        <w:t xml:space="preserve">6.5 </w:t>
      </w:r>
      <w:r>
        <w:rPr>
          <w:spacing w:val="-10"/>
        </w:rPr>
        <w:t xml:space="preserve">分、托福网考 </w:t>
      </w:r>
      <w:r>
        <w:rPr>
          <w:rFonts w:ascii="Times New Roman" w:eastAsia="Times New Roman"/>
          <w:spacing w:val="2"/>
        </w:rPr>
        <w:t xml:space="preserve">95 </w:t>
      </w:r>
      <w:r>
        <w:t>分。</w:t>
      </w:r>
    </w:p>
    <w:p>
      <w:pPr>
        <w:pStyle w:val="7"/>
        <w:spacing w:line="348" w:lineRule="auto"/>
        <w:ind w:left="228" w:right="929" w:firstLine="559"/>
        <w:jc w:val="both"/>
      </w:pPr>
      <w:r>
        <w:rPr>
          <w:spacing w:val="-8"/>
        </w:rPr>
        <w:t xml:space="preserve">申报时已有合格 </w:t>
      </w:r>
      <w:r>
        <w:rPr>
          <w:rFonts w:ascii="Times New Roman" w:eastAsia="Times New Roman"/>
        </w:rPr>
        <w:t xml:space="preserve">PETS5 </w:t>
      </w:r>
      <w:r>
        <w:t>成绩的人员若被录取，即可申请当年派出。</w:t>
      </w:r>
      <w:r>
        <w:rPr>
          <w:spacing w:val="1"/>
          <w:w w:val="95"/>
        </w:rPr>
        <w:t xml:space="preserve">申报时暂不具备上述外语条件的可先由单位推荐上报，提供相当于英语  </w:t>
      </w:r>
      <w:r>
        <w:rPr>
          <w:rFonts w:ascii="Times New Roman" w:eastAsia="Times New Roman"/>
          <w:spacing w:val="1"/>
          <w:w w:val="95"/>
        </w:rPr>
        <w:t>4</w:t>
      </w:r>
      <w:r>
        <w:rPr>
          <w:rFonts w:ascii="Times New Roman" w:eastAsia="Times New Roman"/>
          <w:spacing w:val="36"/>
          <w:w w:val="95"/>
        </w:rPr>
        <w:t xml:space="preserve"> </w:t>
      </w:r>
      <w:r>
        <w:rPr>
          <w:spacing w:val="-2"/>
          <w:w w:val="95"/>
        </w:rPr>
        <w:t>级水平的证书、成绩或证明材料</w:t>
      </w:r>
      <w:r>
        <w:rPr>
          <w:w w:val="95"/>
        </w:rPr>
        <w:t>（小语种只需单位证明</w:t>
      </w:r>
      <w:r>
        <w:rPr>
          <w:spacing w:val="-24"/>
          <w:w w:val="95"/>
        </w:rPr>
        <w:t>）</w:t>
      </w:r>
      <w:r>
        <w:rPr>
          <w:w w:val="95"/>
        </w:rPr>
        <w:t>。录取为预备</w:t>
      </w:r>
    </w:p>
    <w:p>
      <w:pPr>
        <w:pStyle w:val="7"/>
        <w:spacing w:line="345" w:lineRule="auto"/>
        <w:ind w:left="228" w:right="924"/>
        <w:jc w:val="both"/>
      </w:pPr>
      <w:r>
        <w:rPr>
          <w:spacing w:val="-6"/>
        </w:rPr>
        <w:t xml:space="preserve">人选后，可选择参加 </w:t>
      </w:r>
      <w:r>
        <w:rPr>
          <w:rFonts w:ascii="Times New Roman" w:hAnsi="Times New Roman" w:eastAsia="Times New Roman"/>
        </w:rPr>
        <w:t xml:space="preserve">2019 </w:t>
      </w:r>
      <w:r>
        <w:rPr>
          <w:spacing w:val="-26"/>
        </w:rPr>
        <w:t xml:space="preserve">年 </w:t>
      </w:r>
      <w:r>
        <w:rPr>
          <w:rFonts w:ascii="Times New Roman" w:hAnsi="Times New Roman" w:eastAsia="Times New Roman"/>
        </w:rPr>
        <w:t xml:space="preserve">9 </w:t>
      </w:r>
      <w:r>
        <w:rPr>
          <w:spacing w:val="-27"/>
        </w:rPr>
        <w:t xml:space="preserve">至 </w:t>
      </w:r>
      <w:r>
        <w:rPr>
          <w:rFonts w:ascii="Times New Roman" w:hAnsi="Times New Roman" w:eastAsia="Times New Roman"/>
          <w:spacing w:val="-5"/>
        </w:rPr>
        <w:t xml:space="preserve">11 </w:t>
      </w:r>
      <w:r>
        <w:t>月参加省教育厅组织的外语强化培</w:t>
      </w:r>
      <w:r>
        <w:rPr>
          <w:spacing w:val="12"/>
          <w:w w:val="95"/>
        </w:rPr>
        <w:t>训。通过</w:t>
      </w:r>
      <w:r>
        <w:rPr>
          <w:rFonts w:ascii="Times New Roman" w:hAnsi="Times New Roman" w:eastAsia="Times New Roman"/>
          <w:w w:val="95"/>
        </w:rPr>
        <w:t>PETS5</w:t>
      </w:r>
      <w:r>
        <w:rPr>
          <w:rFonts w:ascii="Times New Roman" w:hAnsi="Times New Roman" w:eastAsia="Times New Roman"/>
          <w:spacing w:val="19"/>
          <w:w w:val="95"/>
        </w:rPr>
        <w:t xml:space="preserve">  </w:t>
      </w:r>
      <w:r>
        <w:rPr>
          <w:w w:val="95"/>
        </w:rPr>
        <w:t>考试合格方后派出。今后，该奖学金项目会逐步将</w:t>
      </w:r>
      <w:r>
        <w:rPr>
          <w:rFonts w:ascii="Times New Roman" w:hAnsi="Times New Roman" w:eastAsia="Times New Roman"/>
          <w:spacing w:val="6"/>
          <w:w w:val="95"/>
        </w:rPr>
        <w:t>“</w:t>
      </w:r>
      <w:r>
        <w:rPr>
          <w:w w:val="95"/>
        </w:rPr>
        <w:t>语言</w:t>
      </w:r>
      <w:r>
        <w:t>合格</w:t>
      </w:r>
      <w:r>
        <w:rPr>
          <w:rFonts w:ascii="Times New Roman" w:hAnsi="Times New Roman" w:eastAsia="Times New Roman"/>
        </w:rPr>
        <w:t>”</w:t>
      </w:r>
      <w:r>
        <w:t>作为申请的前置条件。</w:t>
      </w:r>
    </w:p>
    <w:p>
      <w:pPr>
        <w:pStyle w:val="11"/>
        <w:numPr>
          <w:ilvl w:val="1"/>
          <w:numId w:val="6"/>
        </w:numPr>
        <w:tabs>
          <w:tab w:val="left" w:pos="1207"/>
        </w:tabs>
        <w:spacing w:before="2" w:after="0" w:line="345" w:lineRule="auto"/>
        <w:ind w:left="228" w:right="929" w:firstLine="559"/>
        <w:jc w:val="both"/>
        <w:rPr>
          <w:sz w:val="28"/>
        </w:rPr>
      </w:pPr>
      <w:r>
        <w:rPr>
          <w:w w:val="95"/>
          <w:sz w:val="28"/>
        </w:rPr>
        <w:t xml:space="preserve">对已经获得过国家公派留学奖学金、江苏政府留学奖学金等出国 </w:t>
      </w:r>
      <w:r>
        <w:rPr>
          <w:spacing w:val="-11"/>
          <w:w w:val="95"/>
          <w:sz w:val="28"/>
        </w:rPr>
        <w:t xml:space="preserve">留学人员，回国工作满三年后可再次申报。已获得过国家公派留学奖学金 </w:t>
      </w:r>
      <w:r>
        <w:rPr>
          <w:spacing w:val="-4"/>
          <w:sz w:val="28"/>
        </w:rPr>
        <w:t>和江苏政府留学奖学金出国留学两次及以上的人员不得申报。</w:t>
      </w:r>
    </w:p>
    <w:p>
      <w:pPr>
        <w:pStyle w:val="7"/>
        <w:spacing w:before="8"/>
        <w:ind w:left="773"/>
      </w:pPr>
      <w:r>
        <w:t>四、在外费用标准及奖学金额度</w:t>
      </w:r>
    </w:p>
    <w:p>
      <w:pPr>
        <w:pStyle w:val="7"/>
        <w:spacing w:before="160" w:line="345" w:lineRule="auto"/>
        <w:ind w:left="228" w:right="929" w:firstLine="559"/>
      </w:pPr>
      <w:r>
        <w:rPr>
          <w:w w:val="95"/>
        </w:rPr>
        <w:t xml:space="preserve">江苏政府留学奖学金录取人员在国外生活包干费按国家标准执行。 </w:t>
      </w:r>
      <w:r>
        <w:t>课题组成员与访问学者标准相同。</w:t>
      </w:r>
    </w:p>
    <w:p>
      <w:pPr>
        <w:pStyle w:val="7"/>
        <w:spacing w:before="6"/>
        <w:ind w:left="787"/>
      </w:pPr>
      <w:r>
        <w:t>江苏政府留学奖学金的颁发将根据申请人课题准备情况、与项目资</w:t>
      </w:r>
    </w:p>
    <w:p>
      <w:pPr>
        <w:spacing w:after="0"/>
        <w:sectPr>
          <w:pgSz w:w="11900" w:h="16840"/>
          <w:pgMar w:top="1600" w:right="620" w:bottom="1660" w:left="1300" w:header="0" w:footer="1476" w:gutter="0"/>
        </w:sectPr>
      </w:pPr>
    </w:p>
    <w:p>
      <w:pPr>
        <w:pStyle w:val="7"/>
        <w:rPr>
          <w:sz w:val="20"/>
        </w:rPr>
      </w:pPr>
    </w:p>
    <w:p>
      <w:pPr>
        <w:pStyle w:val="7"/>
        <w:spacing w:before="2"/>
        <w:rPr>
          <w:sz w:val="24"/>
        </w:rPr>
      </w:pPr>
    </w:p>
    <w:p>
      <w:pPr>
        <w:pStyle w:val="7"/>
        <w:spacing w:before="60" w:line="348" w:lineRule="auto"/>
        <w:ind w:left="233" w:right="915"/>
      </w:pPr>
      <w:r>
        <w:rPr>
          <w:w w:val="95"/>
        </w:rPr>
        <w:t xml:space="preserve">助重点的关联度、对外联系进修研究情况、所在单位的条件、申请的专 </w:t>
      </w:r>
      <w:r>
        <w:t>业和国别、专家评审结果等因素综合确定。其额度具体为：</w:t>
      </w:r>
    </w:p>
    <w:p>
      <w:pPr>
        <w:pStyle w:val="7"/>
        <w:spacing w:before="1"/>
        <w:ind w:left="795"/>
      </w:pPr>
      <w:r>
        <w:t>访问学者：</w:t>
      </w:r>
      <w:r>
        <w:rPr>
          <w:rFonts w:ascii="Times New Roman" w:eastAsia="Times New Roman"/>
        </w:rPr>
        <w:t xml:space="preserve">12 </w:t>
      </w:r>
      <w:r>
        <w:t xml:space="preserve">个月分 </w:t>
      </w:r>
      <w:r>
        <w:rPr>
          <w:rFonts w:ascii="Times New Roman" w:eastAsia="Times New Roman"/>
        </w:rPr>
        <w:t xml:space="preserve">14 </w:t>
      </w:r>
      <w:r>
        <w:t>万元</w:t>
      </w:r>
      <w:r>
        <w:rPr>
          <w:rFonts w:ascii="Times New Roman" w:eastAsia="Times New Roman"/>
        </w:rPr>
        <w:t xml:space="preserve">/12 </w:t>
      </w:r>
      <w:r>
        <w:t xml:space="preserve">万元两个类别； </w:t>
      </w:r>
      <w:r>
        <w:rPr>
          <w:rFonts w:ascii="Times New Roman" w:eastAsia="Times New Roman"/>
        </w:rPr>
        <w:t xml:space="preserve">9 </w:t>
      </w:r>
      <w:r>
        <w:t xml:space="preserve">个月分 </w:t>
      </w:r>
      <w:r>
        <w:rPr>
          <w:rFonts w:ascii="Times New Roman" w:eastAsia="Times New Roman"/>
        </w:rPr>
        <w:t xml:space="preserve">10.5 </w:t>
      </w:r>
      <w:r>
        <w:t>万元</w:t>
      </w:r>
    </w:p>
    <w:p>
      <w:pPr>
        <w:pStyle w:val="7"/>
        <w:spacing w:before="157" w:line="348" w:lineRule="auto"/>
        <w:ind w:left="233" w:right="835"/>
      </w:pPr>
      <w:r>
        <w:rPr>
          <w:rFonts w:ascii="Times New Roman" w:eastAsia="Times New Roman"/>
        </w:rPr>
        <w:t xml:space="preserve">/9 </w:t>
      </w:r>
      <w:r>
        <w:t xml:space="preserve">万元两个类别； </w:t>
      </w:r>
      <w:r>
        <w:rPr>
          <w:rFonts w:ascii="Times New Roman" w:eastAsia="Times New Roman"/>
        </w:rPr>
        <w:t xml:space="preserve">6 </w:t>
      </w:r>
      <w:r>
        <w:t xml:space="preserve">个月分 </w:t>
      </w:r>
      <w:r>
        <w:rPr>
          <w:rFonts w:ascii="Times New Roman" w:eastAsia="Times New Roman"/>
        </w:rPr>
        <w:t xml:space="preserve">7 </w:t>
      </w:r>
      <w:r>
        <w:t>万元</w:t>
      </w:r>
      <w:r>
        <w:rPr>
          <w:rFonts w:ascii="Times New Roman" w:eastAsia="Times New Roman"/>
        </w:rPr>
        <w:t xml:space="preserve">/6 </w:t>
      </w:r>
      <w:r>
        <w:t xml:space="preserve">万元两个类别； </w:t>
      </w:r>
      <w:r>
        <w:rPr>
          <w:rFonts w:ascii="Times New Roman" w:eastAsia="Times New Roman"/>
        </w:rPr>
        <w:t xml:space="preserve">3 </w:t>
      </w:r>
      <w:r>
        <w:t xml:space="preserve">个月按 </w:t>
      </w:r>
      <w:r>
        <w:rPr>
          <w:rFonts w:ascii="Times New Roman" w:eastAsia="Times New Roman"/>
        </w:rPr>
        <w:t xml:space="preserve">3.5 </w:t>
      </w:r>
      <w:r>
        <w:t>万元计额。</w:t>
      </w:r>
    </w:p>
    <w:p>
      <w:pPr>
        <w:pStyle w:val="7"/>
        <w:spacing w:before="1" w:line="345" w:lineRule="auto"/>
        <w:ind w:left="795" w:right="4142"/>
      </w:pPr>
      <w:r>
        <mc:AlternateContent>
          <mc:Choice Requires="wps">
            <w:drawing>
              <wp:anchor distT="0" distB="0" distL="114300" distR="114300" simplePos="0" relativeHeight="251672576" behindDoc="0" locked="0" layoutInCell="1" allowOverlap="1">
                <wp:simplePos x="0" y="0"/>
                <wp:positionH relativeFrom="page">
                  <wp:posOffset>970280</wp:posOffset>
                </wp:positionH>
                <wp:positionV relativeFrom="paragraph">
                  <wp:posOffset>902335</wp:posOffset>
                </wp:positionV>
                <wp:extent cx="5671185" cy="1411605"/>
                <wp:effectExtent l="0" t="0" r="0" b="0"/>
                <wp:wrapNone/>
                <wp:docPr id="38" name="文本框 2"/>
                <wp:cNvGraphicFramePr/>
                <a:graphic xmlns:a="http://schemas.openxmlformats.org/drawingml/2006/main">
                  <a:graphicData uri="http://schemas.microsoft.com/office/word/2010/wordprocessingShape">
                    <wps:wsp>
                      <wps:cNvSpPr txBox="1"/>
                      <wps:spPr>
                        <a:xfrm>
                          <a:off x="0" y="0"/>
                          <a:ext cx="5671185" cy="1411605"/>
                        </a:xfrm>
                        <a:prstGeom prst="rect">
                          <a:avLst/>
                        </a:prstGeom>
                        <a:noFill/>
                        <a:ln>
                          <a:noFill/>
                        </a:ln>
                      </wps:spPr>
                      <wps:txbx>
                        <w:txbxContent>
                          <w:tbl>
                            <w:tblPr>
                              <w:tblStyle w:val="8"/>
                              <w:tblW w:w="891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0"/>
                              <w:gridCol w:w="1152"/>
                              <w:gridCol w:w="1260"/>
                              <w:gridCol w:w="1046"/>
                              <w:gridCol w:w="840"/>
                              <w:gridCol w:w="838"/>
                              <w:gridCol w:w="840"/>
                              <w:gridCol w:w="840"/>
                              <w:gridCol w:w="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0" w:hRule="atLeast"/>
                              </w:trPr>
                              <w:tc>
                                <w:tcPr>
                                  <w:tcW w:w="1260" w:type="dxa"/>
                                </w:tcPr>
                                <w:p>
                                  <w:pPr>
                                    <w:pStyle w:val="12"/>
                                    <w:rPr>
                                      <w:rFonts w:ascii="Times New Roman"/>
                                      <w:sz w:val="20"/>
                                    </w:rPr>
                                  </w:pPr>
                                </w:p>
                              </w:tc>
                              <w:tc>
                                <w:tcPr>
                                  <w:tcW w:w="1152" w:type="dxa"/>
                                </w:tcPr>
                                <w:p>
                                  <w:pPr>
                                    <w:pStyle w:val="12"/>
                                    <w:spacing w:line="251" w:lineRule="exact"/>
                                    <w:ind w:left="237"/>
                                    <w:rPr>
                                      <w:sz w:val="21"/>
                                    </w:rPr>
                                  </w:pPr>
                                  <w:r>
                                    <w:rPr>
                                      <w:rFonts w:ascii="Times New Roman" w:eastAsia="Times New Roman"/>
                                      <w:sz w:val="21"/>
                                    </w:rPr>
                                    <w:t xml:space="preserve">12 </w:t>
                                  </w:r>
                                  <w:r>
                                    <w:rPr>
                                      <w:sz w:val="21"/>
                                    </w:rPr>
                                    <w:t>个月</w:t>
                                  </w:r>
                                </w:p>
                              </w:tc>
                              <w:tc>
                                <w:tcPr>
                                  <w:tcW w:w="1260" w:type="dxa"/>
                                </w:tcPr>
                                <w:p>
                                  <w:pPr>
                                    <w:pStyle w:val="12"/>
                                    <w:spacing w:line="251" w:lineRule="exact"/>
                                    <w:ind w:left="340"/>
                                    <w:rPr>
                                      <w:sz w:val="21"/>
                                    </w:rPr>
                                  </w:pPr>
                                  <w:r>
                                    <w:rPr>
                                      <w:rFonts w:ascii="Times New Roman" w:eastAsia="Times New Roman"/>
                                      <w:sz w:val="21"/>
                                    </w:rPr>
                                    <w:t xml:space="preserve">9 </w:t>
                                  </w:r>
                                  <w:r>
                                    <w:rPr>
                                      <w:sz w:val="21"/>
                                    </w:rPr>
                                    <w:t>个月</w:t>
                                  </w:r>
                                </w:p>
                              </w:tc>
                              <w:tc>
                                <w:tcPr>
                                  <w:tcW w:w="1046" w:type="dxa"/>
                                </w:tcPr>
                                <w:p>
                                  <w:pPr>
                                    <w:pStyle w:val="12"/>
                                    <w:spacing w:line="251" w:lineRule="exact"/>
                                    <w:ind w:left="237"/>
                                    <w:rPr>
                                      <w:sz w:val="21"/>
                                    </w:rPr>
                                  </w:pPr>
                                  <w:r>
                                    <w:rPr>
                                      <w:rFonts w:ascii="Times New Roman" w:eastAsia="Times New Roman"/>
                                      <w:sz w:val="21"/>
                                    </w:rPr>
                                    <w:t xml:space="preserve">6 </w:t>
                                  </w:r>
                                  <w:r>
                                    <w:rPr>
                                      <w:sz w:val="21"/>
                                    </w:rPr>
                                    <w:t>个月</w:t>
                                  </w:r>
                                </w:p>
                              </w:tc>
                              <w:tc>
                                <w:tcPr>
                                  <w:tcW w:w="840" w:type="dxa"/>
                                </w:tcPr>
                                <w:p>
                                  <w:pPr>
                                    <w:pStyle w:val="12"/>
                                    <w:spacing w:line="251" w:lineRule="exact"/>
                                    <w:ind w:left="134"/>
                                    <w:rPr>
                                      <w:sz w:val="21"/>
                                    </w:rPr>
                                  </w:pPr>
                                  <w:r>
                                    <w:rPr>
                                      <w:rFonts w:ascii="Times New Roman" w:eastAsia="Times New Roman"/>
                                      <w:sz w:val="21"/>
                                    </w:rPr>
                                    <w:t xml:space="preserve">5 </w:t>
                                  </w:r>
                                  <w:r>
                                    <w:rPr>
                                      <w:sz w:val="21"/>
                                    </w:rPr>
                                    <w:t>个月</w:t>
                                  </w:r>
                                </w:p>
                              </w:tc>
                              <w:tc>
                                <w:tcPr>
                                  <w:tcW w:w="838" w:type="dxa"/>
                                </w:tcPr>
                                <w:p>
                                  <w:pPr>
                                    <w:pStyle w:val="12"/>
                                    <w:spacing w:line="251" w:lineRule="exact"/>
                                    <w:ind w:left="134"/>
                                    <w:rPr>
                                      <w:sz w:val="21"/>
                                    </w:rPr>
                                  </w:pPr>
                                  <w:r>
                                    <w:rPr>
                                      <w:rFonts w:ascii="Times New Roman" w:eastAsia="Times New Roman"/>
                                      <w:sz w:val="21"/>
                                    </w:rPr>
                                    <w:t xml:space="preserve">4 </w:t>
                                  </w:r>
                                  <w:r>
                                    <w:rPr>
                                      <w:sz w:val="21"/>
                                    </w:rPr>
                                    <w:t>个月</w:t>
                                  </w:r>
                                </w:p>
                              </w:tc>
                              <w:tc>
                                <w:tcPr>
                                  <w:tcW w:w="840" w:type="dxa"/>
                                </w:tcPr>
                                <w:p>
                                  <w:pPr>
                                    <w:pStyle w:val="12"/>
                                    <w:spacing w:line="251" w:lineRule="exact"/>
                                    <w:ind w:left="136"/>
                                    <w:rPr>
                                      <w:sz w:val="21"/>
                                    </w:rPr>
                                  </w:pPr>
                                  <w:r>
                                    <w:rPr>
                                      <w:rFonts w:ascii="Times New Roman" w:eastAsia="Times New Roman"/>
                                      <w:sz w:val="21"/>
                                    </w:rPr>
                                    <w:t xml:space="preserve">3 </w:t>
                                  </w:r>
                                  <w:r>
                                    <w:rPr>
                                      <w:sz w:val="21"/>
                                    </w:rPr>
                                    <w:t>个月</w:t>
                                  </w:r>
                                </w:p>
                              </w:tc>
                              <w:tc>
                                <w:tcPr>
                                  <w:tcW w:w="840" w:type="dxa"/>
                                </w:tcPr>
                                <w:p>
                                  <w:pPr>
                                    <w:pStyle w:val="12"/>
                                    <w:spacing w:line="251" w:lineRule="exact"/>
                                    <w:ind w:left="136"/>
                                    <w:rPr>
                                      <w:sz w:val="21"/>
                                    </w:rPr>
                                  </w:pPr>
                                  <w:r>
                                    <w:rPr>
                                      <w:rFonts w:ascii="Times New Roman" w:eastAsia="Times New Roman"/>
                                      <w:sz w:val="21"/>
                                    </w:rPr>
                                    <w:t xml:space="preserve">2 </w:t>
                                  </w:r>
                                  <w:r>
                                    <w:rPr>
                                      <w:sz w:val="21"/>
                                    </w:rPr>
                                    <w:t>个月</w:t>
                                  </w:r>
                                </w:p>
                              </w:tc>
                              <w:tc>
                                <w:tcPr>
                                  <w:tcW w:w="840" w:type="dxa"/>
                                </w:tcPr>
                                <w:p>
                                  <w:pPr>
                                    <w:pStyle w:val="12"/>
                                    <w:spacing w:line="251" w:lineRule="exact"/>
                                    <w:ind w:left="134"/>
                                    <w:rPr>
                                      <w:sz w:val="21"/>
                                    </w:rPr>
                                  </w:pPr>
                                  <w:r>
                                    <w:rPr>
                                      <w:rFonts w:ascii="Times New Roman" w:eastAsia="Times New Roman"/>
                                      <w:sz w:val="21"/>
                                    </w:rPr>
                                    <w:t xml:space="preserve">1 </w:t>
                                  </w:r>
                                  <w:r>
                                    <w:rPr>
                                      <w:sz w:val="21"/>
                                    </w:rPr>
                                    <w:t>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5" w:hRule="atLeast"/>
                              </w:trPr>
                              <w:tc>
                                <w:tcPr>
                                  <w:tcW w:w="1260" w:type="dxa"/>
                                </w:tcPr>
                                <w:p>
                                  <w:pPr>
                                    <w:pStyle w:val="12"/>
                                    <w:spacing w:line="268" w:lineRule="exact"/>
                                    <w:ind w:left="105"/>
                                    <w:rPr>
                                      <w:sz w:val="21"/>
                                    </w:rPr>
                                  </w:pPr>
                                  <w:r>
                                    <w:rPr>
                                      <w:sz w:val="21"/>
                                    </w:rPr>
                                    <w:t>访问学者</w:t>
                                  </w:r>
                                </w:p>
                              </w:tc>
                              <w:tc>
                                <w:tcPr>
                                  <w:tcW w:w="1152" w:type="dxa"/>
                                </w:tcPr>
                                <w:p>
                                  <w:pPr>
                                    <w:pStyle w:val="12"/>
                                    <w:spacing w:line="268" w:lineRule="exact"/>
                                    <w:ind w:left="107"/>
                                    <w:rPr>
                                      <w:sz w:val="21"/>
                                    </w:rPr>
                                  </w:pPr>
                                  <w:r>
                                    <w:rPr>
                                      <w:rFonts w:ascii="Times New Roman" w:eastAsia="Times New Roman"/>
                                      <w:sz w:val="21"/>
                                    </w:rPr>
                                    <w:t>14/12</w:t>
                                  </w:r>
                                  <w:r>
                                    <w:rPr>
                                      <w:rFonts w:ascii="Times New Roman" w:eastAsia="Times New Roman"/>
                                      <w:spacing w:val="-12"/>
                                      <w:sz w:val="21"/>
                                    </w:rPr>
                                    <w:t xml:space="preserve"> </w:t>
                                  </w:r>
                                  <w:r>
                                    <w:rPr>
                                      <w:spacing w:val="-2"/>
                                      <w:sz w:val="21"/>
                                    </w:rPr>
                                    <w:t>万元</w:t>
                                  </w:r>
                                </w:p>
                                <w:p>
                                  <w:pPr>
                                    <w:pStyle w:val="12"/>
                                    <w:ind w:left="107"/>
                                    <w:rPr>
                                      <w:sz w:val="21"/>
                                    </w:rPr>
                                  </w:pPr>
                                  <w:r>
                                    <w:rPr>
                                      <w:rFonts w:ascii="Times New Roman" w:eastAsia="Times New Roman"/>
                                      <w:spacing w:val="6"/>
                                      <w:sz w:val="21"/>
                                    </w:rPr>
                                    <w:t>(</w:t>
                                  </w:r>
                                  <w:r>
                                    <w:rPr>
                                      <w:spacing w:val="4"/>
                                      <w:sz w:val="21"/>
                                    </w:rPr>
                                    <w:t>根据国别</w:t>
                                  </w:r>
                                </w:p>
                                <w:p>
                                  <w:pPr>
                                    <w:pStyle w:val="12"/>
                                    <w:spacing w:before="2" w:line="257" w:lineRule="exact"/>
                                    <w:ind w:left="107"/>
                                    <w:rPr>
                                      <w:rFonts w:ascii="Times New Roman" w:eastAsia="Times New Roman"/>
                                      <w:sz w:val="21"/>
                                    </w:rPr>
                                  </w:pPr>
                                  <w:r>
                                    <w:rPr>
                                      <w:sz w:val="21"/>
                                    </w:rPr>
                                    <w:t>确定</w:t>
                                  </w:r>
                                  <w:r>
                                    <w:rPr>
                                      <w:rFonts w:ascii="Times New Roman" w:eastAsia="Times New Roman"/>
                                      <w:sz w:val="21"/>
                                    </w:rPr>
                                    <w:t>)</w:t>
                                  </w:r>
                                </w:p>
                              </w:tc>
                              <w:tc>
                                <w:tcPr>
                                  <w:tcW w:w="1260" w:type="dxa"/>
                                </w:tcPr>
                                <w:p>
                                  <w:pPr>
                                    <w:pStyle w:val="12"/>
                                    <w:spacing w:line="268" w:lineRule="exact"/>
                                    <w:ind w:left="110"/>
                                    <w:rPr>
                                      <w:sz w:val="21"/>
                                    </w:rPr>
                                  </w:pPr>
                                  <w:r>
                                    <w:rPr>
                                      <w:rFonts w:ascii="Times New Roman" w:eastAsia="Times New Roman"/>
                                      <w:sz w:val="21"/>
                                    </w:rPr>
                                    <w:t>10.5/9</w:t>
                                  </w:r>
                                  <w:r>
                                    <w:rPr>
                                      <w:rFonts w:ascii="Times New Roman" w:eastAsia="Times New Roman"/>
                                      <w:spacing w:val="3"/>
                                      <w:sz w:val="21"/>
                                    </w:rPr>
                                    <w:t xml:space="preserve"> </w:t>
                                  </w:r>
                                  <w:r>
                                    <w:rPr>
                                      <w:sz w:val="21"/>
                                    </w:rPr>
                                    <w:t>万元</w:t>
                                  </w:r>
                                </w:p>
                                <w:p>
                                  <w:pPr>
                                    <w:pStyle w:val="12"/>
                                    <w:ind w:left="110"/>
                                    <w:rPr>
                                      <w:sz w:val="21"/>
                                    </w:rPr>
                                  </w:pPr>
                                  <w:r>
                                    <w:rPr>
                                      <w:rFonts w:ascii="Times New Roman" w:eastAsia="Times New Roman"/>
                                      <w:spacing w:val="-7"/>
                                      <w:sz w:val="21"/>
                                    </w:rPr>
                                    <w:t xml:space="preserve">( </w:t>
                                  </w:r>
                                  <w:r>
                                    <w:rPr>
                                      <w:spacing w:val="23"/>
                                      <w:sz w:val="21"/>
                                    </w:rPr>
                                    <w:t>根据国别</w:t>
                                  </w:r>
                                </w:p>
                                <w:p>
                                  <w:pPr>
                                    <w:pStyle w:val="12"/>
                                    <w:spacing w:before="2" w:line="257" w:lineRule="exact"/>
                                    <w:ind w:left="110"/>
                                    <w:rPr>
                                      <w:rFonts w:ascii="Times New Roman" w:eastAsia="Times New Roman"/>
                                      <w:sz w:val="21"/>
                                    </w:rPr>
                                  </w:pPr>
                                  <w:r>
                                    <w:rPr>
                                      <w:sz w:val="21"/>
                                    </w:rPr>
                                    <w:t>确定</w:t>
                                  </w:r>
                                  <w:r>
                                    <w:rPr>
                                      <w:rFonts w:ascii="Times New Roman" w:eastAsia="Times New Roman"/>
                                      <w:sz w:val="21"/>
                                    </w:rPr>
                                    <w:t>)</w:t>
                                  </w:r>
                                </w:p>
                              </w:tc>
                              <w:tc>
                                <w:tcPr>
                                  <w:tcW w:w="1046" w:type="dxa"/>
                                </w:tcPr>
                                <w:p>
                                  <w:pPr>
                                    <w:pStyle w:val="12"/>
                                    <w:spacing w:line="268" w:lineRule="exact"/>
                                    <w:ind w:left="107"/>
                                    <w:rPr>
                                      <w:sz w:val="21"/>
                                    </w:rPr>
                                  </w:pPr>
                                  <w:r>
                                    <w:rPr>
                                      <w:rFonts w:ascii="Times New Roman" w:eastAsia="Times New Roman"/>
                                      <w:sz w:val="21"/>
                                    </w:rPr>
                                    <w:t xml:space="preserve">7/6 </w:t>
                                  </w:r>
                                  <w:r>
                                    <w:rPr>
                                      <w:sz w:val="21"/>
                                    </w:rPr>
                                    <w:t>万元</w:t>
                                  </w:r>
                                </w:p>
                                <w:p>
                                  <w:pPr>
                                    <w:pStyle w:val="12"/>
                                    <w:ind w:left="107"/>
                                    <w:rPr>
                                      <w:sz w:val="21"/>
                                    </w:rPr>
                                  </w:pPr>
                                  <w:r>
                                    <w:rPr>
                                      <w:rFonts w:ascii="Times New Roman" w:eastAsia="Times New Roman"/>
                                      <w:sz w:val="21"/>
                                    </w:rPr>
                                    <w:t xml:space="preserve">( </w:t>
                                  </w:r>
                                  <w:r>
                                    <w:rPr>
                                      <w:sz w:val="21"/>
                                    </w:rPr>
                                    <w:t>根据国</w:t>
                                  </w:r>
                                </w:p>
                                <w:p>
                                  <w:pPr>
                                    <w:pStyle w:val="12"/>
                                    <w:spacing w:before="2" w:line="257" w:lineRule="exact"/>
                                    <w:ind w:left="107"/>
                                    <w:rPr>
                                      <w:rFonts w:ascii="Times New Roman" w:eastAsia="Times New Roman"/>
                                      <w:sz w:val="21"/>
                                    </w:rPr>
                                  </w:pPr>
                                  <w:r>
                                    <w:rPr>
                                      <w:sz w:val="21"/>
                                    </w:rPr>
                                    <w:t>别确定</w:t>
                                  </w:r>
                                  <w:r>
                                    <w:rPr>
                                      <w:rFonts w:ascii="Times New Roman" w:eastAsia="Times New Roman"/>
                                      <w:sz w:val="21"/>
                                    </w:rPr>
                                    <w:t>)</w:t>
                                  </w:r>
                                </w:p>
                              </w:tc>
                              <w:tc>
                                <w:tcPr>
                                  <w:tcW w:w="840" w:type="dxa"/>
                                </w:tcPr>
                                <w:p>
                                  <w:pPr>
                                    <w:pStyle w:val="12"/>
                                    <w:rPr>
                                      <w:rFonts w:ascii="Times New Roman"/>
                                      <w:sz w:val="26"/>
                                    </w:rPr>
                                  </w:pPr>
                                </w:p>
                              </w:tc>
                              <w:tc>
                                <w:tcPr>
                                  <w:tcW w:w="838" w:type="dxa"/>
                                </w:tcPr>
                                <w:p>
                                  <w:pPr>
                                    <w:pStyle w:val="12"/>
                                    <w:rPr>
                                      <w:rFonts w:ascii="Times New Roman"/>
                                      <w:sz w:val="26"/>
                                    </w:rPr>
                                  </w:pPr>
                                </w:p>
                              </w:tc>
                              <w:tc>
                                <w:tcPr>
                                  <w:tcW w:w="840" w:type="dxa"/>
                                </w:tcPr>
                                <w:p>
                                  <w:pPr>
                                    <w:pStyle w:val="12"/>
                                    <w:ind w:left="112" w:right="86"/>
                                    <w:rPr>
                                      <w:sz w:val="21"/>
                                    </w:rPr>
                                  </w:pPr>
                                  <w:r>
                                    <w:rPr>
                                      <w:rFonts w:ascii="Times New Roman" w:eastAsia="Times New Roman"/>
                                      <w:sz w:val="21"/>
                                    </w:rPr>
                                    <w:t>3.5</w:t>
                                  </w:r>
                                  <w:r>
                                    <w:rPr>
                                      <w:rFonts w:ascii="Times New Roman" w:eastAsia="Times New Roman"/>
                                      <w:spacing w:val="51"/>
                                      <w:sz w:val="21"/>
                                    </w:rPr>
                                    <w:t xml:space="preserve"> </w:t>
                                  </w:r>
                                  <w:r>
                                    <w:rPr>
                                      <w:spacing w:val="-17"/>
                                      <w:sz w:val="21"/>
                                    </w:rPr>
                                    <w:t>万</w:t>
                                  </w:r>
                                  <w:r>
                                    <w:rPr>
                                      <w:sz w:val="21"/>
                                    </w:rPr>
                                    <w:t>元</w:t>
                                  </w:r>
                                </w:p>
                              </w:tc>
                              <w:tc>
                                <w:tcPr>
                                  <w:tcW w:w="840" w:type="dxa"/>
                                </w:tcPr>
                                <w:p>
                                  <w:pPr>
                                    <w:pStyle w:val="12"/>
                                    <w:rPr>
                                      <w:rFonts w:ascii="Times New Roman"/>
                                      <w:sz w:val="26"/>
                                    </w:rPr>
                                  </w:pPr>
                                </w:p>
                              </w:tc>
                              <w:tc>
                                <w:tcPr>
                                  <w:tcW w:w="840" w:type="dxa"/>
                                </w:tcPr>
                                <w:p>
                                  <w:pPr>
                                    <w:pStyle w:val="12"/>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2" w:hRule="atLeast"/>
                              </w:trPr>
                              <w:tc>
                                <w:tcPr>
                                  <w:tcW w:w="1260" w:type="dxa"/>
                                </w:tcPr>
                                <w:p>
                                  <w:pPr>
                                    <w:pStyle w:val="12"/>
                                    <w:spacing w:line="265" w:lineRule="exact"/>
                                    <w:ind w:left="105"/>
                                    <w:rPr>
                                      <w:sz w:val="21"/>
                                    </w:rPr>
                                  </w:pPr>
                                  <w:r>
                                    <w:rPr>
                                      <w:spacing w:val="-18"/>
                                      <w:sz w:val="21"/>
                                    </w:rPr>
                                    <w:t>高 级 研 究</w:t>
                                  </w:r>
                                </w:p>
                                <w:p>
                                  <w:pPr>
                                    <w:pStyle w:val="12"/>
                                    <w:spacing w:before="4" w:line="252" w:lineRule="exact"/>
                                    <w:ind w:left="105"/>
                                    <w:rPr>
                                      <w:sz w:val="21"/>
                                    </w:rPr>
                                  </w:pPr>
                                  <w:r>
                                    <w:rPr>
                                      <w:sz w:val="21"/>
                                    </w:rPr>
                                    <w:t>人员</w:t>
                                  </w:r>
                                </w:p>
                              </w:tc>
                              <w:tc>
                                <w:tcPr>
                                  <w:tcW w:w="1152" w:type="dxa"/>
                                </w:tcPr>
                                <w:p>
                                  <w:pPr>
                                    <w:pStyle w:val="12"/>
                                    <w:rPr>
                                      <w:rFonts w:ascii="Times New Roman"/>
                                      <w:sz w:val="26"/>
                                    </w:rPr>
                                  </w:pPr>
                                </w:p>
                              </w:tc>
                              <w:tc>
                                <w:tcPr>
                                  <w:tcW w:w="1260" w:type="dxa"/>
                                </w:tcPr>
                                <w:p>
                                  <w:pPr>
                                    <w:pStyle w:val="12"/>
                                    <w:rPr>
                                      <w:rFonts w:ascii="Times New Roman"/>
                                      <w:sz w:val="26"/>
                                    </w:rPr>
                                  </w:pPr>
                                </w:p>
                              </w:tc>
                              <w:tc>
                                <w:tcPr>
                                  <w:tcW w:w="1046" w:type="dxa"/>
                                </w:tcPr>
                                <w:p>
                                  <w:pPr>
                                    <w:pStyle w:val="12"/>
                                    <w:rPr>
                                      <w:rFonts w:ascii="Times New Roman"/>
                                      <w:sz w:val="26"/>
                                    </w:rPr>
                                  </w:pPr>
                                </w:p>
                              </w:tc>
                              <w:tc>
                                <w:tcPr>
                                  <w:tcW w:w="840" w:type="dxa"/>
                                </w:tcPr>
                                <w:p>
                                  <w:pPr>
                                    <w:pStyle w:val="12"/>
                                    <w:rPr>
                                      <w:rFonts w:ascii="Times New Roman"/>
                                      <w:sz w:val="26"/>
                                    </w:rPr>
                                  </w:pPr>
                                </w:p>
                              </w:tc>
                              <w:tc>
                                <w:tcPr>
                                  <w:tcW w:w="838" w:type="dxa"/>
                                </w:tcPr>
                                <w:p>
                                  <w:pPr>
                                    <w:pStyle w:val="12"/>
                                    <w:rPr>
                                      <w:rFonts w:ascii="Times New Roman"/>
                                      <w:sz w:val="26"/>
                                    </w:rPr>
                                  </w:pPr>
                                </w:p>
                              </w:tc>
                              <w:tc>
                                <w:tcPr>
                                  <w:tcW w:w="2520" w:type="dxa"/>
                                  <w:gridSpan w:val="3"/>
                                </w:tcPr>
                                <w:p>
                                  <w:pPr>
                                    <w:pStyle w:val="12"/>
                                    <w:rPr>
                                      <w:sz w:val="21"/>
                                    </w:rPr>
                                  </w:pPr>
                                </w:p>
                                <w:p>
                                  <w:pPr>
                                    <w:pStyle w:val="12"/>
                                    <w:spacing w:line="252" w:lineRule="exact"/>
                                    <w:ind w:left="213"/>
                                    <w:rPr>
                                      <w:sz w:val="21"/>
                                    </w:rPr>
                                  </w:pPr>
                                  <w:r>
                                    <w:rPr>
                                      <w:sz w:val="21"/>
                                    </w:rPr>
                                    <w:t>按国家月生活标准计额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4" w:hRule="atLeast"/>
                              </w:trPr>
                              <w:tc>
                                <w:tcPr>
                                  <w:tcW w:w="1260" w:type="dxa"/>
                                </w:tcPr>
                                <w:p>
                                  <w:pPr>
                                    <w:pStyle w:val="12"/>
                                    <w:spacing w:before="1" w:line="269" w:lineRule="exact"/>
                                    <w:ind w:left="105"/>
                                    <w:rPr>
                                      <w:sz w:val="21"/>
                                    </w:rPr>
                                  </w:pPr>
                                  <w:r>
                                    <w:rPr>
                                      <w:spacing w:val="-18"/>
                                      <w:sz w:val="21"/>
                                    </w:rPr>
                                    <w:t>专 项 课 题</w:t>
                                  </w:r>
                                </w:p>
                                <w:p>
                                  <w:pPr>
                                    <w:pStyle w:val="12"/>
                                    <w:spacing w:line="254" w:lineRule="exact"/>
                                    <w:ind w:left="105"/>
                                    <w:rPr>
                                      <w:sz w:val="21"/>
                                    </w:rPr>
                                  </w:pPr>
                                  <w:r>
                                    <w:rPr>
                                      <w:w w:val="100"/>
                                      <w:sz w:val="21"/>
                                    </w:rPr>
                                    <w:t>组</w:t>
                                  </w:r>
                                </w:p>
                              </w:tc>
                              <w:tc>
                                <w:tcPr>
                                  <w:tcW w:w="1152" w:type="dxa"/>
                                </w:tcPr>
                                <w:p>
                                  <w:pPr>
                                    <w:pStyle w:val="12"/>
                                    <w:rPr>
                                      <w:rFonts w:ascii="Times New Roman"/>
                                      <w:sz w:val="26"/>
                                    </w:rPr>
                                  </w:pPr>
                                </w:p>
                              </w:tc>
                              <w:tc>
                                <w:tcPr>
                                  <w:tcW w:w="1260" w:type="dxa"/>
                                </w:tcPr>
                                <w:p>
                                  <w:pPr>
                                    <w:pStyle w:val="12"/>
                                    <w:rPr>
                                      <w:rFonts w:ascii="Times New Roman"/>
                                      <w:sz w:val="26"/>
                                    </w:rPr>
                                  </w:pPr>
                                </w:p>
                              </w:tc>
                              <w:tc>
                                <w:tcPr>
                                  <w:tcW w:w="1046" w:type="dxa"/>
                                </w:tcPr>
                                <w:p>
                                  <w:pPr>
                                    <w:pStyle w:val="12"/>
                                    <w:rPr>
                                      <w:rFonts w:ascii="Times New Roman"/>
                                      <w:sz w:val="26"/>
                                    </w:rPr>
                                  </w:pPr>
                                </w:p>
                              </w:tc>
                              <w:tc>
                                <w:tcPr>
                                  <w:tcW w:w="840" w:type="dxa"/>
                                </w:tcPr>
                                <w:p>
                                  <w:pPr>
                                    <w:pStyle w:val="12"/>
                                    <w:rPr>
                                      <w:rFonts w:ascii="Times New Roman"/>
                                      <w:sz w:val="26"/>
                                    </w:rPr>
                                  </w:pPr>
                                </w:p>
                              </w:tc>
                              <w:tc>
                                <w:tcPr>
                                  <w:tcW w:w="838" w:type="dxa"/>
                                </w:tcPr>
                                <w:p>
                                  <w:pPr>
                                    <w:pStyle w:val="12"/>
                                    <w:rPr>
                                      <w:rFonts w:ascii="Times New Roman"/>
                                      <w:sz w:val="26"/>
                                    </w:rPr>
                                  </w:pPr>
                                </w:p>
                              </w:tc>
                              <w:tc>
                                <w:tcPr>
                                  <w:tcW w:w="2520" w:type="dxa"/>
                                  <w:gridSpan w:val="3"/>
                                </w:tcPr>
                                <w:p>
                                  <w:pPr>
                                    <w:pStyle w:val="12"/>
                                    <w:spacing w:before="1"/>
                                    <w:ind w:left="448"/>
                                    <w:rPr>
                                      <w:sz w:val="21"/>
                                    </w:rPr>
                                  </w:pPr>
                                  <w:r>
                                    <w:rPr>
                                      <w:sz w:val="21"/>
                                    </w:rPr>
                                    <w:t xml:space="preserve">每人每月 </w:t>
                                  </w:r>
                                  <w:r>
                                    <w:rPr>
                                      <w:rFonts w:ascii="Times New Roman" w:eastAsia="Times New Roman"/>
                                      <w:sz w:val="21"/>
                                    </w:rPr>
                                    <w:t xml:space="preserve">1.1 </w:t>
                                  </w:r>
                                  <w:r>
                                    <w:rPr>
                                      <w:sz w:val="21"/>
                                    </w:rPr>
                                    <w:t>万元</w:t>
                                  </w:r>
                                </w:p>
                              </w:tc>
                            </w:tr>
                          </w:tbl>
                          <w:p>
                            <w:pPr>
                              <w:pStyle w:val="7"/>
                            </w:pPr>
                          </w:p>
                        </w:txbxContent>
                      </wps:txbx>
                      <wps:bodyPr lIns="0" tIns="0" rIns="0" bIns="0" upright="1"/>
                    </wps:wsp>
                  </a:graphicData>
                </a:graphic>
              </wp:anchor>
            </w:drawing>
          </mc:Choice>
          <mc:Fallback>
            <w:pict>
              <v:shape id="文本框 2" o:spid="_x0000_s1026" o:spt="202" type="#_x0000_t202" style="position:absolute;left:0pt;margin-left:76.4pt;margin-top:71.05pt;height:111.15pt;width:446.55pt;mso-position-horizontal-relative:page;z-index:251672576;mso-width-relative:page;mso-height-relative:page;" filled="f" stroked="f" coordsize="21600,21600" o:gfxdata="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MgIi92gAAAAwBAAAPAAAA&#10;AAAAAAEAIAAAACIAAABkcnMvZG93bnJldi54bWxQSwECFAAUAAAACACHTuJA0R0+/KEBAAAmAwAA&#10;DgAAAAAAAAABACAAAAApAQAAZHJzL2Uyb0RvYy54bWxQSwUGAAAAAAYABgBZAQAAPAUAAAAA&#10;">
                <v:fill on="f" focussize="0,0"/>
                <v:stroke on="f"/>
                <v:imagedata o:title=""/>
                <o:lock v:ext="edit" aspectratio="f"/>
                <v:textbox inset="0mm,0mm,0mm,0mm">
                  <w:txbxContent>
                    <w:tbl>
                      <w:tblPr>
                        <w:tblStyle w:val="8"/>
                        <w:tblW w:w="891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0"/>
                        <w:gridCol w:w="1152"/>
                        <w:gridCol w:w="1260"/>
                        <w:gridCol w:w="1046"/>
                        <w:gridCol w:w="840"/>
                        <w:gridCol w:w="838"/>
                        <w:gridCol w:w="840"/>
                        <w:gridCol w:w="840"/>
                        <w:gridCol w:w="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0" w:hRule="atLeast"/>
                        </w:trPr>
                        <w:tc>
                          <w:tcPr>
                            <w:tcW w:w="1260" w:type="dxa"/>
                          </w:tcPr>
                          <w:p>
                            <w:pPr>
                              <w:pStyle w:val="12"/>
                              <w:rPr>
                                <w:rFonts w:ascii="Times New Roman"/>
                                <w:sz w:val="20"/>
                              </w:rPr>
                            </w:pPr>
                          </w:p>
                        </w:tc>
                        <w:tc>
                          <w:tcPr>
                            <w:tcW w:w="1152" w:type="dxa"/>
                          </w:tcPr>
                          <w:p>
                            <w:pPr>
                              <w:pStyle w:val="12"/>
                              <w:spacing w:line="251" w:lineRule="exact"/>
                              <w:ind w:left="237"/>
                              <w:rPr>
                                <w:sz w:val="21"/>
                              </w:rPr>
                            </w:pPr>
                            <w:r>
                              <w:rPr>
                                <w:rFonts w:ascii="Times New Roman" w:eastAsia="Times New Roman"/>
                                <w:sz w:val="21"/>
                              </w:rPr>
                              <w:t xml:space="preserve">12 </w:t>
                            </w:r>
                            <w:r>
                              <w:rPr>
                                <w:sz w:val="21"/>
                              </w:rPr>
                              <w:t>个月</w:t>
                            </w:r>
                          </w:p>
                        </w:tc>
                        <w:tc>
                          <w:tcPr>
                            <w:tcW w:w="1260" w:type="dxa"/>
                          </w:tcPr>
                          <w:p>
                            <w:pPr>
                              <w:pStyle w:val="12"/>
                              <w:spacing w:line="251" w:lineRule="exact"/>
                              <w:ind w:left="340"/>
                              <w:rPr>
                                <w:sz w:val="21"/>
                              </w:rPr>
                            </w:pPr>
                            <w:r>
                              <w:rPr>
                                <w:rFonts w:ascii="Times New Roman" w:eastAsia="Times New Roman"/>
                                <w:sz w:val="21"/>
                              </w:rPr>
                              <w:t xml:space="preserve">9 </w:t>
                            </w:r>
                            <w:r>
                              <w:rPr>
                                <w:sz w:val="21"/>
                              </w:rPr>
                              <w:t>个月</w:t>
                            </w:r>
                          </w:p>
                        </w:tc>
                        <w:tc>
                          <w:tcPr>
                            <w:tcW w:w="1046" w:type="dxa"/>
                          </w:tcPr>
                          <w:p>
                            <w:pPr>
                              <w:pStyle w:val="12"/>
                              <w:spacing w:line="251" w:lineRule="exact"/>
                              <w:ind w:left="237"/>
                              <w:rPr>
                                <w:sz w:val="21"/>
                              </w:rPr>
                            </w:pPr>
                            <w:r>
                              <w:rPr>
                                <w:rFonts w:ascii="Times New Roman" w:eastAsia="Times New Roman"/>
                                <w:sz w:val="21"/>
                              </w:rPr>
                              <w:t xml:space="preserve">6 </w:t>
                            </w:r>
                            <w:r>
                              <w:rPr>
                                <w:sz w:val="21"/>
                              </w:rPr>
                              <w:t>个月</w:t>
                            </w:r>
                          </w:p>
                        </w:tc>
                        <w:tc>
                          <w:tcPr>
                            <w:tcW w:w="840" w:type="dxa"/>
                          </w:tcPr>
                          <w:p>
                            <w:pPr>
                              <w:pStyle w:val="12"/>
                              <w:spacing w:line="251" w:lineRule="exact"/>
                              <w:ind w:left="134"/>
                              <w:rPr>
                                <w:sz w:val="21"/>
                              </w:rPr>
                            </w:pPr>
                            <w:r>
                              <w:rPr>
                                <w:rFonts w:ascii="Times New Roman" w:eastAsia="Times New Roman"/>
                                <w:sz w:val="21"/>
                              </w:rPr>
                              <w:t xml:space="preserve">5 </w:t>
                            </w:r>
                            <w:r>
                              <w:rPr>
                                <w:sz w:val="21"/>
                              </w:rPr>
                              <w:t>个月</w:t>
                            </w:r>
                          </w:p>
                        </w:tc>
                        <w:tc>
                          <w:tcPr>
                            <w:tcW w:w="838" w:type="dxa"/>
                          </w:tcPr>
                          <w:p>
                            <w:pPr>
                              <w:pStyle w:val="12"/>
                              <w:spacing w:line="251" w:lineRule="exact"/>
                              <w:ind w:left="134"/>
                              <w:rPr>
                                <w:sz w:val="21"/>
                              </w:rPr>
                            </w:pPr>
                            <w:r>
                              <w:rPr>
                                <w:rFonts w:ascii="Times New Roman" w:eastAsia="Times New Roman"/>
                                <w:sz w:val="21"/>
                              </w:rPr>
                              <w:t xml:space="preserve">4 </w:t>
                            </w:r>
                            <w:r>
                              <w:rPr>
                                <w:sz w:val="21"/>
                              </w:rPr>
                              <w:t>个月</w:t>
                            </w:r>
                          </w:p>
                        </w:tc>
                        <w:tc>
                          <w:tcPr>
                            <w:tcW w:w="840" w:type="dxa"/>
                          </w:tcPr>
                          <w:p>
                            <w:pPr>
                              <w:pStyle w:val="12"/>
                              <w:spacing w:line="251" w:lineRule="exact"/>
                              <w:ind w:left="136"/>
                              <w:rPr>
                                <w:sz w:val="21"/>
                              </w:rPr>
                            </w:pPr>
                            <w:r>
                              <w:rPr>
                                <w:rFonts w:ascii="Times New Roman" w:eastAsia="Times New Roman"/>
                                <w:sz w:val="21"/>
                              </w:rPr>
                              <w:t xml:space="preserve">3 </w:t>
                            </w:r>
                            <w:r>
                              <w:rPr>
                                <w:sz w:val="21"/>
                              </w:rPr>
                              <w:t>个月</w:t>
                            </w:r>
                          </w:p>
                        </w:tc>
                        <w:tc>
                          <w:tcPr>
                            <w:tcW w:w="840" w:type="dxa"/>
                          </w:tcPr>
                          <w:p>
                            <w:pPr>
                              <w:pStyle w:val="12"/>
                              <w:spacing w:line="251" w:lineRule="exact"/>
                              <w:ind w:left="136"/>
                              <w:rPr>
                                <w:sz w:val="21"/>
                              </w:rPr>
                            </w:pPr>
                            <w:r>
                              <w:rPr>
                                <w:rFonts w:ascii="Times New Roman" w:eastAsia="Times New Roman"/>
                                <w:sz w:val="21"/>
                              </w:rPr>
                              <w:t xml:space="preserve">2 </w:t>
                            </w:r>
                            <w:r>
                              <w:rPr>
                                <w:sz w:val="21"/>
                              </w:rPr>
                              <w:t>个月</w:t>
                            </w:r>
                          </w:p>
                        </w:tc>
                        <w:tc>
                          <w:tcPr>
                            <w:tcW w:w="840" w:type="dxa"/>
                          </w:tcPr>
                          <w:p>
                            <w:pPr>
                              <w:pStyle w:val="12"/>
                              <w:spacing w:line="251" w:lineRule="exact"/>
                              <w:ind w:left="134"/>
                              <w:rPr>
                                <w:sz w:val="21"/>
                              </w:rPr>
                            </w:pPr>
                            <w:r>
                              <w:rPr>
                                <w:rFonts w:ascii="Times New Roman" w:eastAsia="Times New Roman"/>
                                <w:sz w:val="21"/>
                              </w:rPr>
                              <w:t xml:space="preserve">1 </w:t>
                            </w:r>
                            <w:r>
                              <w:rPr>
                                <w:sz w:val="21"/>
                              </w:rPr>
                              <w:t>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5" w:hRule="atLeast"/>
                        </w:trPr>
                        <w:tc>
                          <w:tcPr>
                            <w:tcW w:w="1260" w:type="dxa"/>
                          </w:tcPr>
                          <w:p>
                            <w:pPr>
                              <w:pStyle w:val="12"/>
                              <w:spacing w:line="268" w:lineRule="exact"/>
                              <w:ind w:left="105"/>
                              <w:rPr>
                                <w:sz w:val="21"/>
                              </w:rPr>
                            </w:pPr>
                            <w:r>
                              <w:rPr>
                                <w:sz w:val="21"/>
                              </w:rPr>
                              <w:t>访问学者</w:t>
                            </w:r>
                          </w:p>
                        </w:tc>
                        <w:tc>
                          <w:tcPr>
                            <w:tcW w:w="1152" w:type="dxa"/>
                          </w:tcPr>
                          <w:p>
                            <w:pPr>
                              <w:pStyle w:val="12"/>
                              <w:spacing w:line="268" w:lineRule="exact"/>
                              <w:ind w:left="107"/>
                              <w:rPr>
                                <w:sz w:val="21"/>
                              </w:rPr>
                            </w:pPr>
                            <w:r>
                              <w:rPr>
                                <w:rFonts w:ascii="Times New Roman" w:eastAsia="Times New Roman"/>
                                <w:sz w:val="21"/>
                              </w:rPr>
                              <w:t>14/12</w:t>
                            </w:r>
                            <w:r>
                              <w:rPr>
                                <w:rFonts w:ascii="Times New Roman" w:eastAsia="Times New Roman"/>
                                <w:spacing w:val="-12"/>
                                <w:sz w:val="21"/>
                              </w:rPr>
                              <w:t xml:space="preserve"> </w:t>
                            </w:r>
                            <w:r>
                              <w:rPr>
                                <w:spacing w:val="-2"/>
                                <w:sz w:val="21"/>
                              </w:rPr>
                              <w:t>万元</w:t>
                            </w:r>
                          </w:p>
                          <w:p>
                            <w:pPr>
                              <w:pStyle w:val="12"/>
                              <w:ind w:left="107"/>
                              <w:rPr>
                                <w:sz w:val="21"/>
                              </w:rPr>
                            </w:pPr>
                            <w:r>
                              <w:rPr>
                                <w:rFonts w:ascii="Times New Roman" w:eastAsia="Times New Roman"/>
                                <w:spacing w:val="6"/>
                                <w:sz w:val="21"/>
                              </w:rPr>
                              <w:t>(</w:t>
                            </w:r>
                            <w:r>
                              <w:rPr>
                                <w:spacing w:val="4"/>
                                <w:sz w:val="21"/>
                              </w:rPr>
                              <w:t>根据国别</w:t>
                            </w:r>
                          </w:p>
                          <w:p>
                            <w:pPr>
                              <w:pStyle w:val="12"/>
                              <w:spacing w:before="2" w:line="257" w:lineRule="exact"/>
                              <w:ind w:left="107"/>
                              <w:rPr>
                                <w:rFonts w:ascii="Times New Roman" w:eastAsia="Times New Roman"/>
                                <w:sz w:val="21"/>
                              </w:rPr>
                            </w:pPr>
                            <w:r>
                              <w:rPr>
                                <w:sz w:val="21"/>
                              </w:rPr>
                              <w:t>确定</w:t>
                            </w:r>
                            <w:r>
                              <w:rPr>
                                <w:rFonts w:ascii="Times New Roman" w:eastAsia="Times New Roman"/>
                                <w:sz w:val="21"/>
                              </w:rPr>
                              <w:t>)</w:t>
                            </w:r>
                          </w:p>
                        </w:tc>
                        <w:tc>
                          <w:tcPr>
                            <w:tcW w:w="1260" w:type="dxa"/>
                          </w:tcPr>
                          <w:p>
                            <w:pPr>
                              <w:pStyle w:val="12"/>
                              <w:spacing w:line="268" w:lineRule="exact"/>
                              <w:ind w:left="110"/>
                              <w:rPr>
                                <w:sz w:val="21"/>
                              </w:rPr>
                            </w:pPr>
                            <w:r>
                              <w:rPr>
                                <w:rFonts w:ascii="Times New Roman" w:eastAsia="Times New Roman"/>
                                <w:sz w:val="21"/>
                              </w:rPr>
                              <w:t>10.5/9</w:t>
                            </w:r>
                            <w:r>
                              <w:rPr>
                                <w:rFonts w:ascii="Times New Roman" w:eastAsia="Times New Roman"/>
                                <w:spacing w:val="3"/>
                                <w:sz w:val="21"/>
                              </w:rPr>
                              <w:t xml:space="preserve"> </w:t>
                            </w:r>
                            <w:r>
                              <w:rPr>
                                <w:sz w:val="21"/>
                              </w:rPr>
                              <w:t>万元</w:t>
                            </w:r>
                          </w:p>
                          <w:p>
                            <w:pPr>
                              <w:pStyle w:val="12"/>
                              <w:ind w:left="110"/>
                              <w:rPr>
                                <w:sz w:val="21"/>
                              </w:rPr>
                            </w:pPr>
                            <w:r>
                              <w:rPr>
                                <w:rFonts w:ascii="Times New Roman" w:eastAsia="Times New Roman"/>
                                <w:spacing w:val="-7"/>
                                <w:sz w:val="21"/>
                              </w:rPr>
                              <w:t xml:space="preserve">( </w:t>
                            </w:r>
                            <w:r>
                              <w:rPr>
                                <w:spacing w:val="23"/>
                                <w:sz w:val="21"/>
                              </w:rPr>
                              <w:t>根据国别</w:t>
                            </w:r>
                          </w:p>
                          <w:p>
                            <w:pPr>
                              <w:pStyle w:val="12"/>
                              <w:spacing w:before="2" w:line="257" w:lineRule="exact"/>
                              <w:ind w:left="110"/>
                              <w:rPr>
                                <w:rFonts w:ascii="Times New Roman" w:eastAsia="Times New Roman"/>
                                <w:sz w:val="21"/>
                              </w:rPr>
                            </w:pPr>
                            <w:r>
                              <w:rPr>
                                <w:sz w:val="21"/>
                              </w:rPr>
                              <w:t>确定</w:t>
                            </w:r>
                            <w:r>
                              <w:rPr>
                                <w:rFonts w:ascii="Times New Roman" w:eastAsia="Times New Roman"/>
                                <w:sz w:val="21"/>
                              </w:rPr>
                              <w:t>)</w:t>
                            </w:r>
                          </w:p>
                        </w:tc>
                        <w:tc>
                          <w:tcPr>
                            <w:tcW w:w="1046" w:type="dxa"/>
                          </w:tcPr>
                          <w:p>
                            <w:pPr>
                              <w:pStyle w:val="12"/>
                              <w:spacing w:line="268" w:lineRule="exact"/>
                              <w:ind w:left="107"/>
                              <w:rPr>
                                <w:sz w:val="21"/>
                              </w:rPr>
                            </w:pPr>
                            <w:r>
                              <w:rPr>
                                <w:rFonts w:ascii="Times New Roman" w:eastAsia="Times New Roman"/>
                                <w:sz w:val="21"/>
                              </w:rPr>
                              <w:t xml:space="preserve">7/6 </w:t>
                            </w:r>
                            <w:r>
                              <w:rPr>
                                <w:sz w:val="21"/>
                              </w:rPr>
                              <w:t>万元</w:t>
                            </w:r>
                          </w:p>
                          <w:p>
                            <w:pPr>
                              <w:pStyle w:val="12"/>
                              <w:ind w:left="107"/>
                              <w:rPr>
                                <w:sz w:val="21"/>
                              </w:rPr>
                            </w:pPr>
                            <w:r>
                              <w:rPr>
                                <w:rFonts w:ascii="Times New Roman" w:eastAsia="Times New Roman"/>
                                <w:sz w:val="21"/>
                              </w:rPr>
                              <w:t xml:space="preserve">( </w:t>
                            </w:r>
                            <w:r>
                              <w:rPr>
                                <w:sz w:val="21"/>
                              </w:rPr>
                              <w:t>根据国</w:t>
                            </w:r>
                          </w:p>
                          <w:p>
                            <w:pPr>
                              <w:pStyle w:val="12"/>
                              <w:spacing w:before="2" w:line="257" w:lineRule="exact"/>
                              <w:ind w:left="107"/>
                              <w:rPr>
                                <w:rFonts w:ascii="Times New Roman" w:eastAsia="Times New Roman"/>
                                <w:sz w:val="21"/>
                              </w:rPr>
                            </w:pPr>
                            <w:r>
                              <w:rPr>
                                <w:sz w:val="21"/>
                              </w:rPr>
                              <w:t>别确定</w:t>
                            </w:r>
                            <w:r>
                              <w:rPr>
                                <w:rFonts w:ascii="Times New Roman" w:eastAsia="Times New Roman"/>
                                <w:sz w:val="21"/>
                              </w:rPr>
                              <w:t>)</w:t>
                            </w:r>
                          </w:p>
                        </w:tc>
                        <w:tc>
                          <w:tcPr>
                            <w:tcW w:w="840" w:type="dxa"/>
                          </w:tcPr>
                          <w:p>
                            <w:pPr>
                              <w:pStyle w:val="12"/>
                              <w:rPr>
                                <w:rFonts w:ascii="Times New Roman"/>
                                <w:sz w:val="26"/>
                              </w:rPr>
                            </w:pPr>
                          </w:p>
                        </w:tc>
                        <w:tc>
                          <w:tcPr>
                            <w:tcW w:w="838" w:type="dxa"/>
                          </w:tcPr>
                          <w:p>
                            <w:pPr>
                              <w:pStyle w:val="12"/>
                              <w:rPr>
                                <w:rFonts w:ascii="Times New Roman"/>
                                <w:sz w:val="26"/>
                              </w:rPr>
                            </w:pPr>
                          </w:p>
                        </w:tc>
                        <w:tc>
                          <w:tcPr>
                            <w:tcW w:w="840" w:type="dxa"/>
                          </w:tcPr>
                          <w:p>
                            <w:pPr>
                              <w:pStyle w:val="12"/>
                              <w:ind w:left="112" w:right="86"/>
                              <w:rPr>
                                <w:sz w:val="21"/>
                              </w:rPr>
                            </w:pPr>
                            <w:r>
                              <w:rPr>
                                <w:rFonts w:ascii="Times New Roman" w:eastAsia="Times New Roman"/>
                                <w:sz w:val="21"/>
                              </w:rPr>
                              <w:t>3.5</w:t>
                            </w:r>
                            <w:r>
                              <w:rPr>
                                <w:rFonts w:ascii="Times New Roman" w:eastAsia="Times New Roman"/>
                                <w:spacing w:val="51"/>
                                <w:sz w:val="21"/>
                              </w:rPr>
                              <w:t xml:space="preserve"> </w:t>
                            </w:r>
                            <w:r>
                              <w:rPr>
                                <w:spacing w:val="-17"/>
                                <w:sz w:val="21"/>
                              </w:rPr>
                              <w:t>万</w:t>
                            </w:r>
                            <w:r>
                              <w:rPr>
                                <w:sz w:val="21"/>
                              </w:rPr>
                              <w:t>元</w:t>
                            </w:r>
                          </w:p>
                        </w:tc>
                        <w:tc>
                          <w:tcPr>
                            <w:tcW w:w="840" w:type="dxa"/>
                          </w:tcPr>
                          <w:p>
                            <w:pPr>
                              <w:pStyle w:val="12"/>
                              <w:rPr>
                                <w:rFonts w:ascii="Times New Roman"/>
                                <w:sz w:val="26"/>
                              </w:rPr>
                            </w:pPr>
                          </w:p>
                        </w:tc>
                        <w:tc>
                          <w:tcPr>
                            <w:tcW w:w="840" w:type="dxa"/>
                          </w:tcPr>
                          <w:p>
                            <w:pPr>
                              <w:pStyle w:val="12"/>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2" w:hRule="atLeast"/>
                        </w:trPr>
                        <w:tc>
                          <w:tcPr>
                            <w:tcW w:w="1260" w:type="dxa"/>
                          </w:tcPr>
                          <w:p>
                            <w:pPr>
                              <w:pStyle w:val="12"/>
                              <w:spacing w:line="265" w:lineRule="exact"/>
                              <w:ind w:left="105"/>
                              <w:rPr>
                                <w:sz w:val="21"/>
                              </w:rPr>
                            </w:pPr>
                            <w:r>
                              <w:rPr>
                                <w:spacing w:val="-18"/>
                                <w:sz w:val="21"/>
                              </w:rPr>
                              <w:t>高 级 研 究</w:t>
                            </w:r>
                          </w:p>
                          <w:p>
                            <w:pPr>
                              <w:pStyle w:val="12"/>
                              <w:spacing w:before="4" w:line="252" w:lineRule="exact"/>
                              <w:ind w:left="105"/>
                              <w:rPr>
                                <w:sz w:val="21"/>
                              </w:rPr>
                            </w:pPr>
                            <w:r>
                              <w:rPr>
                                <w:sz w:val="21"/>
                              </w:rPr>
                              <w:t>人员</w:t>
                            </w:r>
                          </w:p>
                        </w:tc>
                        <w:tc>
                          <w:tcPr>
                            <w:tcW w:w="1152" w:type="dxa"/>
                          </w:tcPr>
                          <w:p>
                            <w:pPr>
                              <w:pStyle w:val="12"/>
                              <w:rPr>
                                <w:rFonts w:ascii="Times New Roman"/>
                                <w:sz w:val="26"/>
                              </w:rPr>
                            </w:pPr>
                          </w:p>
                        </w:tc>
                        <w:tc>
                          <w:tcPr>
                            <w:tcW w:w="1260" w:type="dxa"/>
                          </w:tcPr>
                          <w:p>
                            <w:pPr>
                              <w:pStyle w:val="12"/>
                              <w:rPr>
                                <w:rFonts w:ascii="Times New Roman"/>
                                <w:sz w:val="26"/>
                              </w:rPr>
                            </w:pPr>
                          </w:p>
                        </w:tc>
                        <w:tc>
                          <w:tcPr>
                            <w:tcW w:w="1046" w:type="dxa"/>
                          </w:tcPr>
                          <w:p>
                            <w:pPr>
                              <w:pStyle w:val="12"/>
                              <w:rPr>
                                <w:rFonts w:ascii="Times New Roman"/>
                                <w:sz w:val="26"/>
                              </w:rPr>
                            </w:pPr>
                          </w:p>
                        </w:tc>
                        <w:tc>
                          <w:tcPr>
                            <w:tcW w:w="840" w:type="dxa"/>
                          </w:tcPr>
                          <w:p>
                            <w:pPr>
                              <w:pStyle w:val="12"/>
                              <w:rPr>
                                <w:rFonts w:ascii="Times New Roman"/>
                                <w:sz w:val="26"/>
                              </w:rPr>
                            </w:pPr>
                          </w:p>
                        </w:tc>
                        <w:tc>
                          <w:tcPr>
                            <w:tcW w:w="838" w:type="dxa"/>
                          </w:tcPr>
                          <w:p>
                            <w:pPr>
                              <w:pStyle w:val="12"/>
                              <w:rPr>
                                <w:rFonts w:ascii="Times New Roman"/>
                                <w:sz w:val="26"/>
                              </w:rPr>
                            </w:pPr>
                          </w:p>
                        </w:tc>
                        <w:tc>
                          <w:tcPr>
                            <w:tcW w:w="2520" w:type="dxa"/>
                            <w:gridSpan w:val="3"/>
                          </w:tcPr>
                          <w:p>
                            <w:pPr>
                              <w:pStyle w:val="12"/>
                              <w:rPr>
                                <w:sz w:val="21"/>
                              </w:rPr>
                            </w:pPr>
                          </w:p>
                          <w:p>
                            <w:pPr>
                              <w:pStyle w:val="12"/>
                              <w:spacing w:line="252" w:lineRule="exact"/>
                              <w:ind w:left="213"/>
                              <w:rPr>
                                <w:sz w:val="21"/>
                              </w:rPr>
                            </w:pPr>
                            <w:r>
                              <w:rPr>
                                <w:sz w:val="21"/>
                              </w:rPr>
                              <w:t>按国家月生活标准计额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4" w:hRule="atLeast"/>
                        </w:trPr>
                        <w:tc>
                          <w:tcPr>
                            <w:tcW w:w="1260" w:type="dxa"/>
                          </w:tcPr>
                          <w:p>
                            <w:pPr>
                              <w:pStyle w:val="12"/>
                              <w:spacing w:before="1" w:line="269" w:lineRule="exact"/>
                              <w:ind w:left="105"/>
                              <w:rPr>
                                <w:sz w:val="21"/>
                              </w:rPr>
                            </w:pPr>
                            <w:r>
                              <w:rPr>
                                <w:spacing w:val="-18"/>
                                <w:sz w:val="21"/>
                              </w:rPr>
                              <w:t>专 项 课 题</w:t>
                            </w:r>
                          </w:p>
                          <w:p>
                            <w:pPr>
                              <w:pStyle w:val="12"/>
                              <w:spacing w:line="254" w:lineRule="exact"/>
                              <w:ind w:left="105"/>
                              <w:rPr>
                                <w:sz w:val="21"/>
                              </w:rPr>
                            </w:pPr>
                            <w:r>
                              <w:rPr>
                                <w:w w:val="100"/>
                                <w:sz w:val="21"/>
                              </w:rPr>
                              <w:t>组</w:t>
                            </w:r>
                          </w:p>
                        </w:tc>
                        <w:tc>
                          <w:tcPr>
                            <w:tcW w:w="1152" w:type="dxa"/>
                          </w:tcPr>
                          <w:p>
                            <w:pPr>
                              <w:pStyle w:val="12"/>
                              <w:rPr>
                                <w:rFonts w:ascii="Times New Roman"/>
                                <w:sz w:val="26"/>
                              </w:rPr>
                            </w:pPr>
                          </w:p>
                        </w:tc>
                        <w:tc>
                          <w:tcPr>
                            <w:tcW w:w="1260" w:type="dxa"/>
                          </w:tcPr>
                          <w:p>
                            <w:pPr>
                              <w:pStyle w:val="12"/>
                              <w:rPr>
                                <w:rFonts w:ascii="Times New Roman"/>
                                <w:sz w:val="26"/>
                              </w:rPr>
                            </w:pPr>
                          </w:p>
                        </w:tc>
                        <w:tc>
                          <w:tcPr>
                            <w:tcW w:w="1046" w:type="dxa"/>
                          </w:tcPr>
                          <w:p>
                            <w:pPr>
                              <w:pStyle w:val="12"/>
                              <w:rPr>
                                <w:rFonts w:ascii="Times New Roman"/>
                                <w:sz w:val="26"/>
                              </w:rPr>
                            </w:pPr>
                          </w:p>
                        </w:tc>
                        <w:tc>
                          <w:tcPr>
                            <w:tcW w:w="840" w:type="dxa"/>
                          </w:tcPr>
                          <w:p>
                            <w:pPr>
                              <w:pStyle w:val="12"/>
                              <w:rPr>
                                <w:rFonts w:ascii="Times New Roman"/>
                                <w:sz w:val="26"/>
                              </w:rPr>
                            </w:pPr>
                          </w:p>
                        </w:tc>
                        <w:tc>
                          <w:tcPr>
                            <w:tcW w:w="838" w:type="dxa"/>
                          </w:tcPr>
                          <w:p>
                            <w:pPr>
                              <w:pStyle w:val="12"/>
                              <w:rPr>
                                <w:rFonts w:ascii="Times New Roman"/>
                                <w:sz w:val="26"/>
                              </w:rPr>
                            </w:pPr>
                          </w:p>
                        </w:tc>
                        <w:tc>
                          <w:tcPr>
                            <w:tcW w:w="2520" w:type="dxa"/>
                            <w:gridSpan w:val="3"/>
                          </w:tcPr>
                          <w:p>
                            <w:pPr>
                              <w:pStyle w:val="12"/>
                              <w:spacing w:before="1"/>
                              <w:ind w:left="448"/>
                              <w:rPr>
                                <w:sz w:val="21"/>
                              </w:rPr>
                            </w:pPr>
                            <w:r>
                              <w:rPr>
                                <w:sz w:val="21"/>
                              </w:rPr>
                              <w:t xml:space="preserve">每人每月 </w:t>
                            </w:r>
                            <w:r>
                              <w:rPr>
                                <w:rFonts w:ascii="Times New Roman" w:eastAsia="Times New Roman"/>
                                <w:sz w:val="21"/>
                              </w:rPr>
                              <w:t xml:space="preserve">1.1 </w:t>
                            </w:r>
                            <w:r>
                              <w:rPr>
                                <w:sz w:val="21"/>
                              </w:rPr>
                              <w:t>万元</w:t>
                            </w:r>
                          </w:p>
                        </w:tc>
                      </w:tr>
                    </w:tbl>
                    <w:p>
                      <w:pPr>
                        <w:pStyle w:val="7"/>
                      </w:pPr>
                    </w:p>
                  </w:txbxContent>
                </v:textbox>
              </v:shape>
            </w:pict>
          </mc:Fallback>
        </mc:AlternateContent>
      </w:r>
      <w:r>
        <w:rPr>
          <w:w w:val="95"/>
        </w:rPr>
        <w:t>高级研究人员：按国家月生活标准计额。</w:t>
      </w:r>
      <w:r>
        <w:t xml:space="preserve">课题组人员：每人每月 </w:t>
      </w:r>
      <w:r>
        <w:rPr>
          <w:rFonts w:ascii="Times New Roman" w:eastAsia="Times New Roman"/>
        </w:rPr>
        <w:t xml:space="preserve">1.1 </w:t>
      </w:r>
      <w:r>
        <w:t>万元计额。详见下列表格：</w:t>
      </w:r>
    </w:p>
    <w:p>
      <w:pPr>
        <w:pStyle w:val="7"/>
      </w:pPr>
    </w:p>
    <w:p>
      <w:pPr>
        <w:pStyle w:val="7"/>
      </w:pPr>
    </w:p>
    <w:p>
      <w:pPr>
        <w:pStyle w:val="7"/>
      </w:pPr>
    </w:p>
    <w:p>
      <w:pPr>
        <w:pStyle w:val="7"/>
      </w:pPr>
    </w:p>
    <w:p>
      <w:pPr>
        <w:pStyle w:val="7"/>
      </w:pPr>
    </w:p>
    <w:p>
      <w:pPr>
        <w:pStyle w:val="7"/>
        <w:spacing w:before="5"/>
        <w:rPr>
          <w:sz w:val="35"/>
        </w:rPr>
      </w:pPr>
    </w:p>
    <w:p>
      <w:pPr>
        <w:pStyle w:val="7"/>
        <w:spacing w:line="362" w:lineRule="auto"/>
        <w:ind w:left="233" w:right="915" w:firstLine="561"/>
        <w:jc w:val="both"/>
      </w:pPr>
      <w:r>
        <w:rPr>
          <w:spacing w:val="3"/>
          <w:w w:val="95"/>
        </w:rPr>
        <w:t xml:space="preserve">录取人员获得有效签证后，奖学金将一次性下拨至人员所在单位或 </w:t>
      </w:r>
      <w:r>
        <w:rPr>
          <w:spacing w:val="-9"/>
          <w:w w:val="95"/>
        </w:rPr>
        <w:t xml:space="preserve">主管部门。重点推荐人员，所在单位必须承担其往返国际机票，所在单位 </w:t>
      </w:r>
      <w:r>
        <w:rPr>
          <w:spacing w:val="3"/>
          <w:w w:val="95"/>
        </w:rPr>
        <w:t xml:space="preserve">视情况配套奖学金额度比照国家公费出国留学人员国外生活费标准不足 </w:t>
      </w:r>
      <w:r>
        <w:rPr>
          <w:spacing w:val="-1"/>
        </w:rPr>
        <w:t>的部分。有条件的，建议向地方财政申请解决配套经费。</w:t>
      </w:r>
    </w:p>
    <w:p>
      <w:pPr>
        <w:pStyle w:val="7"/>
        <w:spacing w:line="347" w:lineRule="exact"/>
        <w:ind w:left="780"/>
      </w:pPr>
      <w:r>
        <w:t>五、申报、选拔、派出及回国</w:t>
      </w:r>
    </w:p>
    <w:p>
      <w:pPr>
        <w:pStyle w:val="11"/>
        <w:numPr>
          <w:ilvl w:val="0"/>
          <w:numId w:val="7"/>
        </w:numPr>
        <w:tabs>
          <w:tab w:val="left" w:pos="1223"/>
        </w:tabs>
        <w:spacing w:before="184" w:after="0" w:line="240" w:lineRule="auto"/>
        <w:ind w:left="1222" w:right="0" w:hanging="428"/>
        <w:jc w:val="left"/>
        <w:rPr>
          <w:sz w:val="28"/>
        </w:rPr>
      </w:pPr>
      <w:r>
        <w:rPr>
          <w:spacing w:val="5"/>
          <w:sz w:val="28"/>
        </w:rPr>
        <w:t>申报材料。</w:t>
      </w:r>
      <w:r>
        <w:rPr>
          <w:spacing w:val="6"/>
          <w:sz w:val="28"/>
        </w:rPr>
        <w:t>（</w:t>
      </w:r>
      <w:r>
        <w:rPr>
          <w:rFonts w:ascii="Times New Roman" w:eastAsia="Times New Roman"/>
          <w:spacing w:val="6"/>
          <w:sz w:val="28"/>
        </w:rPr>
        <w:t>1</w:t>
      </w:r>
      <w:r>
        <w:rPr>
          <w:spacing w:val="6"/>
          <w:sz w:val="28"/>
        </w:rPr>
        <w:t>）</w:t>
      </w:r>
      <w:r>
        <w:rPr>
          <w:spacing w:val="4"/>
          <w:sz w:val="28"/>
        </w:rPr>
        <w:t>经所在单位审核同意后，由申请人和单位填报</w:t>
      </w:r>
    </w:p>
    <w:p>
      <w:pPr>
        <w:pStyle w:val="7"/>
        <w:spacing w:before="179" w:line="362" w:lineRule="auto"/>
        <w:ind w:left="233" w:right="910"/>
        <w:jc w:val="both"/>
      </w:pPr>
      <w:r>
        <w:t>《</w:t>
      </w:r>
      <w:r>
        <w:rPr>
          <w:rFonts w:ascii="Times New Roman" w:hAnsi="Times New Roman" w:eastAsia="Times New Roman"/>
        </w:rPr>
        <w:t xml:space="preserve">2019 </w:t>
      </w:r>
      <w:r>
        <w:t>年度江苏政府留学奖学金申请表》或《</w:t>
      </w:r>
      <w:r>
        <w:rPr>
          <w:rFonts w:ascii="Times New Roman" w:hAnsi="Times New Roman" w:eastAsia="Times New Roman"/>
        </w:rPr>
        <w:t xml:space="preserve">2019 </w:t>
      </w:r>
      <w:r>
        <w:t>年度江苏政府留学奖</w:t>
      </w:r>
      <w:r>
        <w:rPr>
          <w:spacing w:val="-10"/>
          <w:w w:val="95"/>
        </w:rPr>
        <w:t>学金课题组申请表》。单位重点推荐人员，由单位在</w:t>
      </w:r>
      <w:r>
        <w:rPr>
          <w:rFonts w:ascii="Times New Roman" w:hAnsi="Times New Roman" w:eastAsia="Times New Roman"/>
          <w:spacing w:val="6"/>
          <w:w w:val="95"/>
        </w:rPr>
        <w:t>“</w:t>
      </w:r>
      <w:r>
        <w:rPr>
          <w:spacing w:val="1"/>
          <w:w w:val="95"/>
        </w:rPr>
        <w:t>单位意见表</w:t>
      </w:r>
      <w:r>
        <w:rPr>
          <w:rFonts w:ascii="Times New Roman" w:hAnsi="Times New Roman" w:eastAsia="Times New Roman"/>
          <w:spacing w:val="6"/>
          <w:w w:val="95"/>
        </w:rPr>
        <w:t>”</w:t>
      </w:r>
      <w:r>
        <w:rPr>
          <w:spacing w:val="1"/>
          <w:w w:val="95"/>
        </w:rPr>
        <w:t>上明确</w:t>
      </w:r>
      <w:r>
        <w:rPr>
          <w:w w:val="99"/>
        </w:rPr>
        <w:t>签</w:t>
      </w:r>
      <w:r>
        <w:rPr>
          <w:spacing w:val="1"/>
          <w:w w:val="99"/>
        </w:rPr>
        <w:t>署重点推荐并附</w:t>
      </w:r>
      <w:r>
        <w:rPr>
          <w:rFonts w:ascii="Times New Roman" w:hAnsi="Times New Roman" w:eastAsia="Times New Roman"/>
          <w:spacing w:val="6"/>
          <w:w w:val="99"/>
        </w:rPr>
        <w:t>“</w:t>
      </w:r>
      <w:r>
        <w:rPr>
          <w:spacing w:val="1"/>
          <w:w w:val="99"/>
        </w:rPr>
        <w:t>单位重点推荐函</w:t>
      </w:r>
      <w:r>
        <w:rPr>
          <w:rFonts w:ascii="Times New Roman" w:hAnsi="Times New Roman" w:eastAsia="Times New Roman"/>
          <w:spacing w:val="6"/>
          <w:w w:val="99"/>
        </w:rPr>
        <w:t>”</w:t>
      </w:r>
      <w:r>
        <w:rPr>
          <w:spacing w:val="-139"/>
          <w:w w:val="99"/>
        </w:rPr>
        <w:t>；</w:t>
      </w:r>
      <w:r>
        <w:rPr>
          <w:spacing w:val="2"/>
          <w:w w:val="99"/>
        </w:rPr>
        <w:t>（</w:t>
      </w:r>
      <w:r>
        <w:rPr>
          <w:rFonts w:ascii="Times New Roman" w:hAnsi="Times New Roman" w:eastAsia="Times New Roman"/>
          <w:w w:val="99"/>
        </w:rPr>
        <w:t>2</w:t>
      </w:r>
      <w:r>
        <w:rPr>
          <w:spacing w:val="5"/>
          <w:w w:val="99"/>
        </w:rPr>
        <w:t>）</w:t>
      </w:r>
      <w:r>
        <w:rPr>
          <w:spacing w:val="2"/>
          <w:w w:val="99"/>
        </w:rPr>
        <w:t>由单位填写《</w:t>
      </w:r>
      <w:r>
        <w:rPr>
          <w:rFonts w:ascii="Times New Roman" w:hAnsi="Times New Roman" w:eastAsia="Times New Roman"/>
          <w:w w:val="99"/>
        </w:rPr>
        <w:t>2019</w:t>
      </w:r>
      <w:r>
        <w:rPr>
          <w:rFonts w:ascii="Times New Roman" w:hAnsi="Times New Roman" w:eastAsia="Times New Roman"/>
        </w:rPr>
        <w:t xml:space="preserve">  </w:t>
      </w:r>
      <w:r>
        <w:rPr>
          <w:spacing w:val="2"/>
          <w:w w:val="99"/>
        </w:rPr>
        <w:t>年度江苏</w:t>
      </w:r>
      <w:r>
        <w:t>政</w:t>
      </w:r>
      <w:r>
        <w:rPr>
          <w:spacing w:val="-9"/>
        </w:rPr>
        <w:t>府留学奖学金申报人员信息汇总表》。</w:t>
      </w:r>
    </w:p>
    <w:p>
      <w:pPr>
        <w:pStyle w:val="11"/>
        <w:numPr>
          <w:ilvl w:val="0"/>
          <w:numId w:val="7"/>
        </w:numPr>
        <w:tabs>
          <w:tab w:val="left" w:pos="1214"/>
        </w:tabs>
        <w:spacing w:before="0" w:after="0" w:line="347" w:lineRule="exact"/>
        <w:ind w:left="1213" w:right="0" w:hanging="419"/>
        <w:jc w:val="left"/>
        <w:rPr>
          <w:sz w:val="28"/>
        </w:rPr>
      </w:pPr>
      <w:r>
        <w:rPr>
          <w:spacing w:val="-1"/>
          <w:sz w:val="28"/>
        </w:rPr>
        <w:t>申报材料报送。申报材料按照单位行政管理渠道统一报送。具体</w:t>
      </w:r>
    </w:p>
    <w:p>
      <w:pPr>
        <w:spacing w:after="0" w:line="347" w:lineRule="exact"/>
        <w:jc w:val="left"/>
        <w:rPr>
          <w:sz w:val="28"/>
        </w:rPr>
        <w:sectPr>
          <w:pgSz w:w="11900" w:h="16840"/>
          <w:pgMar w:top="1600" w:right="620" w:bottom="1680" w:left="1300" w:header="0" w:footer="1476" w:gutter="0"/>
        </w:sectPr>
      </w:pPr>
    </w:p>
    <w:p>
      <w:pPr>
        <w:pStyle w:val="7"/>
        <w:rPr>
          <w:sz w:val="20"/>
        </w:rPr>
      </w:pPr>
    </w:p>
    <w:p>
      <w:pPr>
        <w:pStyle w:val="7"/>
        <w:spacing w:before="6"/>
        <w:rPr>
          <w:sz w:val="26"/>
        </w:rPr>
      </w:pPr>
    </w:p>
    <w:p>
      <w:pPr>
        <w:pStyle w:val="7"/>
        <w:spacing w:before="59" w:line="360" w:lineRule="auto"/>
        <w:ind w:left="228" w:right="795"/>
      </w:pPr>
      <w:r>
        <mc:AlternateContent>
          <mc:Choice Requires="wps">
            <w:drawing>
              <wp:anchor distT="0" distB="0" distL="114300" distR="114300" simplePos="0" relativeHeight="249503744" behindDoc="1" locked="0" layoutInCell="1" allowOverlap="1">
                <wp:simplePos x="0" y="0"/>
                <wp:positionH relativeFrom="page">
                  <wp:posOffset>5353685</wp:posOffset>
                </wp:positionH>
                <wp:positionV relativeFrom="paragraph">
                  <wp:posOffset>1952625</wp:posOffset>
                </wp:positionV>
                <wp:extent cx="45720" cy="0"/>
                <wp:effectExtent l="0" t="0" r="0" b="0"/>
                <wp:wrapNone/>
                <wp:docPr id="2" name="直线 3"/>
                <wp:cNvGraphicFramePr/>
                <a:graphic xmlns:a="http://schemas.openxmlformats.org/drawingml/2006/main">
                  <a:graphicData uri="http://schemas.microsoft.com/office/word/2010/wordprocessingShape">
                    <wps:wsp>
                      <wps:cNvSpPr/>
                      <wps:spPr>
                        <a:xfrm>
                          <a:off x="0" y="0"/>
                          <a:ext cx="45720" cy="0"/>
                        </a:xfrm>
                        <a:prstGeom prst="line">
                          <a:avLst/>
                        </a:prstGeom>
                        <a:ln w="9126"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421.55pt;margin-top:153.75pt;height:0pt;width:3.6pt;mso-position-horizontal-relative:page;z-index:-253812736;mso-width-relative:page;mso-height-relative:page;" filled="f" stroked="t" coordsize="21600,21600" o:gfxdata="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JKyLL2QAAAAsBAAAPAAAAAAAAAAEAIAAAACIAAABk&#10;cnMvZG93bnJldi54bWxQSwECFAAUAAAACACHTuJA1qjnFcwBAACLAwAADgAAAAAAAAABACAAAAAo&#10;AQAAZHJzL2Uyb0RvYy54bWxQSwUGAAAAAAYABgBZAQAAZgUAAAAA&#10;">
                <v:fill on="f" focussize="0,0"/>
                <v:stroke weight="0.718582677165354pt" color="#000000" joinstyle="round"/>
                <v:imagedata o:title=""/>
                <o:lock v:ext="edit" aspectratio="f"/>
              </v:line>
            </w:pict>
          </mc:Fallback>
        </mc:AlternateContent>
      </w:r>
      <w:r>
        <w:rPr>
          <w:spacing w:val="-11"/>
        </w:rPr>
        <w:t>为：省、市属高校、省有关厅局、江苏省人民医院和江苏省农科院直接报</w:t>
      </w:r>
      <w:r>
        <w:rPr>
          <w:spacing w:val="-10"/>
        </w:rPr>
        <w:t>送省教育厅，中小学访学项目由各市教育局统一报送。其他非教育系统人员材料报送：镇江、无锡、连云港市报所在市教育局审核、汇总并统一报</w:t>
      </w:r>
      <w:r>
        <w:rPr>
          <w:spacing w:val="-18"/>
          <w:w w:val="95"/>
        </w:rPr>
        <w:t>送省教育厅，其余省辖市报所在市人社局审核、汇总并统一报送省教育厅。  报送采取纸质</w:t>
      </w:r>
      <w:r>
        <w:rPr>
          <w:w w:val="95"/>
        </w:rPr>
        <w:t>（一式两份</w:t>
      </w:r>
      <w:r>
        <w:rPr>
          <w:spacing w:val="-58"/>
          <w:w w:val="95"/>
        </w:rPr>
        <w:t>）</w:t>
      </w:r>
      <w:r>
        <w:rPr>
          <w:spacing w:val="-10"/>
          <w:w w:val="95"/>
        </w:rPr>
        <w:t xml:space="preserve">报送和电子邮件报送两种形式。联系人：闫莉， </w:t>
      </w:r>
      <w:r>
        <w:rPr>
          <w:spacing w:val="3"/>
        </w:rPr>
        <w:t>电话：</w:t>
      </w:r>
      <w:r>
        <w:rPr>
          <w:rFonts w:ascii="Times New Roman" w:eastAsia="Times New Roman"/>
        </w:rPr>
        <w:t>025-83335212</w:t>
      </w:r>
      <w:r>
        <w:rPr>
          <w:spacing w:val="2"/>
        </w:rPr>
        <w:t>，邮件地址：</w:t>
      </w:r>
      <w:r>
        <w:fldChar w:fldCharType="begin"/>
      </w:r>
      <w:r>
        <w:instrText xml:space="preserve"> HYPERLINK "mailto:jeaie_yanl@ec.js.edu.cn" \h </w:instrText>
      </w:r>
      <w:r>
        <w:fldChar w:fldCharType="separate"/>
      </w:r>
      <w:r>
        <w:rPr>
          <w:rFonts w:ascii="Times New Roman" w:eastAsia="Times New Roman"/>
        </w:rPr>
        <w:t>jeaie_yanl@ec.js.edu.cn,</w:t>
      </w:r>
      <w:r>
        <w:rPr>
          <w:rFonts w:ascii="Times New Roman" w:eastAsia="Times New Roman"/>
        </w:rPr>
        <w:fldChar w:fldCharType="end"/>
      </w:r>
      <w:r>
        <w:rPr>
          <w:rFonts w:ascii="Times New Roman" w:eastAsia="Times New Roman"/>
          <w:spacing w:val="66"/>
        </w:rPr>
        <w:t xml:space="preserve"> </w:t>
      </w:r>
      <w:r>
        <w:rPr>
          <w:spacing w:val="3"/>
        </w:rPr>
        <w:t>地址：南京市</w:t>
      </w:r>
      <w:r>
        <w:rPr>
          <w:spacing w:val="-14"/>
        </w:rPr>
        <w:t xml:space="preserve">北京西路 </w:t>
      </w:r>
      <w:r>
        <w:rPr>
          <w:rFonts w:ascii="Times New Roman" w:eastAsia="Times New Roman"/>
        </w:rPr>
        <w:t xml:space="preserve">15 </w:t>
      </w:r>
      <w:r>
        <w:rPr>
          <w:spacing w:val="-35"/>
        </w:rPr>
        <w:t xml:space="preserve">号 </w:t>
      </w:r>
      <w:r>
        <w:rPr>
          <w:rFonts w:ascii="Times New Roman" w:eastAsia="Times New Roman"/>
        </w:rPr>
        <w:t xml:space="preserve">2013 </w:t>
      </w:r>
      <w:r>
        <w:t>室，邮编：</w:t>
      </w:r>
      <w:r>
        <w:rPr>
          <w:rFonts w:ascii="Times New Roman" w:eastAsia="Times New Roman"/>
        </w:rPr>
        <w:t>210024</w:t>
      </w:r>
      <w:r>
        <w:t>，</w:t>
      </w:r>
    </w:p>
    <w:p>
      <w:pPr>
        <w:pStyle w:val="11"/>
        <w:numPr>
          <w:ilvl w:val="0"/>
          <w:numId w:val="7"/>
        </w:numPr>
        <w:tabs>
          <w:tab w:val="left" w:pos="1207"/>
        </w:tabs>
        <w:spacing w:before="10" w:after="0" w:line="240" w:lineRule="auto"/>
        <w:ind w:left="1206" w:right="0" w:hanging="417"/>
        <w:jc w:val="left"/>
        <w:rPr>
          <w:sz w:val="28"/>
        </w:rPr>
      </w:pPr>
      <w:r>
        <w:rPr>
          <w:spacing w:val="-3"/>
          <w:sz w:val="28"/>
        </w:rPr>
        <w:t>选拔录取。省教育厅将组织专家评审，择优录取。录取工作将于</w:t>
      </w:r>
    </w:p>
    <w:p>
      <w:pPr>
        <w:pStyle w:val="7"/>
        <w:spacing w:before="179" w:line="362" w:lineRule="auto"/>
        <w:ind w:left="228" w:right="935"/>
      </w:pPr>
      <w:r>
        <w:rPr>
          <w:rFonts w:ascii="Times New Roman" w:hAnsi="Times New Roman" w:eastAsia="Times New Roman"/>
        </w:rPr>
        <w:t xml:space="preserve">2019 </w:t>
      </w:r>
      <w:r>
        <w:rPr>
          <w:spacing w:val="-24"/>
        </w:rPr>
        <w:t xml:space="preserve">年 </w:t>
      </w:r>
      <w:r>
        <w:rPr>
          <w:rFonts w:ascii="Times New Roman" w:hAnsi="Times New Roman" w:eastAsia="Times New Roman"/>
        </w:rPr>
        <w:t xml:space="preserve">6 </w:t>
      </w:r>
      <w:r>
        <w:rPr>
          <w:spacing w:val="-3"/>
        </w:rPr>
        <w:t>月结束，录取名单以省教育厅通知形式下发，并在</w:t>
      </w:r>
      <w:r>
        <w:rPr>
          <w:rFonts w:ascii="Times New Roman" w:hAnsi="Times New Roman" w:eastAsia="Times New Roman"/>
          <w:spacing w:val="6"/>
        </w:rPr>
        <w:t>“</w:t>
      </w:r>
      <w:r>
        <w:rPr>
          <w:spacing w:val="-2"/>
        </w:rPr>
        <w:t>江苏教育</w:t>
      </w:r>
      <w:r>
        <w:rPr>
          <w:rFonts w:ascii="Times New Roman" w:hAnsi="Times New Roman" w:eastAsia="Times New Roman"/>
        </w:rPr>
        <w:t xml:space="preserve">” </w:t>
      </w:r>
      <w:r>
        <w:rPr>
          <w:spacing w:val="-1"/>
          <w:w w:val="99"/>
        </w:rPr>
        <w:t>门户网上公布</w:t>
      </w:r>
      <w:r>
        <w:rPr>
          <w:spacing w:val="5"/>
          <w:w w:val="99"/>
        </w:rPr>
        <w:t>（</w:t>
      </w:r>
      <w:r>
        <w:rPr>
          <w:spacing w:val="-2"/>
          <w:w w:val="99"/>
        </w:rPr>
        <w:t>网址：</w:t>
      </w:r>
      <w:r>
        <w:fldChar w:fldCharType="begin"/>
      </w:r>
      <w:r>
        <w:instrText xml:space="preserve"> HYPERLINK "http://www.ec.js.edu.cn/" \h </w:instrText>
      </w:r>
      <w:r>
        <w:fldChar w:fldCharType="separate"/>
      </w:r>
      <w:r>
        <w:rPr>
          <w:rFonts w:ascii="Times New Roman" w:hAnsi="Times New Roman" w:eastAsia="Times New Roman"/>
          <w:w w:val="99"/>
        </w:rPr>
        <w:t>w</w:t>
      </w:r>
      <w:r>
        <w:rPr>
          <w:rFonts w:ascii="Times New Roman" w:hAnsi="Times New Roman" w:eastAsia="Times New Roman"/>
          <w:spacing w:val="5"/>
          <w:w w:val="99"/>
        </w:rPr>
        <w:t>w</w:t>
      </w:r>
      <w:r>
        <w:rPr>
          <w:rFonts w:ascii="Times New Roman" w:hAnsi="Times New Roman" w:eastAsia="Times New Roman"/>
          <w:spacing w:val="-19"/>
          <w:w w:val="99"/>
        </w:rPr>
        <w:t>w</w:t>
      </w:r>
      <w:r>
        <w:rPr>
          <w:rFonts w:ascii="Times New Roman" w:hAnsi="Times New Roman" w:eastAsia="Times New Roman"/>
          <w:w w:val="99"/>
        </w:rPr>
        <w:t>.</w:t>
      </w:r>
      <w:r>
        <w:rPr>
          <w:rFonts w:ascii="Times New Roman" w:hAnsi="Times New Roman" w:eastAsia="Times New Roman"/>
          <w:spacing w:val="1"/>
          <w:w w:val="99"/>
        </w:rPr>
        <w:t>ec</w:t>
      </w:r>
      <w:r>
        <w:rPr>
          <w:rFonts w:ascii="Times New Roman" w:hAnsi="Times New Roman" w:eastAsia="Times New Roman"/>
          <w:spacing w:val="2"/>
          <w:w w:val="99"/>
        </w:rPr>
        <w:t>.</w:t>
      </w:r>
      <w:r>
        <w:rPr>
          <w:rFonts w:ascii="Times New Roman" w:hAnsi="Times New Roman" w:eastAsia="Times New Roman"/>
          <w:spacing w:val="-1"/>
          <w:w w:val="99"/>
        </w:rPr>
        <w:t>j</w:t>
      </w:r>
      <w:r>
        <w:rPr>
          <w:rFonts w:ascii="Times New Roman" w:hAnsi="Times New Roman" w:eastAsia="Times New Roman"/>
          <w:spacing w:val="2"/>
          <w:w w:val="99"/>
        </w:rPr>
        <w:t>s.</w:t>
      </w:r>
      <w:r>
        <w:rPr>
          <w:rFonts w:ascii="Times New Roman" w:hAnsi="Times New Roman" w:eastAsia="Times New Roman"/>
          <w:spacing w:val="1"/>
          <w:w w:val="99"/>
        </w:rPr>
        <w:t>e</w:t>
      </w:r>
      <w:r>
        <w:rPr>
          <w:rFonts w:ascii="Times New Roman" w:hAnsi="Times New Roman" w:eastAsia="Times New Roman"/>
          <w:w w:val="99"/>
        </w:rPr>
        <w:t>d</w:t>
      </w:r>
      <w:r>
        <w:rPr>
          <w:rFonts w:ascii="Times New Roman" w:hAnsi="Times New Roman" w:eastAsia="Times New Roman"/>
          <w:spacing w:val="-8"/>
          <w:w w:val="99"/>
        </w:rPr>
        <w:t>u</w:t>
      </w:r>
      <w:r>
        <w:rPr>
          <w:rFonts w:ascii="Times New Roman" w:hAnsi="Times New Roman" w:eastAsia="Times New Roman"/>
          <w:spacing w:val="2"/>
          <w:w w:val="99"/>
        </w:rPr>
        <w:t>.</w:t>
      </w:r>
      <w:r>
        <w:rPr>
          <w:rFonts w:ascii="Times New Roman" w:hAnsi="Times New Roman" w:eastAsia="Times New Roman"/>
          <w:spacing w:val="1"/>
          <w:w w:val="99"/>
        </w:rPr>
        <w:t>c</w:t>
      </w:r>
      <w:r>
        <w:rPr>
          <w:rFonts w:ascii="Times New Roman" w:hAnsi="Times New Roman" w:eastAsia="Times New Roman"/>
          <w:spacing w:val="-5"/>
          <w:w w:val="99"/>
        </w:rPr>
        <w:t>n</w:t>
      </w:r>
      <w:r>
        <w:rPr>
          <w:rFonts w:ascii="Times New Roman" w:hAnsi="Times New Roman" w:eastAsia="Times New Roman"/>
          <w:spacing w:val="-5"/>
          <w:w w:val="99"/>
        </w:rPr>
        <w:fldChar w:fldCharType="end"/>
      </w:r>
      <w:r>
        <w:rPr>
          <w:spacing w:val="-135"/>
          <w:w w:val="99"/>
        </w:rPr>
        <w:t>）</w:t>
      </w:r>
      <w:r>
        <w:rPr>
          <w:w w:val="99"/>
        </w:rPr>
        <w:t>。</w:t>
      </w:r>
    </w:p>
    <w:p>
      <w:pPr>
        <w:pStyle w:val="11"/>
        <w:numPr>
          <w:ilvl w:val="0"/>
          <w:numId w:val="7"/>
        </w:numPr>
        <w:tabs>
          <w:tab w:val="left" w:pos="1172"/>
        </w:tabs>
        <w:spacing w:before="0" w:after="0" w:line="362" w:lineRule="auto"/>
        <w:ind w:left="228" w:right="796" w:firstLine="523"/>
        <w:jc w:val="left"/>
        <w:rPr>
          <w:sz w:val="28"/>
        </w:rPr>
      </w:pPr>
      <w:r>
        <w:rPr>
          <w:spacing w:val="-1"/>
          <w:sz w:val="28"/>
        </w:rPr>
        <w:t>派出。录取人员达到规定的外语水平后均须与省教育厅、所在单</w:t>
      </w:r>
      <w:r>
        <w:rPr>
          <w:spacing w:val="-10"/>
          <w:sz w:val="28"/>
        </w:rPr>
        <w:t>位签定《江苏政府留学奖学金协议书》，并进行公证。录取人员办妥签证后，需向本单位交纳出国留学保证金。具体做法参照国家留学基金委《国</w:t>
      </w:r>
      <w:r>
        <w:rPr>
          <w:spacing w:val="-8"/>
          <w:sz w:val="28"/>
        </w:rPr>
        <w:t>家留学基金资助方式派出留学人员交存保证金数额、违约金比例标准及有</w:t>
      </w:r>
      <w:r>
        <w:rPr>
          <w:spacing w:val="-16"/>
          <w:sz w:val="28"/>
        </w:rPr>
        <w:t xml:space="preserve">关说明》执行。录取人员于 </w:t>
      </w:r>
      <w:r>
        <w:rPr>
          <w:rFonts w:ascii="Times New Roman" w:eastAsia="Times New Roman"/>
          <w:sz w:val="28"/>
        </w:rPr>
        <w:t>2019</w:t>
      </w:r>
      <w:r>
        <w:rPr>
          <w:rFonts w:ascii="Times New Roman" w:eastAsia="Times New Roman"/>
          <w:spacing w:val="-3"/>
          <w:sz w:val="28"/>
        </w:rPr>
        <w:t xml:space="preserve"> </w:t>
      </w:r>
      <w:r>
        <w:rPr>
          <w:spacing w:val="-38"/>
          <w:sz w:val="28"/>
        </w:rPr>
        <w:t xml:space="preserve">年 </w:t>
      </w:r>
      <w:r>
        <w:rPr>
          <w:rFonts w:ascii="Times New Roman" w:eastAsia="Times New Roman"/>
          <w:sz w:val="28"/>
        </w:rPr>
        <w:t>9</w:t>
      </w:r>
      <w:r>
        <w:rPr>
          <w:rFonts w:ascii="Times New Roman" w:eastAsia="Times New Roman"/>
          <w:spacing w:val="-2"/>
          <w:sz w:val="28"/>
        </w:rPr>
        <w:t xml:space="preserve"> </w:t>
      </w:r>
      <w:r>
        <w:rPr>
          <w:spacing w:val="-37"/>
          <w:sz w:val="28"/>
        </w:rPr>
        <w:t xml:space="preserve">月 </w:t>
      </w:r>
      <w:r>
        <w:rPr>
          <w:rFonts w:ascii="Times New Roman" w:eastAsia="Times New Roman"/>
          <w:sz w:val="28"/>
        </w:rPr>
        <w:t>1</w:t>
      </w:r>
      <w:r>
        <w:rPr>
          <w:rFonts w:ascii="Times New Roman" w:eastAsia="Times New Roman"/>
          <w:spacing w:val="-2"/>
          <w:sz w:val="28"/>
        </w:rPr>
        <w:t xml:space="preserve"> </w:t>
      </w:r>
      <w:r>
        <w:rPr>
          <w:spacing w:val="-3"/>
          <w:sz w:val="28"/>
        </w:rPr>
        <w:t>日起陆续派出，</w:t>
      </w:r>
      <w:r>
        <w:rPr>
          <w:rFonts w:ascii="Times New Roman" w:eastAsia="Times New Roman"/>
          <w:spacing w:val="-9"/>
          <w:sz w:val="28"/>
        </w:rPr>
        <w:t>2020</w:t>
      </w:r>
      <w:r>
        <w:rPr>
          <w:rFonts w:ascii="Times New Roman" w:eastAsia="Times New Roman"/>
          <w:spacing w:val="-3"/>
          <w:sz w:val="28"/>
        </w:rPr>
        <w:t xml:space="preserve"> </w:t>
      </w:r>
      <w:r>
        <w:rPr>
          <w:spacing w:val="-38"/>
          <w:sz w:val="28"/>
        </w:rPr>
        <w:t xml:space="preserve">年 </w:t>
      </w:r>
      <w:r>
        <w:rPr>
          <w:rFonts w:ascii="Times New Roman" w:eastAsia="Times New Roman"/>
          <w:sz w:val="28"/>
        </w:rPr>
        <w:t>8</w:t>
      </w:r>
      <w:r>
        <w:rPr>
          <w:rFonts w:ascii="Times New Roman" w:eastAsia="Times New Roman"/>
          <w:spacing w:val="-3"/>
          <w:sz w:val="28"/>
        </w:rPr>
        <w:t xml:space="preserve"> </w:t>
      </w:r>
      <w:r>
        <w:rPr>
          <w:spacing w:val="-36"/>
          <w:sz w:val="28"/>
        </w:rPr>
        <w:t xml:space="preserve">月 </w:t>
      </w:r>
      <w:r>
        <w:rPr>
          <w:rFonts w:ascii="Times New Roman" w:eastAsia="Times New Roman"/>
          <w:sz w:val="28"/>
        </w:rPr>
        <w:t xml:space="preserve">31 </w:t>
      </w:r>
      <w:r>
        <w:rPr>
          <w:spacing w:val="-10"/>
          <w:sz w:val="28"/>
        </w:rPr>
        <w:t>日前派出完毕。派出人员留学国别和单位以邀请函为准，不得自行改变国</w:t>
      </w:r>
      <w:r>
        <w:rPr>
          <w:spacing w:val="-19"/>
          <w:w w:val="95"/>
          <w:sz w:val="28"/>
        </w:rPr>
        <w:t xml:space="preserve">别，我厅不再受理变更留学国别、变更留学单位，逾期不派出则资格取消，  </w:t>
      </w:r>
      <w:r>
        <w:rPr>
          <w:spacing w:val="-6"/>
          <w:sz w:val="28"/>
        </w:rPr>
        <w:t>原则上不再接受延期派出的申请。</w:t>
      </w:r>
    </w:p>
    <w:p>
      <w:pPr>
        <w:pStyle w:val="11"/>
        <w:numPr>
          <w:ilvl w:val="0"/>
          <w:numId w:val="7"/>
        </w:numPr>
        <w:tabs>
          <w:tab w:val="left" w:pos="1207"/>
        </w:tabs>
        <w:spacing w:before="0" w:after="0" w:line="340" w:lineRule="exact"/>
        <w:ind w:left="1206" w:right="0" w:hanging="417"/>
        <w:jc w:val="left"/>
        <w:rPr>
          <w:sz w:val="28"/>
        </w:rPr>
      </w:pPr>
      <w:r>
        <w:rPr>
          <w:spacing w:val="-3"/>
          <w:sz w:val="28"/>
        </w:rPr>
        <w:t>回国。派出人员应按期回国，延期或逾期回国者将根据协议相关</w:t>
      </w:r>
    </w:p>
    <w:p>
      <w:pPr>
        <w:pStyle w:val="7"/>
        <w:spacing w:before="178" w:line="360" w:lineRule="auto"/>
        <w:ind w:left="228" w:right="934" w:hanging="1"/>
        <w:jc w:val="both"/>
      </w:pPr>
      <w:r>
        <w:rPr>
          <w:spacing w:val="-7"/>
        </w:rPr>
        <w:t>条款处理。回国后</w:t>
      </w:r>
      <w:r>
        <w:rPr>
          <w:rFonts w:ascii="Times New Roman" w:eastAsia="Times New Roman"/>
          <w:spacing w:val="25"/>
        </w:rPr>
        <w:t xml:space="preserve">, </w:t>
      </w:r>
      <w:r>
        <w:rPr>
          <w:spacing w:val="-29"/>
        </w:rPr>
        <w:t xml:space="preserve">应在 </w:t>
      </w:r>
      <w:r>
        <w:rPr>
          <w:rFonts w:ascii="Times New Roman" w:eastAsia="Times New Roman"/>
        </w:rPr>
        <w:t xml:space="preserve">1 </w:t>
      </w:r>
      <w:r>
        <w:rPr>
          <w:spacing w:val="-3"/>
        </w:rPr>
        <w:t>个月内在单位内部公布留学总结及学术成果报</w:t>
      </w:r>
      <w:r>
        <w:rPr>
          <w:spacing w:val="-11"/>
          <w:w w:val="95"/>
        </w:rPr>
        <w:t xml:space="preserve">告要点，并向省教育厅提交《江苏政府留学奖学金人员在外留学基本情况 </w:t>
      </w:r>
      <w:r>
        <w:rPr>
          <w:spacing w:val="-50"/>
        </w:rPr>
        <w:t>表》。</w:t>
      </w:r>
    </w:p>
    <w:p>
      <w:pPr>
        <w:pStyle w:val="7"/>
        <w:spacing w:before="1"/>
        <w:ind w:left="6008"/>
      </w:pPr>
      <w:r>
        <w:rPr>
          <w:rFonts w:ascii="Times New Roman" w:eastAsia="Times New Roman"/>
        </w:rPr>
        <w:t xml:space="preserve">2019 </w:t>
      </w:r>
      <w:r>
        <w:t xml:space="preserve">年 </w:t>
      </w:r>
      <w:r>
        <w:rPr>
          <w:rFonts w:ascii="Times New Roman" w:eastAsia="Times New Roman"/>
        </w:rPr>
        <w:t xml:space="preserve">3 </w:t>
      </w:r>
      <w:r>
        <w:t>月</w:t>
      </w:r>
    </w:p>
    <w:p>
      <w:pPr>
        <w:spacing w:after="0"/>
        <w:sectPr>
          <w:pgSz w:w="11900" w:h="16840"/>
          <w:pgMar w:top="1600" w:right="620" w:bottom="1660" w:left="1300" w:header="0" w:footer="1476" w:gutter="0"/>
        </w:sectPr>
      </w:pPr>
    </w:p>
    <w:p>
      <w:pPr>
        <w:pStyle w:val="7"/>
        <w:rPr>
          <w:sz w:val="20"/>
        </w:rPr>
      </w:pPr>
    </w:p>
    <w:p>
      <w:pPr>
        <w:pStyle w:val="7"/>
        <w:spacing w:before="10"/>
        <w:rPr>
          <w:sz w:val="21"/>
        </w:rPr>
      </w:pPr>
    </w:p>
    <w:p>
      <w:pPr>
        <w:spacing w:after="0"/>
        <w:rPr>
          <w:sz w:val="21"/>
        </w:rPr>
        <w:sectPr>
          <w:pgSz w:w="11900" w:h="16840"/>
          <w:pgMar w:top="1600" w:right="620" w:bottom="1660" w:left="1300" w:header="0" w:footer="1476" w:gutter="0"/>
        </w:sectPr>
      </w:pPr>
    </w:p>
    <w:p>
      <w:pPr>
        <w:pStyle w:val="4"/>
        <w:ind w:left="228"/>
        <w:rPr>
          <w:rFonts w:ascii="Times New Roman" w:eastAsia="Times New Roman"/>
        </w:rPr>
      </w:pPr>
      <w:r>
        <w:rPr>
          <w:spacing w:val="-28"/>
        </w:rPr>
        <w:t xml:space="preserve">附件 </w:t>
      </w:r>
      <w:r>
        <w:rPr>
          <w:rFonts w:ascii="Times New Roman" w:eastAsia="Times New Roman"/>
        </w:rPr>
        <w:t>4</w:t>
      </w:r>
    </w:p>
    <w:p>
      <w:pPr>
        <w:pStyle w:val="7"/>
        <w:spacing w:before="7"/>
        <w:rPr>
          <w:rFonts w:ascii="Times New Roman"/>
          <w:sz w:val="56"/>
        </w:rPr>
      </w:pPr>
      <w:r>
        <w:br w:type="column"/>
      </w:r>
    </w:p>
    <w:p>
      <w:pPr>
        <w:spacing w:before="0" w:line="283" w:lineRule="auto"/>
        <w:ind w:left="1330" w:right="2633" w:hanging="1102"/>
        <w:jc w:val="left"/>
        <w:rPr>
          <w:rFonts w:hint="eastAsia" w:ascii="等线" w:eastAsia="等线"/>
          <w:b/>
          <w:sz w:val="52"/>
        </w:rPr>
      </w:pPr>
      <w:r>
        <w:rPr>
          <w:rFonts w:ascii="Times New Roman" w:eastAsia="Times New Roman"/>
          <w:sz w:val="52"/>
        </w:rPr>
        <w:t xml:space="preserve">2019 </w:t>
      </w:r>
      <w:r>
        <w:rPr>
          <w:rFonts w:hint="eastAsia" w:ascii="等线" w:eastAsia="等线"/>
          <w:b/>
          <w:sz w:val="52"/>
        </w:rPr>
        <w:t>年度江苏政府留学奖学金申请表</w:t>
      </w:r>
    </w:p>
    <w:p>
      <w:pPr>
        <w:pStyle w:val="7"/>
        <w:spacing w:before="89"/>
        <w:ind w:left="4591"/>
        <w:rPr>
          <w:rFonts w:ascii="Times New Roman" w:eastAsia="Times New Roman"/>
        </w:rPr>
      </w:pPr>
      <w:r>
        <w:t>编号：</w:t>
      </w:r>
      <w:r>
        <w:rPr>
          <w:rFonts w:ascii="Times New Roman" w:eastAsia="Times New Roman"/>
        </w:rPr>
        <w:t>2019-</w:t>
      </w:r>
    </w:p>
    <w:p>
      <w:pPr>
        <w:pStyle w:val="7"/>
        <w:spacing w:before="171"/>
        <w:ind w:left="2645"/>
      </w:pPr>
      <w:r>
        <w:rPr>
          <w:rFonts w:hint="eastAsia" w:ascii="Microsoft JhengHei" w:eastAsia="Microsoft JhengHei"/>
          <w:b/>
        </w:rPr>
        <w:t>学科名称</w:t>
      </w:r>
      <w:r>
        <w:t>：理 工 农 医 文 管理 外语</w:t>
      </w:r>
    </w:p>
    <w:p>
      <w:pPr>
        <w:spacing w:after="0"/>
        <w:sectPr>
          <w:type w:val="continuous"/>
          <w:pgSz w:w="11900" w:h="16840"/>
          <w:pgMar w:top="1600" w:right="620" w:bottom="280" w:left="1300" w:header="720" w:footer="720" w:gutter="0"/>
          <w:cols w:equalWidth="0" w:num="2">
            <w:col w:w="1150" w:space="600"/>
            <w:col w:w="8230"/>
          </w:cols>
        </w:sectPr>
      </w:pPr>
    </w:p>
    <w:p>
      <w:pPr>
        <w:pStyle w:val="7"/>
        <w:spacing w:before="8"/>
        <w:rPr>
          <w:sz w:val="23"/>
        </w:rPr>
      </w:pPr>
    </w:p>
    <w:p>
      <w:pPr>
        <w:spacing w:before="68"/>
        <w:ind w:left="228" w:right="0" w:firstLine="0"/>
        <w:jc w:val="left"/>
        <w:rPr>
          <w:rFonts w:ascii="Times New Roman" w:eastAsia="Times New Roman"/>
          <w:i/>
          <w:sz w:val="24"/>
        </w:rPr>
      </w:pPr>
      <w:r>
        <w:rPr>
          <w:rFonts w:ascii="Times New Roman" w:eastAsia="Times New Roman"/>
          <w:i/>
          <w:sz w:val="24"/>
        </w:rPr>
        <w:t>(</w:t>
      </w:r>
      <w:r>
        <w:rPr>
          <w:sz w:val="25"/>
        </w:rPr>
        <w:t xml:space="preserve">请仔细阅读本表第 </w:t>
      </w:r>
      <w:r>
        <w:rPr>
          <w:rFonts w:ascii="Times New Roman" w:eastAsia="Times New Roman"/>
          <w:i/>
          <w:sz w:val="24"/>
        </w:rPr>
        <w:t xml:space="preserve">8 </w:t>
      </w:r>
      <w:r>
        <w:rPr>
          <w:sz w:val="25"/>
        </w:rPr>
        <w:t>页说明后填写</w:t>
      </w:r>
      <w:r>
        <w:rPr>
          <w:rFonts w:ascii="Times New Roman" w:eastAsia="Times New Roman"/>
          <w:i/>
          <w:sz w:val="24"/>
        </w:rPr>
        <w:t>)</w:t>
      </w:r>
    </w:p>
    <w:p>
      <w:pPr>
        <w:pStyle w:val="7"/>
        <w:spacing w:before="3"/>
        <w:rPr>
          <w:rFonts w:ascii="Times New Roman"/>
          <w:i/>
          <w:sz w:val="22"/>
        </w:rPr>
      </w:pPr>
    </w:p>
    <w:p>
      <w:pPr>
        <w:tabs>
          <w:tab w:val="left" w:pos="3636"/>
          <w:tab w:val="left" w:pos="4111"/>
          <w:tab w:val="left" w:pos="7677"/>
        </w:tabs>
        <w:spacing w:before="78"/>
        <w:ind w:left="228" w:right="0" w:firstLine="0"/>
        <w:jc w:val="left"/>
        <w:rPr>
          <w:rFonts w:ascii="Times New Roman" w:eastAsia="Times New Roman"/>
          <w:sz w:val="21"/>
        </w:rPr>
      </w:pPr>
      <w:r>
        <mc:AlternateContent>
          <mc:Choice Requires="wps">
            <w:drawing>
              <wp:anchor distT="0" distB="0" distL="114300" distR="114300" simplePos="0" relativeHeight="251675648" behindDoc="0" locked="0" layoutInCell="1" allowOverlap="1">
                <wp:simplePos x="0" y="0"/>
                <wp:positionH relativeFrom="page">
                  <wp:posOffset>5967730</wp:posOffset>
                </wp:positionH>
                <wp:positionV relativeFrom="paragraph">
                  <wp:posOffset>45085</wp:posOffset>
                </wp:positionV>
                <wp:extent cx="965200" cy="1422400"/>
                <wp:effectExtent l="4445" t="4445" r="20955" b="20955"/>
                <wp:wrapNone/>
                <wp:docPr id="40" name="文本框 4"/>
                <wp:cNvGraphicFramePr/>
                <a:graphic xmlns:a="http://schemas.openxmlformats.org/drawingml/2006/main">
                  <a:graphicData uri="http://schemas.microsoft.com/office/word/2010/wordprocessingShape">
                    <wps:wsp>
                      <wps:cNvSpPr txBox="1"/>
                      <wps:spPr>
                        <a:xfrm>
                          <a:off x="0" y="0"/>
                          <a:ext cx="965200" cy="1422400"/>
                        </a:xfrm>
                        <a:prstGeom prst="rect">
                          <a:avLst/>
                        </a:prstGeom>
                        <a:noFill/>
                        <a:ln w="9126" cap="flat" cmpd="sng">
                          <a:solidFill>
                            <a:srgbClr val="000000"/>
                          </a:solidFill>
                          <a:prstDash val="solid"/>
                          <a:miter/>
                          <a:headEnd type="none" w="med" len="med"/>
                          <a:tailEnd type="none" w="med" len="med"/>
                        </a:ln>
                      </wps:spPr>
                      <wps:txbx>
                        <w:txbxContent>
                          <w:p>
                            <w:pPr>
                              <w:spacing w:before="96" w:line="570" w:lineRule="atLeast"/>
                              <w:ind w:left="540" w:right="223" w:hanging="317"/>
                              <w:jc w:val="left"/>
                              <w:rPr>
                                <w:sz w:val="21"/>
                              </w:rPr>
                            </w:pPr>
                            <w:r>
                              <w:rPr>
                                <w:rFonts w:hint="eastAsia" w:ascii="Microsoft JhengHei" w:eastAsia="Microsoft JhengHei"/>
                                <w:b/>
                                <w:spacing w:val="-4"/>
                                <w:sz w:val="21"/>
                              </w:rPr>
                              <w:t>申请人近照</w:t>
                            </w:r>
                            <w:r>
                              <w:rPr>
                                <w:sz w:val="21"/>
                              </w:rPr>
                              <w:t>光纸</w:t>
                            </w:r>
                          </w:p>
                          <w:p>
                            <w:pPr>
                              <w:spacing w:before="49" w:line="276" w:lineRule="auto"/>
                              <w:ind w:left="540" w:right="540" w:firstLine="0"/>
                              <w:jc w:val="both"/>
                              <w:rPr>
                                <w:sz w:val="21"/>
                              </w:rPr>
                            </w:pPr>
                            <w:r>
                              <w:rPr>
                                <w:spacing w:val="-9"/>
                                <w:sz w:val="21"/>
                              </w:rPr>
                              <w:t>正面免冠一寸</w:t>
                            </w:r>
                          </w:p>
                        </w:txbxContent>
                      </wps:txbx>
                      <wps:bodyPr lIns="0" tIns="0" rIns="0" bIns="0" upright="1"/>
                    </wps:wsp>
                  </a:graphicData>
                </a:graphic>
              </wp:anchor>
            </w:drawing>
          </mc:Choice>
          <mc:Fallback>
            <w:pict>
              <v:shape id="文本框 4" o:spid="_x0000_s1026" o:spt="202" type="#_x0000_t202" style="position:absolute;left:0pt;margin-left:469.9pt;margin-top:3.55pt;height:112pt;width:76pt;mso-position-horizontal-relative:page;z-index:251675648;mso-width-relative:page;mso-height-relative:page;" filled="f" stroked="t" coordsize="21600,21600" o:gfxdata="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pJF29YAAAAKAQAADwAAAAAAAAABACAAAAAiAAAAZHJzL2Rvd25yZXYueG1sUEsB&#10;AhQAFAAAAAgAh07iQMG5pP33AQAA5AMAAA4AAAAAAAAAAQAgAAAAJQEAAGRycy9lMm9Eb2MueG1s&#10;UEsFBgAAAAAGAAYAWQEAAI4FAAAAAA==&#10;">
                <v:fill on="f" focussize="0,0"/>
                <v:stroke weight="0.718582677165354pt" color="#000000" joinstyle="miter"/>
                <v:imagedata o:title=""/>
                <o:lock v:ext="edit" aspectratio="f"/>
                <v:textbox inset="0mm,0mm,0mm,0mm">
                  <w:txbxContent>
                    <w:p>
                      <w:pPr>
                        <w:spacing w:before="96" w:line="570" w:lineRule="atLeast"/>
                        <w:ind w:left="540" w:right="223" w:hanging="317"/>
                        <w:jc w:val="left"/>
                        <w:rPr>
                          <w:sz w:val="21"/>
                        </w:rPr>
                      </w:pPr>
                      <w:r>
                        <w:rPr>
                          <w:rFonts w:hint="eastAsia" w:ascii="Microsoft JhengHei" w:eastAsia="Microsoft JhengHei"/>
                          <w:b/>
                          <w:spacing w:val="-4"/>
                          <w:sz w:val="21"/>
                        </w:rPr>
                        <w:t>申请人近照</w:t>
                      </w:r>
                      <w:r>
                        <w:rPr>
                          <w:sz w:val="21"/>
                        </w:rPr>
                        <w:t>光纸</w:t>
                      </w:r>
                    </w:p>
                    <w:p>
                      <w:pPr>
                        <w:spacing w:before="49" w:line="276" w:lineRule="auto"/>
                        <w:ind w:left="540" w:right="540" w:firstLine="0"/>
                        <w:jc w:val="both"/>
                        <w:rPr>
                          <w:sz w:val="21"/>
                        </w:rPr>
                      </w:pPr>
                      <w:r>
                        <w:rPr>
                          <w:spacing w:val="-9"/>
                          <w:sz w:val="21"/>
                        </w:rPr>
                        <w:t>正面免冠一寸</w:t>
                      </w:r>
                    </w:p>
                  </w:txbxContent>
                </v:textbox>
              </v:shape>
            </w:pict>
          </mc:Fallback>
        </mc:AlternateContent>
      </w:r>
      <w:r>
        <w:rPr>
          <w:sz w:val="21"/>
        </w:rPr>
        <w:t>单位名称</w:t>
      </w:r>
      <w:r>
        <w:rPr>
          <w:sz w:val="21"/>
          <w:u w:val="single"/>
        </w:rPr>
        <w:t xml:space="preserve"> </w:t>
      </w:r>
      <w:r>
        <w:rPr>
          <w:sz w:val="21"/>
          <w:u w:val="single"/>
        </w:rPr>
        <w:tab/>
      </w:r>
      <w:r>
        <w:rPr>
          <w:sz w:val="21"/>
        </w:rPr>
        <w:tab/>
      </w:r>
      <w:r>
        <w:rPr>
          <w:spacing w:val="-1"/>
          <w:sz w:val="21"/>
        </w:rPr>
        <w:t>主</w:t>
      </w:r>
      <w:r>
        <w:rPr>
          <w:spacing w:val="-5"/>
          <w:sz w:val="21"/>
        </w:rPr>
        <w:t>管</w:t>
      </w:r>
      <w:r>
        <w:rPr>
          <w:spacing w:val="-3"/>
          <w:sz w:val="21"/>
        </w:rPr>
        <w:t>部</w:t>
      </w:r>
      <w:r>
        <w:rPr>
          <w:spacing w:val="-5"/>
          <w:sz w:val="21"/>
        </w:rPr>
        <w:t>门</w:t>
      </w:r>
      <w:r>
        <w:rPr>
          <w:spacing w:val="-1"/>
          <w:sz w:val="21"/>
        </w:rPr>
        <w:t>名</w:t>
      </w:r>
      <w:r>
        <w:rPr>
          <w:sz w:val="21"/>
        </w:rPr>
        <w:t>称</w:t>
      </w:r>
      <w:r>
        <w:rPr>
          <w:rFonts w:ascii="Times New Roman" w:eastAsia="Times New Roman"/>
          <w:sz w:val="21"/>
        </w:rPr>
        <w:t>:</w:t>
      </w:r>
      <w:r>
        <w:rPr>
          <w:rFonts w:ascii="Times New Roman" w:eastAsia="Times New Roman"/>
          <w:sz w:val="21"/>
          <w:u w:val="single"/>
        </w:rPr>
        <w:t xml:space="preserve"> </w:t>
      </w:r>
      <w:r>
        <w:rPr>
          <w:rFonts w:ascii="Times New Roman" w:eastAsia="Times New Roman"/>
          <w:sz w:val="21"/>
          <w:u w:val="single"/>
        </w:rPr>
        <w:tab/>
      </w:r>
    </w:p>
    <w:p>
      <w:pPr>
        <w:tabs>
          <w:tab w:val="left" w:pos="7725"/>
        </w:tabs>
        <w:spacing w:before="43"/>
        <w:ind w:left="228" w:right="0" w:firstLine="0"/>
        <w:jc w:val="left"/>
        <w:rPr>
          <w:rFonts w:ascii="Times New Roman" w:eastAsia="Times New Roman"/>
          <w:sz w:val="21"/>
        </w:rPr>
      </w:pPr>
      <w:r>
        <w:rPr>
          <w:sz w:val="21"/>
        </w:rPr>
        <w:t>单位地址</w:t>
      </w:r>
      <w:r>
        <w:rPr>
          <w:rFonts w:ascii="Times New Roman" w:eastAsia="Times New Roman"/>
          <w:sz w:val="21"/>
          <w:u w:val="single"/>
        </w:rPr>
        <w:t xml:space="preserve"> </w:t>
      </w:r>
      <w:r>
        <w:rPr>
          <w:rFonts w:ascii="Times New Roman" w:eastAsia="Times New Roman"/>
          <w:sz w:val="21"/>
          <w:u w:val="single"/>
        </w:rPr>
        <w:tab/>
      </w:r>
    </w:p>
    <w:p>
      <w:pPr>
        <w:spacing w:after="0"/>
        <w:jc w:val="left"/>
        <w:rPr>
          <w:rFonts w:ascii="Times New Roman" w:eastAsia="Times New Roman"/>
          <w:sz w:val="21"/>
        </w:rPr>
        <w:sectPr>
          <w:type w:val="continuous"/>
          <w:pgSz w:w="11900" w:h="16840"/>
          <w:pgMar w:top="1600" w:right="620" w:bottom="280" w:left="1300" w:header="720" w:footer="720" w:gutter="0"/>
        </w:sectPr>
      </w:pPr>
    </w:p>
    <w:p>
      <w:pPr>
        <w:tabs>
          <w:tab w:val="left" w:pos="4053"/>
        </w:tabs>
        <w:spacing w:before="43"/>
        <w:ind w:left="228" w:right="0" w:firstLine="0"/>
        <w:jc w:val="left"/>
        <w:rPr>
          <w:rFonts w:ascii="Times New Roman" w:eastAsia="Times New Roman"/>
          <w:sz w:val="21"/>
        </w:rPr>
      </w:pPr>
      <w:r>
        <w:rPr>
          <w:sz w:val="21"/>
        </w:rPr>
        <w:t>本单位留</w:t>
      </w:r>
      <w:r>
        <w:rPr>
          <w:spacing w:val="-5"/>
          <w:sz w:val="21"/>
        </w:rPr>
        <w:t>学</w:t>
      </w:r>
      <w:r>
        <w:rPr>
          <w:spacing w:val="-3"/>
          <w:sz w:val="21"/>
        </w:rPr>
        <w:t>工</w:t>
      </w:r>
      <w:r>
        <w:rPr>
          <w:sz w:val="21"/>
        </w:rPr>
        <w:t>作管</w:t>
      </w:r>
      <w:r>
        <w:rPr>
          <w:spacing w:val="-5"/>
          <w:sz w:val="21"/>
        </w:rPr>
        <w:t>理</w:t>
      </w:r>
      <w:r>
        <w:rPr>
          <w:sz w:val="21"/>
        </w:rPr>
        <w:t>部门</w:t>
      </w:r>
      <w:r>
        <w:rPr>
          <w:rFonts w:ascii="Times New Roman" w:eastAsia="Times New Roman"/>
          <w:sz w:val="21"/>
          <w:u w:val="single"/>
        </w:rPr>
        <w:t xml:space="preserve"> </w:t>
      </w:r>
      <w:r>
        <w:rPr>
          <w:rFonts w:ascii="Times New Roman" w:eastAsia="Times New Roman"/>
          <w:sz w:val="21"/>
          <w:u w:val="single"/>
        </w:rPr>
        <w:tab/>
      </w:r>
    </w:p>
    <w:p>
      <w:pPr>
        <w:tabs>
          <w:tab w:val="left" w:pos="912"/>
          <w:tab w:val="left" w:pos="1613"/>
          <w:tab w:val="left" w:pos="3562"/>
        </w:tabs>
        <w:spacing w:before="43"/>
        <w:ind w:left="286" w:right="0" w:firstLine="0"/>
        <w:jc w:val="left"/>
        <w:rPr>
          <w:rFonts w:ascii="Times New Roman" w:eastAsia="Times New Roman"/>
          <w:sz w:val="21"/>
        </w:rPr>
      </w:pPr>
      <w:r>
        <w:br w:type="column"/>
      </w:r>
      <w:r>
        <w:rPr>
          <w:spacing w:val="-5"/>
          <w:sz w:val="21"/>
        </w:rPr>
        <w:t>电</w:t>
      </w:r>
      <w:r>
        <w:rPr>
          <w:sz w:val="21"/>
        </w:rPr>
        <w:t>话</w:t>
      </w:r>
      <w:r>
        <w:rPr>
          <w:sz w:val="21"/>
        </w:rPr>
        <w:tab/>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w:t>
      </w:r>
      <w:r>
        <w:rPr>
          <w:rFonts w:ascii="Times New Roman" w:eastAsia="Times New Roman"/>
          <w:sz w:val="21"/>
          <w:u w:val="single"/>
        </w:rPr>
        <w:tab/>
      </w:r>
    </w:p>
    <w:p>
      <w:pPr>
        <w:tabs>
          <w:tab w:val="left" w:pos="859"/>
          <w:tab w:val="left" w:pos="1560"/>
          <w:tab w:val="left" w:pos="3509"/>
        </w:tabs>
        <w:spacing w:before="43"/>
        <w:ind w:left="228" w:right="0" w:firstLine="0"/>
        <w:jc w:val="left"/>
        <w:rPr>
          <w:rFonts w:ascii="Times New Roman" w:eastAsia="Times New Roman"/>
          <w:sz w:val="21"/>
        </w:rPr>
      </w:pPr>
      <w:r>
        <w:rPr>
          <w:sz w:val="21"/>
        </w:rPr>
        <w:t>传真</w:t>
      </w:r>
      <w:r>
        <w:rPr>
          <w:sz w:val="21"/>
        </w:rPr>
        <w:tab/>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w:t>
      </w:r>
      <w:r>
        <w:rPr>
          <w:rFonts w:ascii="Times New Roman" w:eastAsia="Times New Roman"/>
          <w:sz w:val="21"/>
          <w:u w:val="single"/>
        </w:rPr>
        <w:tab/>
      </w:r>
    </w:p>
    <w:p>
      <w:pPr>
        <w:spacing w:after="0"/>
        <w:jc w:val="left"/>
        <w:rPr>
          <w:rFonts w:ascii="Times New Roman" w:eastAsia="Times New Roman"/>
          <w:sz w:val="21"/>
        </w:rPr>
        <w:sectPr>
          <w:type w:val="continuous"/>
          <w:pgSz w:w="11900" w:h="16840"/>
          <w:pgMar w:top="1600" w:right="620" w:bottom="280" w:left="1300" w:header="720" w:footer="720" w:gutter="0"/>
          <w:cols w:equalWidth="0" w:num="2">
            <w:col w:w="4094" w:space="48"/>
            <w:col w:w="5838"/>
          </w:cols>
        </w:sectPr>
      </w:pPr>
    </w:p>
    <w:p>
      <w:pPr>
        <w:pStyle w:val="7"/>
        <w:spacing w:before="10"/>
        <w:rPr>
          <w:rFonts w:ascii="Times New Roman"/>
          <w:sz w:val="23"/>
        </w:rPr>
      </w:pPr>
    </w:p>
    <w:p>
      <w:pPr>
        <w:tabs>
          <w:tab w:val="left" w:pos="1594"/>
          <w:tab w:val="left" w:pos="3401"/>
        </w:tabs>
        <w:spacing w:before="78"/>
        <w:ind w:left="228" w:right="0" w:firstLine="0"/>
        <w:jc w:val="left"/>
        <w:rPr>
          <w:sz w:val="21"/>
        </w:rPr>
      </w:pPr>
      <w:r>
        <w:rPr>
          <w:sz w:val="21"/>
        </w:rPr>
        <w:t>留学类别：</w:t>
      </w:r>
      <w:r>
        <w:rPr>
          <w:sz w:val="21"/>
        </w:rPr>
        <w:tab/>
      </w:r>
      <w:r>
        <w:rPr>
          <w:rFonts w:ascii="Times New Roman" w:hAnsi="Times New Roman" w:eastAsia="Times New Roman"/>
          <w:spacing w:val="-3"/>
          <w:sz w:val="21"/>
        </w:rPr>
        <w:t>□</w:t>
      </w:r>
      <w:r>
        <w:rPr>
          <w:sz w:val="21"/>
        </w:rPr>
        <w:t>高级研</w:t>
      </w:r>
      <w:r>
        <w:rPr>
          <w:spacing w:val="-5"/>
          <w:sz w:val="21"/>
        </w:rPr>
        <w:t>究</w:t>
      </w:r>
      <w:r>
        <w:rPr>
          <w:sz w:val="21"/>
        </w:rPr>
        <w:t>人员</w:t>
      </w:r>
      <w:r>
        <w:rPr>
          <w:sz w:val="21"/>
        </w:rPr>
        <w:tab/>
      </w:r>
      <w:r>
        <w:rPr>
          <w:rFonts w:ascii="Times New Roman" w:hAnsi="Times New Roman" w:eastAsia="Times New Roman"/>
          <w:spacing w:val="-3"/>
          <w:sz w:val="21"/>
        </w:rPr>
        <w:t>□</w:t>
      </w:r>
      <w:r>
        <w:rPr>
          <w:sz w:val="21"/>
        </w:rPr>
        <w:t>访</w:t>
      </w:r>
      <w:r>
        <w:rPr>
          <w:spacing w:val="-5"/>
          <w:sz w:val="21"/>
        </w:rPr>
        <w:t>问</w:t>
      </w:r>
      <w:r>
        <w:rPr>
          <w:sz w:val="21"/>
        </w:rPr>
        <w:t>学者</w:t>
      </w:r>
    </w:p>
    <w:p>
      <w:pPr>
        <w:pStyle w:val="7"/>
        <w:spacing w:before="9"/>
        <w:rPr>
          <w:sz w:val="27"/>
        </w:rPr>
      </w:pPr>
    </w:p>
    <w:p>
      <w:pPr>
        <w:tabs>
          <w:tab w:val="left" w:pos="3799"/>
          <w:tab w:val="left" w:pos="5919"/>
        </w:tabs>
        <w:spacing w:before="0"/>
        <w:ind w:left="228" w:right="0" w:firstLine="0"/>
        <w:jc w:val="left"/>
        <w:rPr>
          <w:sz w:val="21"/>
        </w:rPr>
      </w:pPr>
      <w:r>
        <w:rPr>
          <w:sz w:val="21"/>
        </w:rPr>
        <w:t>申请人所</w:t>
      </w:r>
      <w:r>
        <w:rPr>
          <w:spacing w:val="-5"/>
          <w:sz w:val="21"/>
        </w:rPr>
        <w:t>在</w:t>
      </w:r>
      <w:r>
        <w:rPr>
          <w:spacing w:val="-3"/>
          <w:sz w:val="21"/>
        </w:rPr>
        <w:t>部</w:t>
      </w:r>
      <w:r>
        <w:rPr>
          <w:sz w:val="21"/>
        </w:rPr>
        <w:t>门学</w:t>
      </w:r>
      <w:r>
        <w:rPr>
          <w:spacing w:val="-5"/>
          <w:sz w:val="21"/>
        </w:rPr>
        <w:t>科</w:t>
      </w:r>
      <w:r>
        <w:rPr>
          <w:sz w:val="21"/>
        </w:rPr>
        <w:t>、专业</w:t>
      </w:r>
      <w:r>
        <w:rPr>
          <w:spacing w:val="-5"/>
          <w:sz w:val="21"/>
        </w:rPr>
        <w:t>背</w:t>
      </w:r>
      <w:r>
        <w:rPr>
          <w:spacing w:val="-3"/>
          <w:sz w:val="21"/>
        </w:rPr>
        <w:t>景</w:t>
      </w:r>
      <w:r>
        <w:rPr>
          <w:sz w:val="21"/>
        </w:rPr>
        <w:t>：</w:t>
      </w:r>
      <w:r>
        <w:rPr>
          <w:sz w:val="21"/>
        </w:rPr>
        <w:tab/>
      </w:r>
      <w:r>
        <w:rPr>
          <w:rFonts w:ascii="Times New Roman" w:hAnsi="Times New Roman" w:eastAsia="Times New Roman"/>
          <w:spacing w:val="-3"/>
          <w:sz w:val="21"/>
        </w:rPr>
        <w:t>□</w:t>
      </w:r>
      <w:r>
        <w:rPr>
          <w:sz w:val="21"/>
        </w:rPr>
        <w:t>国</w:t>
      </w:r>
      <w:r>
        <w:rPr>
          <w:spacing w:val="-5"/>
          <w:sz w:val="21"/>
        </w:rPr>
        <w:t>家</w:t>
      </w:r>
      <w:r>
        <w:rPr>
          <w:sz w:val="21"/>
        </w:rPr>
        <w:t>重</w:t>
      </w:r>
      <w:r>
        <w:rPr>
          <w:spacing w:val="-3"/>
          <w:sz w:val="21"/>
        </w:rPr>
        <w:t>点</w:t>
      </w:r>
      <w:r>
        <w:rPr>
          <w:spacing w:val="-5"/>
          <w:sz w:val="21"/>
        </w:rPr>
        <w:t>学</w:t>
      </w:r>
      <w:r>
        <w:rPr>
          <w:sz w:val="21"/>
        </w:rPr>
        <w:t>科</w:t>
      </w:r>
      <w:r>
        <w:rPr>
          <w:sz w:val="21"/>
        </w:rPr>
        <w:tab/>
      </w:r>
      <w:r>
        <w:rPr>
          <w:rFonts w:ascii="Times New Roman" w:hAnsi="Times New Roman" w:eastAsia="Times New Roman"/>
          <w:spacing w:val="-3"/>
          <w:sz w:val="21"/>
        </w:rPr>
        <w:t>□</w:t>
      </w:r>
      <w:r>
        <w:rPr>
          <w:sz w:val="21"/>
        </w:rPr>
        <w:t>省</w:t>
      </w:r>
      <w:r>
        <w:rPr>
          <w:spacing w:val="-7"/>
          <w:sz w:val="21"/>
        </w:rPr>
        <w:t>级</w:t>
      </w:r>
      <w:r>
        <w:rPr>
          <w:sz w:val="21"/>
        </w:rPr>
        <w:t>重点学科</w:t>
      </w:r>
    </w:p>
    <w:p>
      <w:pPr>
        <w:tabs>
          <w:tab w:val="left" w:pos="5919"/>
        </w:tabs>
        <w:spacing w:before="43"/>
        <w:ind w:left="3800" w:right="0" w:firstLine="0"/>
        <w:jc w:val="left"/>
        <w:rPr>
          <w:sz w:val="21"/>
        </w:rPr>
      </w:pPr>
      <w:r>
        <w:rPr>
          <w:rFonts w:ascii="Times New Roman" w:hAnsi="Times New Roman" w:eastAsia="Times New Roman"/>
          <w:spacing w:val="-3"/>
          <w:sz w:val="21"/>
        </w:rPr>
        <w:t>□</w:t>
      </w:r>
      <w:r>
        <w:rPr>
          <w:sz w:val="21"/>
        </w:rPr>
        <w:t>国家重</w:t>
      </w:r>
      <w:r>
        <w:rPr>
          <w:spacing w:val="-7"/>
          <w:sz w:val="21"/>
        </w:rPr>
        <w:t>点</w:t>
      </w:r>
      <w:r>
        <w:rPr>
          <w:sz w:val="21"/>
        </w:rPr>
        <w:t>实验室</w:t>
      </w:r>
      <w:r>
        <w:rPr>
          <w:sz w:val="21"/>
        </w:rPr>
        <w:tab/>
      </w:r>
      <w:r>
        <w:rPr>
          <w:rFonts w:ascii="Times New Roman" w:hAnsi="Times New Roman" w:eastAsia="Times New Roman"/>
          <w:spacing w:val="-3"/>
          <w:sz w:val="21"/>
        </w:rPr>
        <w:t>□</w:t>
      </w:r>
      <w:r>
        <w:rPr>
          <w:sz w:val="21"/>
        </w:rPr>
        <w:t>省</w:t>
      </w:r>
      <w:r>
        <w:rPr>
          <w:spacing w:val="-3"/>
          <w:sz w:val="21"/>
        </w:rPr>
        <w:t>级</w:t>
      </w:r>
      <w:r>
        <w:rPr>
          <w:sz w:val="21"/>
        </w:rPr>
        <w:t>重点</w:t>
      </w:r>
      <w:r>
        <w:rPr>
          <w:spacing w:val="-5"/>
          <w:sz w:val="21"/>
        </w:rPr>
        <w:t>实</w:t>
      </w:r>
      <w:r>
        <w:rPr>
          <w:sz w:val="21"/>
        </w:rPr>
        <w:t>验室</w:t>
      </w:r>
    </w:p>
    <w:p>
      <w:pPr>
        <w:pStyle w:val="7"/>
        <w:spacing w:before="9"/>
        <w:rPr>
          <w:sz w:val="27"/>
        </w:rPr>
      </w:pPr>
    </w:p>
    <w:p>
      <w:pPr>
        <w:spacing w:before="0"/>
        <w:ind w:left="228" w:right="0" w:firstLine="0"/>
        <w:jc w:val="left"/>
        <w:rPr>
          <w:sz w:val="21"/>
        </w:rPr>
      </w:pPr>
      <w:r>
        <w:rPr>
          <w:sz w:val="21"/>
        </w:rPr>
        <w:t>（ 若 选 重 点 学 科 、 重 点 实 验 室 等 项 ， 请 注 明 批 准 单 位 、 编 号 或 批 准 文 号</w:t>
      </w:r>
    </w:p>
    <w:p>
      <w:pPr>
        <w:tabs>
          <w:tab w:val="left" w:pos="3166"/>
        </w:tabs>
        <w:spacing w:before="43"/>
        <w:ind w:left="228" w:right="0" w:firstLine="0"/>
        <w:jc w:val="left"/>
        <w:rPr>
          <w:sz w:val="21"/>
        </w:rPr>
      </w:pPr>
      <w:r>
        <w:rPr>
          <w:rFonts w:ascii="Times New Roman" w:eastAsia="Times New Roman"/>
          <w:w w:val="100"/>
          <w:sz w:val="21"/>
          <w:u w:val="single"/>
        </w:rPr>
        <w:t xml:space="preserve"> </w:t>
      </w:r>
      <w:r>
        <w:rPr>
          <w:rFonts w:ascii="Times New Roman" w:eastAsia="Times New Roman"/>
          <w:sz w:val="21"/>
          <w:u w:val="single"/>
        </w:rPr>
        <w:tab/>
      </w:r>
      <w:r>
        <w:rPr>
          <w:sz w:val="21"/>
        </w:rPr>
        <w:t>）</w:t>
      </w:r>
    </w:p>
    <w:p>
      <w:pPr>
        <w:pStyle w:val="7"/>
        <w:rPr>
          <w:sz w:val="22"/>
        </w:rPr>
      </w:pPr>
    </w:p>
    <w:p>
      <w:pPr>
        <w:pStyle w:val="7"/>
        <w:spacing w:before="8"/>
        <w:rPr>
          <w:sz w:val="24"/>
        </w:rPr>
      </w:pPr>
    </w:p>
    <w:p>
      <w:pPr>
        <w:pStyle w:val="11"/>
        <w:numPr>
          <w:ilvl w:val="0"/>
          <w:numId w:val="8"/>
        </w:numPr>
        <w:tabs>
          <w:tab w:val="left" w:pos="493"/>
        </w:tabs>
        <w:spacing w:before="0" w:after="0" w:line="240" w:lineRule="auto"/>
        <w:ind w:left="492" w:right="0" w:hanging="265"/>
        <w:jc w:val="left"/>
        <w:rPr>
          <w:rFonts w:hint="eastAsia" w:ascii="Microsoft JhengHei" w:eastAsia="Microsoft JhengHei"/>
          <w:b/>
          <w:sz w:val="21"/>
        </w:rPr>
      </w:pPr>
      <w:r>
        <w:rPr>
          <w:rFonts w:hint="eastAsia" w:ascii="Microsoft JhengHei" w:eastAsia="Microsoft JhengHei"/>
          <w:b/>
          <w:spacing w:val="-1"/>
          <w:sz w:val="21"/>
        </w:rPr>
        <w:t>申请人基本信息</w:t>
      </w:r>
    </w:p>
    <w:p>
      <w:pPr>
        <w:tabs>
          <w:tab w:val="left" w:pos="4428"/>
          <w:tab w:val="left" w:pos="8150"/>
        </w:tabs>
        <w:spacing w:before="53"/>
        <w:ind w:left="545" w:right="0" w:firstLine="0"/>
        <w:jc w:val="left"/>
        <w:rPr>
          <w:rFonts w:ascii="Times New Roman" w:eastAsia="Times New Roman"/>
          <w:sz w:val="21"/>
        </w:rPr>
      </w:pPr>
      <w:r>
        <w:rPr>
          <w:sz w:val="21"/>
        </w:rPr>
        <w:t>姓名（</w:t>
      </w:r>
      <w:r>
        <w:rPr>
          <w:spacing w:val="-7"/>
          <w:sz w:val="21"/>
        </w:rPr>
        <w:t>中</w:t>
      </w:r>
      <w:r>
        <w:rPr>
          <w:sz w:val="21"/>
        </w:rPr>
        <w:t>文）</w:t>
      </w:r>
      <w:r>
        <w:rPr>
          <w:sz w:val="21"/>
          <w:u w:val="single"/>
        </w:rPr>
        <w:t xml:space="preserve"> </w:t>
      </w:r>
      <w:r>
        <w:rPr>
          <w:sz w:val="21"/>
          <w:u w:val="single"/>
        </w:rPr>
        <w:tab/>
      </w:r>
      <w:r>
        <w:rPr>
          <w:spacing w:val="-5"/>
          <w:sz w:val="21"/>
        </w:rPr>
        <w:t>（</w:t>
      </w:r>
      <w:r>
        <w:rPr>
          <w:spacing w:val="-3"/>
          <w:sz w:val="21"/>
        </w:rPr>
        <w:t>拼</w:t>
      </w:r>
      <w:r>
        <w:rPr>
          <w:spacing w:val="-5"/>
          <w:sz w:val="21"/>
        </w:rPr>
        <w:t>音</w:t>
      </w:r>
      <w:r>
        <w:rPr>
          <w:sz w:val="21"/>
        </w:rPr>
        <w:t>）</w:t>
      </w:r>
      <w:r>
        <w:rPr>
          <w:rFonts w:ascii="Times New Roman" w:eastAsia="Times New Roman"/>
          <w:sz w:val="21"/>
          <w:u w:val="single"/>
        </w:rPr>
        <w:t xml:space="preserve"> </w:t>
      </w:r>
      <w:r>
        <w:rPr>
          <w:rFonts w:ascii="Times New Roman" w:eastAsia="Times New Roman"/>
          <w:sz w:val="21"/>
          <w:u w:val="single"/>
        </w:rPr>
        <w:tab/>
      </w:r>
    </w:p>
    <w:p>
      <w:pPr>
        <w:tabs>
          <w:tab w:val="left" w:pos="1958"/>
          <w:tab w:val="left" w:pos="2374"/>
          <w:tab w:val="left" w:pos="3425"/>
          <w:tab w:val="left" w:pos="4579"/>
          <w:tab w:val="left" w:pos="5218"/>
          <w:tab w:val="left" w:pos="5419"/>
          <w:tab w:val="left" w:pos="6046"/>
          <w:tab w:val="left" w:pos="8155"/>
          <w:tab w:val="left" w:pos="9103"/>
        </w:tabs>
        <w:spacing w:before="88" w:line="321" w:lineRule="auto"/>
        <w:ind w:left="545" w:right="874" w:firstLine="0"/>
        <w:jc w:val="both"/>
        <w:rPr>
          <w:sz w:val="21"/>
        </w:rPr>
      </w:pPr>
      <w:r>
        <w:rPr>
          <w:sz w:val="21"/>
        </w:rPr>
        <w:t>性</w:t>
      </w:r>
      <w:r>
        <w:rPr>
          <w:spacing w:val="-3"/>
          <w:sz w:val="21"/>
        </w:rPr>
        <w:t>别</w:t>
      </w:r>
      <w:r>
        <w:rPr>
          <w:spacing w:val="-3"/>
          <w:sz w:val="21"/>
          <w:u w:val="single"/>
        </w:rPr>
        <w:t xml:space="preserve"> </w:t>
      </w:r>
      <w:r>
        <w:rPr>
          <w:spacing w:val="-3"/>
          <w:sz w:val="21"/>
          <w:u w:val="single"/>
        </w:rPr>
        <w:tab/>
      </w:r>
      <w:r>
        <w:rPr>
          <w:spacing w:val="-3"/>
          <w:sz w:val="21"/>
          <w:u w:val="single"/>
        </w:rPr>
        <w:tab/>
      </w:r>
      <w:r>
        <w:rPr>
          <w:sz w:val="21"/>
        </w:rPr>
        <w:t>出生</w:t>
      </w:r>
      <w:r>
        <w:rPr>
          <w:spacing w:val="-3"/>
          <w:sz w:val="21"/>
        </w:rPr>
        <w:t>年</w:t>
      </w:r>
      <w:r>
        <w:rPr>
          <w:rFonts w:ascii="Times New Roman" w:eastAsia="Times New Roman"/>
          <w:spacing w:val="-6"/>
          <w:sz w:val="21"/>
        </w:rPr>
        <w:t>/</w:t>
      </w:r>
      <w:r>
        <w:rPr>
          <w:sz w:val="21"/>
        </w:rPr>
        <w:t>月</w:t>
      </w:r>
      <w:r>
        <w:rPr>
          <w:rFonts w:ascii="Times New Roman" w:eastAsia="Times New Roman"/>
          <w:sz w:val="21"/>
        </w:rPr>
        <w:t>/</w:t>
      </w:r>
      <w:r>
        <w:rPr>
          <w:sz w:val="21"/>
        </w:rPr>
        <w:t>日</w:t>
      </w:r>
      <w:r>
        <w:rPr>
          <w:sz w:val="21"/>
          <w:u w:val="single"/>
        </w:rPr>
        <w:t xml:space="preserve"> </w:t>
      </w:r>
      <w:r>
        <w:rPr>
          <w:sz w:val="21"/>
          <w:u w:val="single"/>
        </w:rPr>
        <w:tab/>
      </w:r>
      <w:r>
        <w:rPr>
          <w:sz w:val="21"/>
          <w:u w:val="single"/>
        </w:rPr>
        <w:tab/>
      </w:r>
      <w:r>
        <w:rPr>
          <w:sz w:val="21"/>
          <w:u w:val="single"/>
        </w:rPr>
        <w:tab/>
      </w:r>
      <w:r>
        <w:rPr>
          <w:sz w:val="21"/>
        </w:rPr>
        <w:t>出生</w:t>
      </w:r>
      <w:r>
        <w:rPr>
          <w:spacing w:val="-3"/>
          <w:sz w:val="21"/>
        </w:rPr>
        <w:t>地</w:t>
      </w:r>
      <w:r>
        <w:rPr>
          <w:spacing w:val="-3"/>
          <w:sz w:val="21"/>
          <w:u w:val="single"/>
        </w:rPr>
        <w:tab/>
      </w:r>
      <w:r>
        <w:rPr>
          <w:spacing w:val="-3"/>
          <w:sz w:val="21"/>
          <w:u w:val="single"/>
        </w:rPr>
        <w:tab/>
      </w:r>
      <w:r>
        <w:rPr>
          <w:sz w:val="21"/>
          <w:u w:val="single"/>
        </w:rPr>
        <w:t xml:space="preserve">                           </w:t>
      </w:r>
      <w:r>
        <w:rPr>
          <w:sz w:val="21"/>
        </w:rPr>
        <w:t>民</w:t>
      </w:r>
      <w:r>
        <w:rPr>
          <w:spacing w:val="-3"/>
          <w:sz w:val="21"/>
        </w:rPr>
        <w:t>族</w:t>
      </w:r>
      <w:r>
        <w:rPr>
          <w:spacing w:val="-3"/>
          <w:sz w:val="21"/>
          <w:u w:val="single"/>
        </w:rPr>
        <w:t xml:space="preserve"> </w:t>
      </w:r>
      <w:r>
        <w:rPr>
          <w:spacing w:val="-3"/>
          <w:sz w:val="21"/>
          <w:u w:val="single"/>
        </w:rPr>
        <w:tab/>
      </w:r>
      <w:r>
        <w:rPr>
          <w:spacing w:val="-3"/>
          <w:sz w:val="21"/>
          <w:u w:val="single"/>
        </w:rPr>
        <w:tab/>
      </w:r>
      <w:r>
        <w:rPr>
          <w:sz w:val="21"/>
        </w:rPr>
        <w:t>婚</w:t>
      </w:r>
      <w:r>
        <w:rPr>
          <w:spacing w:val="-5"/>
          <w:sz w:val="21"/>
        </w:rPr>
        <w:t>姻</w:t>
      </w:r>
      <w:r>
        <w:rPr>
          <w:spacing w:val="-3"/>
          <w:sz w:val="21"/>
        </w:rPr>
        <w:t>状</w:t>
      </w:r>
      <w:r>
        <w:rPr>
          <w:sz w:val="21"/>
        </w:rPr>
        <w:t>况</w:t>
      </w:r>
      <w:r>
        <w:rPr>
          <w:sz w:val="21"/>
          <w:u w:val="single"/>
        </w:rPr>
        <w:t xml:space="preserve"> </w:t>
      </w:r>
      <w:r>
        <w:rPr>
          <w:sz w:val="21"/>
          <w:u w:val="single"/>
        </w:rPr>
        <w:tab/>
      </w:r>
      <w:r>
        <w:rPr>
          <w:spacing w:val="-5"/>
          <w:sz w:val="21"/>
        </w:rPr>
        <w:t>身</w:t>
      </w:r>
      <w:r>
        <w:rPr>
          <w:sz w:val="21"/>
        </w:rPr>
        <w:t>份证号</w:t>
      </w:r>
      <w:r>
        <w:rPr>
          <w:spacing w:val="-3"/>
          <w:sz w:val="21"/>
        </w:rPr>
        <w:t>码</w:t>
      </w:r>
      <w:r>
        <w:rPr>
          <w:spacing w:val="-3"/>
          <w:sz w:val="21"/>
          <w:u w:val="single"/>
        </w:rPr>
        <w:tab/>
      </w:r>
      <w:r>
        <w:rPr>
          <w:spacing w:val="-3"/>
          <w:sz w:val="21"/>
          <w:u w:val="single"/>
        </w:rPr>
        <w:tab/>
      </w:r>
      <w:r>
        <w:rPr>
          <w:spacing w:val="-3"/>
          <w:sz w:val="21"/>
          <w:u w:val="single"/>
        </w:rPr>
        <w:tab/>
      </w:r>
      <w:r>
        <w:rPr>
          <w:sz w:val="21"/>
          <w:u w:val="single"/>
        </w:rPr>
        <w:t xml:space="preserve">                             </w:t>
      </w:r>
      <w:r>
        <w:rPr>
          <w:sz w:val="21"/>
        </w:rPr>
        <w:t>专业技</w:t>
      </w:r>
      <w:r>
        <w:rPr>
          <w:spacing w:val="-7"/>
          <w:sz w:val="21"/>
        </w:rPr>
        <w:t>术</w:t>
      </w:r>
      <w:r>
        <w:rPr>
          <w:sz w:val="21"/>
        </w:rPr>
        <w:t>职称</w:t>
      </w:r>
      <w:r>
        <w:rPr>
          <w:sz w:val="21"/>
          <w:u w:val="single"/>
        </w:rPr>
        <w:t xml:space="preserve"> </w:t>
      </w:r>
      <w:r>
        <w:rPr>
          <w:sz w:val="21"/>
          <w:u w:val="single"/>
        </w:rPr>
        <w:tab/>
      </w:r>
      <w:r>
        <w:rPr>
          <w:sz w:val="21"/>
          <w:u w:val="single"/>
        </w:rPr>
        <w:tab/>
      </w:r>
      <w:r>
        <w:rPr>
          <w:sz w:val="21"/>
          <w:u w:val="single"/>
        </w:rPr>
        <w:tab/>
      </w:r>
      <w:r>
        <w:rPr>
          <w:spacing w:val="-5"/>
          <w:sz w:val="21"/>
        </w:rPr>
        <w:t>行</w:t>
      </w:r>
      <w:r>
        <w:rPr>
          <w:sz w:val="21"/>
        </w:rPr>
        <w:t>政职</w:t>
      </w:r>
      <w:r>
        <w:rPr>
          <w:spacing w:val="-3"/>
          <w:sz w:val="21"/>
        </w:rPr>
        <w:t>务</w:t>
      </w:r>
      <w:r>
        <w:rPr>
          <w:spacing w:val="-3"/>
          <w:sz w:val="21"/>
          <w:u w:val="single"/>
        </w:rPr>
        <w:t xml:space="preserve"> </w:t>
      </w:r>
      <w:r>
        <w:rPr>
          <w:spacing w:val="-3"/>
          <w:sz w:val="21"/>
          <w:u w:val="single"/>
        </w:rPr>
        <w:tab/>
      </w:r>
      <w:r>
        <w:rPr>
          <w:spacing w:val="-3"/>
          <w:sz w:val="21"/>
          <w:u w:val="single"/>
        </w:rPr>
        <w:tab/>
      </w:r>
      <w:r>
        <w:rPr>
          <w:spacing w:val="-3"/>
          <w:sz w:val="21"/>
          <w:u w:val="single"/>
        </w:rPr>
        <w:tab/>
      </w:r>
      <w:r>
        <w:rPr>
          <w:spacing w:val="-3"/>
          <w:sz w:val="21"/>
          <w:u w:val="single"/>
        </w:rPr>
        <w:tab/>
      </w:r>
      <w:r>
        <w:rPr>
          <w:spacing w:val="-3"/>
          <w:sz w:val="21"/>
        </w:rPr>
        <w:t>参</w:t>
      </w:r>
      <w:r>
        <w:rPr>
          <w:sz w:val="21"/>
        </w:rPr>
        <w:t>加工</w:t>
      </w:r>
      <w:r>
        <w:rPr>
          <w:spacing w:val="-5"/>
          <w:sz w:val="21"/>
        </w:rPr>
        <w:t>作</w:t>
      </w:r>
      <w:r>
        <w:rPr>
          <w:sz w:val="21"/>
        </w:rPr>
        <w:t>时</w:t>
      </w:r>
      <w:r>
        <w:rPr>
          <w:spacing w:val="-3"/>
          <w:sz w:val="21"/>
        </w:rPr>
        <w:t>间</w:t>
      </w:r>
      <w:r>
        <w:rPr>
          <w:spacing w:val="-3"/>
          <w:sz w:val="21"/>
          <w:u w:val="single"/>
        </w:rPr>
        <w:tab/>
      </w:r>
      <w:r>
        <w:rPr>
          <w:spacing w:val="-3"/>
          <w:sz w:val="21"/>
          <w:u w:val="single"/>
        </w:rPr>
        <w:tab/>
      </w:r>
      <w:r>
        <w:rPr>
          <w:sz w:val="21"/>
          <w:u w:val="single"/>
        </w:rPr>
        <w:t xml:space="preserve">              </w:t>
      </w:r>
      <w:r>
        <w:rPr>
          <w:sz w:val="21"/>
        </w:rPr>
        <w:t>现工作</w:t>
      </w:r>
      <w:r>
        <w:rPr>
          <w:spacing w:val="-7"/>
          <w:sz w:val="21"/>
        </w:rPr>
        <w:t>单</w:t>
      </w:r>
      <w:r>
        <w:rPr>
          <w:sz w:val="21"/>
        </w:rPr>
        <w:t>位（部</w:t>
      </w:r>
      <w:r>
        <w:rPr>
          <w:spacing w:val="-5"/>
          <w:sz w:val="21"/>
        </w:rPr>
        <w:t>门</w:t>
      </w:r>
      <w:r>
        <w:rPr>
          <w:spacing w:val="-3"/>
          <w:sz w:val="21"/>
        </w:rPr>
        <w:t>）</w:t>
      </w:r>
      <w:r>
        <w:rPr>
          <w:spacing w:val="-3"/>
          <w:sz w:val="21"/>
          <w:u w:val="single"/>
        </w:rPr>
        <w:tab/>
      </w:r>
      <w:r>
        <w:rPr>
          <w:spacing w:val="-3"/>
          <w:sz w:val="21"/>
          <w:u w:val="single"/>
        </w:rPr>
        <w:tab/>
      </w:r>
      <w:r>
        <w:rPr>
          <w:spacing w:val="-3"/>
          <w:sz w:val="21"/>
          <w:u w:val="single"/>
        </w:rPr>
        <w:tab/>
      </w:r>
      <w:r>
        <w:rPr>
          <w:spacing w:val="-3"/>
          <w:sz w:val="21"/>
          <w:u w:val="single"/>
        </w:rPr>
        <w:tab/>
      </w:r>
      <w:r>
        <w:rPr>
          <w:spacing w:val="-3"/>
          <w:sz w:val="21"/>
          <w:u w:val="single"/>
        </w:rPr>
        <w:tab/>
      </w:r>
      <w:r>
        <w:rPr>
          <w:spacing w:val="-3"/>
          <w:sz w:val="21"/>
          <w:u w:val="single"/>
        </w:rPr>
        <w:tab/>
      </w:r>
      <w:r>
        <w:rPr>
          <w:spacing w:val="-3"/>
          <w:sz w:val="21"/>
          <w:u w:val="single"/>
        </w:rPr>
        <w:tab/>
      </w:r>
      <w:r>
        <w:rPr>
          <w:spacing w:val="19"/>
          <w:sz w:val="21"/>
          <w:u w:val="single"/>
        </w:rPr>
        <w:t xml:space="preserve">                                           </w:t>
      </w:r>
      <w:r>
        <w:rPr>
          <w:spacing w:val="23"/>
          <w:sz w:val="21"/>
          <w:u w:val="single"/>
        </w:rPr>
        <w:t xml:space="preserve"> </w:t>
      </w:r>
      <w:r>
        <w:rPr>
          <w:spacing w:val="19"/>
          <w:sz w:val="21"/>
        </w:rPr>
        <w:t>最</w:t>
      </w:r>
      <w:r>
        <w:rPr>
          <w:spacing w:val="24"/>
          <w:sz w:val="21"/>
        </w:rPr>
        <w:t>终</w:t>
      </w:r>
      <w:r>
        <w:rPr>
          <w:spacing w:val="19"/>
          <w:sz w:val="21"/>
        </w:rPr>
        <w:t>毕</w:t>
      </w:r>
      <w:r>
        <w:rPr>
          <w:spacing w:val="17"/>
          <w:sz w:val="21"/>
        </w:rPr>
        <w:t>业</w:t>
      </w:r>
      <w:r>
        <w:rPr>
          <w:spacing w:val="24"/>
          <w:sz w:val="21"/>
        </w:rPr>
        <w:t>高</w:t>
      </w:r>
      <w:r>
        <w:rPr>
          <w:spacing w:val="19"/>
          <w:sz w:val="21"/>
        </w:rPr>
        <w:t>校</w:t>
      </w:r>
      <w:r>
        <w:rPr>
          <w:spacing w:val="19"/>
          <w:sz w:val="21"/>
          <w:u w:val="single"/>
        </w:rPr>
        <w:t xml:space="preserve"> </w:t>
      </w:r>
      <w:r>
        <w:rPr>
          <w:spacing w:val="19"/>
          <w:sz w:val="21"/>
          <w:u w:val="single"/>
        </w:rPr>
        <w:tab/>
      </w:r>
      <w:r>
        <w:rPr>
          <w:spacing w:val="19"/>
          <w:sz w:val="21"/>
          <w:u w:val="single"/>
        </w:rPr>
        <w:tab/>
      </w:r>
      <w:r>
        <w:rPr>
          <w:spacing w:val="19"/>
          <w:sz w:val="21"/>
          <w:u w:val="single"/>
        </w:rPr>
        <w:tab/>
      </w:r>
      <w:r>
        <w:rPr>
          <w:spacing w:val="19"/>
          <w:sz w:val="21"/>
          <w:u w:val="single"/>
        </w:rPr>
        <w:tab/>
      </w:r>
      <w:r>
        <w:rPr>
          <w:spacing w:val="19"/>
          <w:sz w:val="21"/>
          <w:u w:val="single"/>
        </w:rPr>
        <w:tab/>
      </w:r>
      <w:r>
        <w:rPr>
          <w:spacing w:val="19"/>
          <w:sz w:val="21"/>
        </w:rPr>
        <w:t>已</w:t>
      </w:r>
      <w:r>
        <w:rPr>
          <w:spacing w:val="24"/>
          <w:sz w:val="21"/>
        </w:rPr>
        <w:t>获</w:t>
      </w:r>
      <w:r>
        <w:rPr>
          <w:spacing w:val="19"/>
          <w:sz w:val="21"/>
        </w:rPr>
        <w:t>最</w:t>
      </w:r>
      <w:r>
        <w:rPr>
          <w:spacing w:val="17"/>
          <w:sz w:val="21"/>
        </w:rPr>
        <w:t>高</w:t>
      </w:r>
      <w:r>
        <w:rPr>
          <w:spacing w:val="24"/>
          <w:sz w:val="21"/>
        </w:rPr>
        <w:t>学</w:t>
      </w:r>
      <w:r>
        <w:rPr>
          <w:spacing w:val="19"/>
          <w:sz w:val="21"/>
        </w:rPr>
        <w:t>位</w:t>
      </w:r>
      <w:r>
        <w:rPr>
          <w:spacing w:val="19"/>
          <w:sz w:val="21"/>
          <w:u w:val="single"/>
        </w:rPr>
        <w:t xml:space="preserve"> </w:t>
      </w:r>
      <w:r>
        <w:rPr>
          <w:spacing w:val="19"/>
          <w:sz w:val="21"/>
          <w:u w:val="single"/>
        </w:rPr>
        <w:tab/>
      </w:r>
      <w:r>
        <w:rPr>
          <w:spacing w:val="24"/>
          <w:sz w:val="21"/>
        </w:rPr>
        <w:t>所</w:t>
      </w:r>
      <w:r>
        <w:rPr>
          <w:spacing w:val="19"/>
          <w:sz w:val="21"/>
        </w:rPr>
        <w:t>学</w:t>
      </w:r>
      <w:r>
        <w:rPr>
          <w:spacing w:val="24"/>
          <w:sz w:val="21"/>
        </w:rPr>
        <w:t>专</w:t>
      </w:r>
      <w:r>
        <w:rPr>
          <w:sz w:val="21"/>
        </w:rPr>
        <w:t>业</w:t>
      </w:r>
    </w:p>
    <w:p>
      <w:pPr>
        <w:pStyle w:val="7"/>
        <w:spacing w:before="5"/>
        <w:rPr>
          <w:sz w:val="16"/>
        </w:rPr>
      </w:pPr>
      <w:r>
        <mc:AlternateContent>
          <mc:Choice Requires="wps">
            <w:drawing>
              <wp:anchor distT="0" distB="0" distL="0" distR="0" simplePos="0" relativeHeight="251674624" behindDoc="1" locked="0" layoutInCell="1" allowOverlap="1">
                <wp:simplePos x="0" y="0"/>
                <wp:positionH relativeFrom="page">
                  <wp:posOffset>970280</wp:posOffset>
                </wp:positionH>
                <wp:positionV relativeFrom="paragraph">
                  <wp:posOffset>161290</wp:posOffset>
                </wp:positionV>
                <wp:extent cx="988695" cy="0"/>
                <wp:effectExtent l="0" t="0" r="0" b="0"/>
                <wp:wrapTopAndBottom/>
                <wp:docPr id="39" name="直线 5"/>
                <wp:cNvGraphicFramePr/>
                <a:graphic xmlns:a="http://schemas.openxmlformats.org/drawingml/2006/main">
                  <a:graphicData uri="http://schemas.microsoft.com/office/word/2010/wordprocessingShape">
                    <wps:wsp>
                      <wps:cNvSpPr/>
                      <wps:spPr>
                        <a:xfrm>
                          <a:off x="0" y="0"/>
                          <a:ext cx="988695" cy="0"/>
                        </a:xfrm>
                        <a:prstGeom prst="line">
                          <a:avLst/>
                        </a:prstGeom>
                        <a:ln w="6087"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6.4pt;margin-top:12.7pt;height:0pt;width:77.85pt;mso-position-horizontal-relative:page;mso-wrap-distance-bottom:0pt;mso-wrap-distance-top:0pt;z-index:-251641856;mso-width-relative:page;mso-height-relative:page;" filled="f" stroked="t" coordsize="21600,21600" o:gfxdata="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aiPonZAAAACQEAAA8AAAAAAAAAAQAgAAAAIgAA&#10;AGRycy9kb3ducmV2LnhtbFBLAQIUABQAAAAIAIdO4kDKlYD3zgEAAI0DAAAOAAAAAAAAAAEAIAAA&#10;ACgBAABkcnMvZTJvRG9jLnhtbFBLBQYAAAAABgAGAFkBAABoBQAAAAA=&#10;">
                <v:fill on="f" focussize="0,0"/>
                <v:stroke weight="0.479291338582677pt" color="#000000" joinstyle="round"/>
                <v:imagedata o:title=""/>
                <o:lock v:ext="edit" aspectratio="f"/>
                <w10:wrap type="topAndBottom"/>
              </v:line>
            </w:pict>
          </mc:Fallback>
        </mc:AlternateContent>
      </w:r>
    </w:p>
    <w:p>
      <w:pPr>
        <w:tabs>
          <w:tab w:val="left" w:pos="2479"/>
          <w:tab w:val="left" w:pos="2539"/>
          <w:tab w:val="left" w:pos="3588"/>
          <w:tab w:val="left" w:pos="3972"/>
          <w:tab w:val="left" w:pos="4944"/>
          <w:tab w:val="left" w:pos="5295"/>
          <w:tab w:val="left" w:pos="5995"/>
          <w:tab w:val="left" w:pos="6972"/>
          <w:tab w:val="left" w:pos="7990"/>
          <w:tab w:val="left" w:pos="8655"/>
          <w:tab w:val="left" w:pos="9055"/>
        </w:tabs>
        <w:spacing w:before="69" w:line="321" w:lineRule="auto"/>
        <w:ind w:left="545" w:right="923" w:firstLine="0"/>
        <w:jc w:val="left"/>
        <w:rPr>
          <w:rFonts w:ascii="Times New Roman" w:eastAsia="Times New Roman"/>
          <w:sz w:val="21"/>
        </w:rPr>
      </w:pPr>
      <w:r>
        <w:rPr>
          <w:sz w:val="21"/>
        </w:rPr>
        <w:t>从事专</w:t>
      </w:r>
      <w:r>
        <w:rPr>
          <w:spacing w:val="-7"/>
          <w:sz w:val="21"/>
        </w:rPr>
        <w:t>业</w:t>
      </w:r>
      <w:r>
        <w:rPr>
          <w:spacing w:val="-7"/>
          <w:sz w:val="21"/>
          <w:u w:val="single"/>
        </w:rPr>
        <w:t xml:space="preserve"> </w:t>
      </w:r>
      <w:r>
        <w:rPr>
          <w:spacing w:val="-7"/>
          <w:sz w:val="21"/>
          <w:u w:val="single"/>
        </w:rPr>
        <w:tab/>
      </w:r>
      <w:r>
        <w:rPr>
          <w:spacing w:val="-7"/>
          <w:sz w:val="21"/>
          <w:u w:val="single"/>
        </w:rPr>
        <w:tab/>
      </w:r>
      <w:r>
        <w:rPr>
          <w:sz w:val="21"/>
        </w:rPr>
        <w:t>联</w:t>
      </w:r>
      <w:r>
        <w:rPr>
          <w:spacing w:val="-5"/>
          <w:sz w:val="21"/>
        </w:rPr>
        <w:t>系</w:t>
      </w:r>
      <w:r>
        <w:rPr>
          <w:spacing w:val="-3"/>
          <w:sz w:val="21"/>
        </w:rPr>
        <w:t>地</w:t>
      </w:r>
      <w:r>
        <w:rPr>
          <w:sz w:val="21"/>
        </w:rPr>
        <w:t>址</w:t>
      </w:r>
      <w:r>
        <w:rPr>
          <w:sz w:val="21"/>
        </w:rPr>
        <w:tab/>
      </w:r>
      <w:r>
        <w:rPr>
          <w:spacing w:val="-5"/>
          <w:sz w:val="21"/>
          <w:u w:val="single"/>
        </w:rPr>
        <w:t>江</w:t>
      </w:r>
      <w:r>
        <w:rPr>
          <w:sz w:val="21"/>
          <w:u w:val="single"/>
        </w:rPr>
        <w:t>苏省</w:t>
      </w:r>
      <w:r>
        <w:rPr>
          <w:sz w:val="21"/>
          <w:u w:val="single"/>
        </w:rPr>
        <w:tab/>
      </w:r>
      <w:r>
        <w:rPr>
          <w:sz w:val="21"/>
          <w:u w:val="single"/>
        </w:rPr>
        <w:t>市</w:t>
      </w:r>
      <w:r>
        <w:rPr>
          <w:sz w:val="21"/>
          <w:u w:val="single"/>
        </w:rPr>
        <w:tab/>
      </w:r>
      <w:r>
        <w:rPr>
          <w:sz w:val="21"/>
          <w:u w:val="single"/>
        </w:rPr>
        <w:tab/>
      </w:r>
      <w:r>
        <w:rPr>
          <w:sz w:val="21"/>
          <w:u w:val="single"/>
        </w:rPr>
        <w:t>县</w:t>
      </w:r>
      <w:r>
        <w:rPr>
          <w:rFonts w:ascii="Times New Roman" w:eastAsia="Times New Roman"/>
          <w:sz w:val="21"/>
          <w:u w:val="single"/>
        </w:rPr>
        <w:t>(</w:t>
      </w:r>
      <w:r>
        <w:rPr>
          <w:spacing w:val="-7"/>
          <w:sz w:val="21"/>
          <w:u w:val="single"/>
        </w:rPr>
        <w:t>区</w:t>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ab/>
      </w:r>
      <w:r>
        <w:rPr>
          <w:rFonts w:ascii="Times New Roman" w:eastAsia="Times New Roman"/>
          <w:sz w:val="21"/>
          <w:u w:val="single"/>
        </w:rPr>
        <w:tab/>
      </w:r>
      <w:r>
        <w:rPr>
          <w:sz w:val="21"/>
          <w:u w:val="single"/>
        </w:rPr>
        <w:t>号</w:t>
      </w:r>
      <w:r>
        <w:rPr>
          <w:sz w:val="21"/>
        </w:rPr>
        <w:t>邮政编</w:t>
      </w:r>
      <w:r>
        <w:rPr>
          <w:spacing w:val="-7"/>
          <w:sz w:val="21"/>
        </w:rPr>
        <w:t>码</w:t>
      </w:r>
      <w:r>
        <w:rPr>
          <w:spacing w:val="-7"/>
          <w:sz w:val="21"/>
          <w:u w:val="single"/>
        </w:rPr>
        <w:t xml:space="preserve"> </w:t>
      </w:r>
      <w:r>
        <w:rPr>
          <w:spacing w:val="-7"/>
          <w:sz w:val="21"/>
          <w:u w:val="single"/>
        </w:rPr>
        <w:tab/>
      </w:r>
      <w:r>
        <w:rPr>
          <w:sz w:val="21"/>
        </w:rPr>
        <w:t>联</w:t>
      </w:r>
      <w:r>
        <w:rPr>
          <w:spacing w:val="-5"/>
          <w:sz w:val="21"/>
        </w:rPr>
        <w:t>系</w:t>
      </w:r>
      <w:r>
        <w:rPr>
          <w:spacing w:val="-3"/>
          <w:sz w:val="21"/>
        </w:rPr>
        <w:t>电</w:t>
      </w:r>
      <w:r>
        <w:rPr>
          <w:sz w:val="21"/>
        </w:rPr>
        <w:t>话</w:t>
      </w:r>
      <w:r>
        <w:rPr>
          <w:spacing w:val="4"/>
          <w:sz w:val="21"/>
          <w:u w:val="single"/>
        </w:rPr>
        <w:t xml:space="preserve"> </w:t>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ab/>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ab/>
      </w:r>
      <w:r>
        <w:rPr>
          <w:sz w:val="21"/>
          <w:u w:val="single"/>
        </w:rPr>
        <w:t>手机</w:t>
      </w:r>
      <w:r>
        <w:rPr>
          <w:sz w:val="21"/>
          <w:u w:val="single"/>
        </w:rPr>
        <w:tab/>
      </w:r>
      <w:r>
        <w:rPr>
          <w:sz w:val="21"/>
          <w:u w:val="single"/>
        </w:rPr>
        <w:tab/>
      </w:r>
      <w:r>
        <w:rPr>
          <w:sz w:val="21"/>
        </w:rPr>
        <w:t>传</w:t>
      </w:r>
      <w:r>
        <w:rPr>
          <w:spacing w:val="-3"/>
          <w:sz w:val="21"/>
        </w:rPr>
        <w:t>真</w:t>
      </w:r>
      <w:r>
        <w:rPr>
          <w:spacing w:val="3"/>
          <w:sz w:val="21"/>
          <w:u w:val="single"/>
        </w:rPr>
        <w:t xml:space="preserve"> </w:t>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ab/>
      </w:r>
    </w:p>
    <w:p>
      <w:pPr>
        <w:spacing w:after="0" w:line="321" w:lineRule="auto"/>
        <w:jc w:val="left"/>
        <w:rPr>
          <w:rFonts w:ascii="Times New Roman" w:eastAsia="Times New Roman"/>
          <w:sz w:val="21"/>
        </w:rPr>
        <w:sectPr>
          <w:type w:val="continuous"/>
          <w:pgSz w:w="11900" w:h="16840"/>
          <w:pgMar w:top="1600" w:right="620" w:bottom="280" w:left="1300" w:header="720" w:footer="720" w:gutter="0"/>
        </w:sectPr>
      </w:pPr>
    </w:p>
    <w:p>
      <w:pPr>
        <w:pStyle w:val="7"/>
        <w:rPr>
          <w:rFonts w:ascii="Times New Roman"/>
          <w:sz w:val="20"/>
        </w:rPr>
      </w:pPr>
    </w:p>
    <w:p>
      <w:pPr>
        <w:pStyle w:val="7"/>
        <w:rPr>
          <w:rFonts w:ascii="Times New Roman"/>
          <w:sz w:val="20"/>
        </w:rPr>
      </w:pPr>
    </w:p>
    <w:p>
      <w:pPr>
        <w:pStyle w:val="7"/>
        <w:spacing w:before="9"/>
        <w:rPr>
          <w:rFonts w:ascii="Times New Roman"/>
          <w:sz w:val="25"/>
        </w:rPr>
      </w:pPr>
    </w:p>
    <w:p>
      <w:pPr>
        <w:pStyle w:val="11"/>
        <w:numPr>
          <w:ilvl w:val="0"/>
          <w:numId w:val="8"/>
        </w:numPr>
        <w:tabs>
          <w:tab w:val="left" w:pos="493"/>
        </w:tabs>
        <w:spacing w:before="9" w:after="0" w:line="240" w:lineRule="auto"/>
        <w:ind w:left="492" w:right="0" w:hanging="265"/>
        <w:jc w:val="left"/>
        <w:rPr>
          <w:rFonts w:hint="eastAsia" w:ascii="Microsoft JhengHei" w:eastAsia="Microsoft JhengHei"/>
          <w:b/>
          <w:sz w:val="21"/>
        </w:rPr>
      </w:pPr>
      <w:r>
        <w:rPr>
          <w:rFonts w:hint="eastAsia" w:ascii="Microsoft JhengHei" w:eastAsia="Microsoft JhengHei"/>
          <w:b/>
          <w:sz w:val="21"/>
        </w:rPr>
        <w:t>申请留学意向</w:t>
      </w:r>
    </w:p>
    <w:p>
      <w:pPr>
        <w:tabs>
          <w:tab w:val="left" w:pos="3307"/>
          <w:tab w:val="left" w:pos="6070"/>
          <w:tab w:val="left" w:pos="8837"/>
        </w:tabs>
        <w:spacing w:before="52"/>
        <w:ind w:left="545" w:right="0" w:firstLine="0"/>
        <w:jc w:val="left"/>
        <w:rPr>
          <w:sz w:val="21"/>
        </w:rPr>
      </w:pPr>
      <w:r>
        <w:rPr>
          <w:sz w:val="21"/>
        </w:rPr>
        <w:t>留</w:t>
      </w:r>
      <w:r>
        <w:rPr>
          <w:sz w:val="21"/>
        </w:rPr>
        <w:tab/>
      </w:r>
      <w:r>
        <w:rPr>
          <w:sz w:val="21"/>
        </w:rPr>
        <w:t>学</w:t>
      </w:r>
      <w:r>
        <w:rPr>
          <w:sz w:val="21"/>
        </w:rPr>
        <w:tab/>
      </w:r>
      <w:r>
        <w:rPr>
          <w:sz w:val="21"/>
        </w:rPr>
        <w:t>专</w:t>
      </w:r>
      <w:r>
        <w:rPr>
          <w:sz w:val="21"/>
        </w:rPr>
        <w:tab/>
      </w:r>
      <w:r>
        <w:rPr>
          <w:sz w:val="21"/>
        </w:rPr>
        <w:t>业</w:t>
      </w:r>
    </w:p>
    <w:p>
      <w:pPr>
        <w:pStyle w:val="7"/>
        <w:spacing w:before="9"/>
        <w:rPr>
          <w:sz w:val="23"/>
        </w:rPr>
      </w:pPr>
      <w:r>
        <mc:AlternateContent>
          <mc:Choice Requires="wps">
            <w:drawing>
              <wp:anchor distT="0" distB="0" distL="0" distR="0" simplePos="0" relativeHeight="251676672" behindDoc="1" locked="0" layoutInCell="1" allowOverlap="1">
                <wp:simplePos x="0" y="0"/>
                <wp:positionH relativeFrom="page">
                  <wp:posOffset>1171575</wp:posOffset>
                </wp:positionH>
                <wp:positionV relativeFrom="paragraph">
                  <wp:posOffset>220980</wp:posOffset>
                </wp:positionV>
                <wp:extent cx="4940300" cy="0"/>
                <wp:effectExtent l="0" t="0" r="0" b="0"/>
                <wp:wrapTopAndBottom/>
                <wp:docPr id="41" name="直线 6"/>
                <wp:cNvGraphicFramePr/>
                <a:graphic xmlns:a="http://schemas.openxmlformats.org/drawingml/2006/main">
                  <a:graphicData uri="http://schemas.microsoft.com/office/word/2010/wordprocessingShape">
                    <wps:wsp>
                      <wps:cNvSpPr/>
                      <wps:spPr>
                        <a:xfrm>
                          <a:off x="0" y="0"/>
                          <a:ext cx="4940300" cy="0"/>
                        </a:xfrm>
                        <a:prstGeom prst="line">
                          <a:avLst/>
                        </a:prstGeom>
                        <a:ln w="6081"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92.25pt;margin-top:17.4pt;height:0pt;width:389pt;mso-position-horizontal-relative:page;mso-wrap-distance-bottom:0pt;mso-wrap-distance-top:0pt;z-index:-251639808;mso-width-relative:page;mso-height-relative:page;" filled="f" stroked="t" coordsize="21600,21600" o:gfxdata="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FATIp1QAAAAkBAAAPAAAAAAAAAAEAIAAAACIAAABkcnMv&#10;ZG93bnJldi54bWxQSwECFAAUAAAACACHTuJATC6qoc0BAACOAwAADgAAAAAAAAABACAAAAAkAQAA&#10;ZHJzL2Uyb0RvYy54bWxQSwUGAAAAAAYABgBZAQAAYwUAAAAA&#10;">
                <v:fill on="f" focussize="0,0"/>
                <v:stroke weight="0.478818897637795pt" color="#000000" joinstyle="round"/>
                <v:imagedata o:title=""/>
                <o:lock v:ext="edit" aspectratio="f"/>
                <w10:wrap type="topAndBottom"/>
              </v:line>
            </w:pict>
          </mc:Fallback>
        </mc:AlternateContent>
      </w:r>
    </w:p>
    <w:p>
      <w:pPr>
        <w:spacing w:before="69"/>
        <w:ind w:left="545" w:right="0" w:firstLine="0"/>
        <w:jc w:val="left"/>
        <w:rPr>
          <w:sz w:val="21"/>
        </w:rPr>
      </w:pPr>
      <w:r>
        <w:rPr>
          <w:sz w:val="21"/>
        </w:rPr>
        <w:t>申请留学单位及国别（中英文，与邀请函保持一致）</w:t>
      </w:r>
    </w:p>
    <w:p>
      <w:pPr>
        <w:pStyle w:val="7"/>
        <w:rPr>
          <w:sz w:val="20"/>
        </w:rPr>
      </w:pPr>
    </w:p>
    <w:p>
      <w:pPr>
        <w:pStyle w:val="7"/>
        <w:rPr>
          <w:sz w:val="20"/>
        </w:rPr>
      </w:pPr>
    </w:p>
    <w:p>
      <w:pPr>
        <w:pStyle w:val="7"/>
        <w:spacing w:before="2"/>
        <w:rPr>
          <w:sz w:val="10"/>
        </w:rPr>
      </w:pPr>
      <w:r>
        <mc:AlternateContent>
          <mc:Choice Requires="wpg">
            <w:drawing>
              <wp:anchor distT="0" distB="0" distL="0" distR="0" simplePos="0" relativeHeight="251677696" behindDoc="1" locked="0" layoutInCell="1" allowOverlap="1">
                <wp:simplePos x="0" y="0"/>
                <wp:positionH relativeFrom="page">
                  <wp:posOffset>1171575</wp:posOffset>
                </wp:positionH>
                <wp:positionV relativeFrom="paragraph">
                  <wp:posOffset>107950</wp:posOffset>
                </wp:positionV>
                <wp:extent cx="5093335" cy="17780"/>
                <wp:effectExtent l="0" t="1270" r="12065" b="9525"/>
                <wp:wrapTopAndBottom/>
                <wp:docPr id="45" name="组合 7"/>
                <wp:cNvGraphicFramePr/>
                <a:graphic xmlns:a="http://schemas.openxmlformats.org/drawingml/2006/main">
                  <a:graphicData uri="http://schemas.microsoft.com/office/word/2010/wordprocessingGroup">
                    <wpg:wgp>
                      <wpg:cNvGrpSpPr/>
                      <wpg:grpSpPr>
                        <a:xfrm>
                          <a:off x="0" y="0"/>
                          <a:ext cx="5093335" cy="17780"/>
                          <a:chOff x="1845" y="170"/>
                          <a:chExt cx="8021" cy="28"/>
                        </a:xfrm>
                      </wpg:grpSpPr>
                      <wps:wsp>
                        <wps:cNvPr id="42" name="直线 8"/>
                        <wps:cNvSpPr/>
                        <wps:spPr>
                          <a:xfrm>
                            <a:off x="1845" y="193"/>
                            <a:ext cx="2993" cy="0"/>
                          </a:xfrm>
                          <a:prstGeom prst="line">
                            <a:avLst/>
                          </a:prstGeom>
                          <a:ln w="6081" cap="flat" cmpd="sng">
                            <a:solidFill>
                              <a:srgbClr val="000000"/>
                            </a:solidFill>
                            <a:prstDash val="solid"/>
                            <a:headEnd type="none" w="med" len="med"/>
                            <a:tailEnd type="none" w="med" len="med"/>
                          </a:ln>
                        </wps:spPr>
                        <wps:bodyPr upright="1"/>
                      </wps:wsp>
                      <wps:wsp>
                        <wps:cNvPr id="43" name="直线 9"/>
                        <wps:cNvSpPr/>
                        <wps:spPr>
                          <a:xfrm>
                            <a:off x="9506" y="193"/>
                            <a:ext cx="360" cy="0"/>
                          </a:xfrm>
                          <a:prstGeom prst="line">
                            <a:avLst/>
                          </a:prstGeom>
                          <a:ln w="6081" cap="flat" cmpd="sng">
                            <a:solidFill>
                              <a:srgbClr val="000000"/>
                            </a:solidFill>
                            <a:prstDash val="solid"/>
                            <a:headEnd type="none" w="med" len="med"/>
                            <a:tailEnd type="none" w="med" len="med"/>
                          </a:ln>
                        </wps:spPr>
                        <wps:bodyPr upright="1"/>
                      </wps:wsp>
                      <wps:wsp>
                        <wps:cNvPr id="44" name="直线 10"/>
                        <wps:cNvSpPr/>
                        <wps:spPr>
                          <a:xfrm>
                            <a:off x="4836" y="175"/>
                            <a:ext cx="4670" cy="0"/>
                          </a:xfrm>
                          <a:prstGeom prst="line">
                            <a:avLst/>
                          </a:prstGeom>
                          <a:ln w="6084" cap="flat" cmpd="sng">
                            <a:solidFill>
                              <a:srgbClr val="000000"/>
                            </a:solidFill>
                            <a:prstDash val="solid"/>
                            <a:headEnd type="none" w="med" len="med"/>
                            <a:tailEnd type="none" w="med" len="med"/>
                          </a:ln>
                        </wps:spPr>
                        <wps:bodyPr upright="1"/>
                      </wps:wsp>
                    </wpg:wgp>
                  </a:graphicData>
                </a:graphic>
              </wp:anchor>
            </w:drawing>
          </mc:Choice>
          <mc:Fallback>
            <w:pict>
              <v:group id="组合 7" o:spid="_x0000_s1026" o:spt="203" style="position:absolute;left:0pt;margin-left:92.25pt;margin-top:8.5pt;height:1.4pt;width:401.05pt;mso-position-horizontal-relative:page;mso-wrap-distance-bottom:0pt;mso-wrap-distance-top:0pt;z-index:-251638784;mso-width-relative:page;mso-height-relative:page;" coordorigin="1845,170" coordsize="8021,28" o:gfxdata="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8FmOr2QAAAAkBAAAP&#10;AAAAAAAAAAEAIAAAACIAAABkcnMvZG93bnJldi54bWxQSwECFAAUAAAACACHTuJARasz54kCAAC9&#10;CAAADgAAAAAAAAABACAAAAAoAQAAZHJzL2Uyb0RvYy54bWxQSwUGAAAAAAYABgBZAQAAIwYAAAAA&#10;">
                <o:lock v:ext="edit" aspectratio="f"/>
                <v:line id="直线 8" o:spid="_x0000_s1026" o:spt="20" style="position:absolute;left:1845;top:193;height:0;width:2993;" filled="f" stroked="t" coordsize="21600,21600" o:gfxdata="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lTy8AAAA&#10;2wAAAA8AAAAAAAAAAQAgAAAAIgAAAGRycy9kb3ducmV2LnhtbFBLAQIUABQAAAAIAIdO4kAzLwWe&#10;OwAAADkAAAAQAAAAAAAAAAEAIAAAAAsBAABkcnMvc2hhcGV4bWwueG1sUEsFBgAAAAAGAAYAWwEA&#10;ALUDAAAAAA==&#10;">
                  <v:fill on="f" focussize="0,0"/>
                  <v:stroke weight="0.478818897637795pt" color="#000000" joinstyle="round"/>
                  <v:imagedata o:title=""/>
                  <o:lock v:ext="edit" aspectratio="f"/>
                </v:line>
                <v:line id="直线 9" o:spid="_x0000_s1026" o:spt="20" style="position:absolute;left:9506;top:193;height:0;width:360;" filled="f" stroked="t" coordsize="21600,21600" o:gfxdata="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D8MKe8AAAA&#10;2wAAAA8AAAAAAAAAAQAgAAAAIgAAAGRycy9kb3ducmV2LnhtbFBLAQIUABQAAAAIAIdO4kAzLwWe&#10;OwAAADkAAAAQAAAAAAAAAAEAIAAAAAsBAABkcnMvc2hhcGV4bWwueG1sUEsFBgAAAAAGAAYAWwEA&#10;ALUDAAAAAA==&#10;">
                  <v:fill on="f" focussize="0,0"/>
                  <v:stroke weight="0.478818897637795pt" color="#000000" joinstyle="round"/>
                  <v:imagedata o:title=""/>
                  <o:lock v:ext="edit" aspectratio="f"/>
                </v:line>
                <v:line id="直线 10" o:spid="_x0000_s1026" o:spt="20" style="position:absolute;left:4836;top:175;height:0;width:4670;" filled="f" stroked="t" coordsize="21600,21600" o:gfxdata="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7A0YS5AAAA2wAA&#10;AA8AAAAAAAAAAQAgAAAAIgAAAGRycy9kb3ducmV2LnhtbFBLAQIUABQAAAAIAIdO4kAzLwWeOwAA&#10;ADkAAAAQAAAAAAAAAAEAIAAAAAgBAABkcnMvc2hhcGV4bWwueG1sUEsFBgAAAAAGAAYAWwEAALID&#10;AAAAAA==&#10;">
                  <v:fill on="f" focussize="0,0"/>
                  <v:stroke weight="0.479055118110236pt" color="#000000" joinstyle="round"/>
                  <v:imagedata o:title=""/>
                  <o:lock v:ext="edit" aspectratio="f"/>
                </v:line>
                <w10:wrap type="topAndBottom"/>
              </v:group>
            </w:pict>
          </mc:Fallback>
        </mc:AlternateContent>
      </w:r>
    </w:p>
    <w:p>
      <w:pPr>
        <w:spacing w:before="69"/>
        <w:ind w:left="545" w:right="0" w:firstLine="0"/>
        <w:jc w:val="left"/>
        <w:rPr>
          <w:sz w:val="21"/>
        </w:rPr>
      </w:pPr>
      <w:r>
        <w:rPr>
          <w:sz w:val="21"/>
        </w:rPr>
        <w:t>申请在外时间</w:t>
      </w:r>
    </w:p>
    <w:p>
      <w:pPr>
        <w:tabs>
          <w:tab w:val="left" w:pos="4006"/>
          <w:tab w:val="left" w:pos="5179"/>
          <w:tab w:val="left" w:pos="6459"/>
        </w:tabs>
        <w:spacing w:before="91"/>
        <w:ind w:left="2009" w:right="0" w:firstLine="0"/>
        <w:jc w:val="left"/>
        <w:rPr>
          <w:sz w:val="21"/>
        </w:rPr>
      </w:pPr>
      <w:r>
        <w:rPr>
          <w:sz w:val="21"/>
        </w:rPr>
        <w:t>高级研究</w:t>
      </w:r>
      <w:r>
        <w:rPr>
          <w:spacing w:val="-7"/>
          <w:sz w:val="21"/>
        </w:rPr>
        <w:t>人</w:t>
      </w:r>
      <w:r>
        <w:rPr>
          <w:sz w:val="21"/>
        </w:rPr>
        <w:t>员</w:t>
      </w:r>
      <w:r>
        <w:rPr>
          <w:sz w:val="21"/>
        </w:rPr>
        <w:tab/>
      </w:r>
      <w:r>
        <w:rPr>
          <w:rFonts w:ascii="Times New Roman" w:hAnsi="Times New Roman" w:eastAsia="Times New Roman"/>
          <w:sz w:val="21"/>
        </w:rPr>
        <w:t>□ 1</w:t>
      </w:r>
      <w:r>
        <w:rPr>
          <w:rFonts w:ascii="Times New Roman" w:hAnsi="Times New Roman" w:eastAsia="Times New Roman"/>
          <w:spacing w:val="-8"/>
          <w:sz w:val="21"/>
        </w:rPr>
        <w:t xml:space="preserve"> </w:t>
      </w:r>
      <w:r>
        <w:rPr>
          <w:sz w:val="21"/>
        </w:rPr>
        <w:t>个月</w:t>
      </w:r>
      <w:r>
        <w:rPr>
          <w:sz w:val="21"/>
        </w:rPr>
        <w:tab/>
      </w:r>
      <w:r>
        <w:rPr>
          <w:rFonts w:ascii="Times New Roman" w:hAnsi="Times New Roman" w:eastAsia="Times New Roman"/>
          <w:sz w:val="21"/>
        </w:rPr>
        <w:t>□ 2</w:t>
      </w:r>
      <w:r>
        <w:rPr>
          <w:rFonts w:ascii="Times New Roman" w:hAnsi="Times New Roman" w:eastAsia="Times New Roman"/>
          <w:spacing w:val="-2"/>
          <w:sz w:val="21"/>
        </w:rPr>
        <w:t xml:space="preserve"> </w:t>
      </w:r>
      <w:r>
        <w:rPr>
          <w:spacing w:val="-5"/>
          <w:sz w:val="21"/>
        </w:rPr>
        <w:t>个</w:t>
      </w:r>
      <w:r>
        <w:rPr>
          <w:sz w:val="21"/>
        </w:rPr>
        <w:t>月</w:t>
      </w:r>
      <w:r>
        <w:rPr>
          <w:sz w:val="21"/>
        </w:rPr>
        <w:tab/>
      </w:r>
      <w:r>
        <w:rPr>
          <w:rFonts w:ascii="Times New Roman" w:hAnsi="Times New Roman" w:eastAsia="Times New Roman"/>
          <w:sz w:val="21"/>
        </w:rPr>
        <w:t>□</w:t>
      </w:r>
      <w:r>
        <w:rPr>
          <w:rFonts w:ascii="Times New Roman" w:hAnsi="Times New Roman" w:eastAsia="Times New Roman"/>
          <w:spacing w:val="-3"/>
          <w:sz w:val="21"/>
        </w:rPr>
        <w:t xml:space="preserve"> </w:t>
      </w:r>
      <w:r>
        <w:rPr>
          <w:rFonts w:ascii="Times New Roman" w:hAnsi="Times New Roman" w:eastAsia="Times New Roman"/>
          <w:sz w:val="21"/>
        </w:rPr>
        <w:t>3</w:t>
      </w:r>
      <w:r>
        <w:rPr>
          <w:rFonts w:ascii="Times New Roman" w:hAnsi="Times New Roman" w:eastAsia="Times New Roman"/>
          <w:spacing w:val="-5"/>
          <w:sz w:val="21"/>
        </w:rPr>
        <w:t xml:space="preserve"> </w:t>
      </w:r>
      <w:r>
        <w:rPr>
          <w:sz w:val="21"/>
        </w:rPr>
        <w:t>个月</w:t>
      </w:r>
    </w:p>
    <w:p>
      <w:pPr>
        <w:tabs>
          <w:tab w:val="left" w:pos="4006"/>
          <w:tab w:val="left" w:pos="5179"/>
          <w:tab w:val="left" w:pos="5515"/>
          <w:tab w:val="left" w:pos="6511"/>
          <w:tab w:val="left" w:pos="7685"/>
        </w:tabs>
        <w:spacing w:before="91"/>
        <w:ind w:left="2009" w:right="0" w:firstLine="0"/>
        <w:jc w:val="left"/>
        <w:rPr>
          <w:sz w:val="21"/>
        </w:rPr>
      </w:pPr>
      <w:r>
        <w:rPr>
          <w:sz w:val="21"/>
        </w:rPr>
        <w:t>访问学者</w:t>
      </w:r>
      <w:r>
        <w:rPr>
          <w:sz w:val="21"/>
        </w:rPr>
        <w:tab/>
      </w:r>
      <w:r>
        <w:rPr>
          <w:rFonts w:ascii="Times New Roman" w:hAnsi="Times New Roman" w:eastAsia="Times New Roman"/>
          <w:sz w:val="21"/>
        </w:rPr>
        <w:t>□ 3</w:t>
      </w:r>
      <w:r>
        <w:rPr>
          <w:rFonts w:ascii="Times New Roman" w:hAnsi="Times New Roman" w:eastAsia="Times New Roman"/>
          <w:spacing w:val="-8"/>
          <w:sz w:val="21"/>
        </w:rPr>
        <w:t xml:space="preserve"> </w:t>
      </w:r>
      <w:r>
        <w:rPr>
          <w:sz w:val="21"/>
        </w:rPr>
        <w:t>个月</w:t>
      </w:r>
      <w:r>
        <w:rPr>
          <w:sz w:val="21"/>
        </w:rPr>
        <w:tab/>
      </w:r>
      <w:r>
        <w:rPr>
          <w:rFonts w:ascii="Times New Roman" w:hAnsi="Times New Roman" w:eastAsia="Times New Roman"/>
          <w:sz w:val="21"/>
        </w:rPr>
        <w:t>□</w:t>
      </w:r>
      <w:r>
        <w:rPr>
          <w:rFonts w:ascii="Times New Roman" w:hAnsi="Times New Roman" w:eastAsia="Times New Roman"/>
          <w:sz w:val="21"/>
        </w:rPr>
        <w:tab/>
      </w:r>
      <w:r>
        <w:rPr>
          <w:rFonts w:ascii="Times New Roman" w:hAnsi="Times New Roman" w:eastAsia="Times New Roman"/>
          <w:sz w:val="21"/>
        </w:rPr>
        <w:t>6</w:t>
      </w:r>
      <w:r>
        <w:rPr>
          <w:rFonts w:ascii="Times New Roman" w:hAnsi="Times New Roman" w:eastAsia="Times New Roman"/>
          <w:spacing w:val="-5"/>
          <w:sz w:val="21"/>
        </w:rPr>
        <w:t xml:space="preserve"> </w:t>
      </w:r>
      <w:r>
        <w:rPr>
          <w:sz w:val="21"/>
        </w:rPr>
        <w:t>个月</w:t>
      </w:r>
      <w:r>
        <w:rPr>
          <w:sz w:val="21"/>
        </w:rPr>
        <w:tab/>
      </w:r>
      <w:r>
        <w:rPr>
          <w:rFonts w:ascii="Times New Roman" w:hAnsi="Times New Roman" w:eastAsia="Times New Roman"/>
          <w:sz w:val="21"/>
        </w:rPr>
        <w:t>□ 9</w:t>
      </w:r>
      <w:r>
        <w:rPr>
          <w:rFonts w:ascii="Times New Roman" w:hAnsi="Times New Roman" w:eastAsia="Times New Roman"/>
          <w:spacing w:val="-8"/>
          <w:sz w:val="21"/>
        </w:rPr>
        <w:t xml:space="preserve"> </w:t>
      </w:r>
      <w:r>
        <w:rPr>
          <w:sz w:val="21"/>
        </w:rPr>
        <w:t>个月</w:t>
      </w:r>
      <w:r>
        <w:rPr>
          <w:sz w:val="21"/>
        </w:rPr>
        <w:tab/>
      </w:r>
      <w:r>
        <w:rPr>
          <w:rFonts w:ascii="Times New Roman" w:hAnsi="Times New Roman" w:eastAsia="Times New Roman"/>
          <w:sz w:val="21"/>
        </w:rPr>
        <w:t>□</w:t>
      </w:r>
      <w:r>
        <w:rPr>
          <w:rFonts w:ascii="Times New Roman" w:hAnsi="Times New Roman" w:eastAsia="Times New Roman"/>
          <w:spacing w:val="-5"/>
          <w:sz w:val="21"/>
        </w:rPr>
        <w:t xml:space="preserve"> </w:t>
      </w:r>
      <w:r>
        <w:rPr>
          <w:rFonts w:ascii="Times New Roman" w:hAnsi="Times New Roman" w:eastAsia="Times New Roman"/>
          <w:sz w:val="21"/>
        </w:rPr>
        <w:t xml:space="preserve">12 </w:t>
      </w:r>
      <w:r>
        <w:rPr>
          <w:spacing w:val="-5"/>
          <w:sz w:val="21"/>
        </w:rPr>
        <w:t>个</w:t>
      </w:r>
      <w:r>
        <w:rPr>
          <w:sz w:val="21"/>
        </w:rPr>
        <w:t>月</w:t>
      </w:r>
    </w:p>
    <w:p>
      <w:pPr>
        <w:pStyle w:val="7"/>
        <w:spacing w:before="5"/>
        <w:rPr>
          <w:sz w:val="24"/>
        </w:rPr>
      </w:pPr>
    </w:p>
    <w:p>
      <w:pPr>
        <w:pStyle w:val="11"/>
        <w:numPr>
          <w:ilvl w:val="0"/>
          <w:numId w:val="8"/>
        </w:numPr>
        <w:tabs>
          <w:tab w:val="left" w:pos="493"/>
        </w:tabs>
        <w:spacing w:before="9" w:after="0" w:line="384" w:lineRule="exact"/>
        <w:ind w:left="492" w:right="0" w:hanging="265"/>
        <w:jc w:val="left"/>
        <w:rPr>
          <w:rFonts w:hint="eastAsia" w:ascii="Microsoft JhengHei" w:eastAsia="Microsoft JhengHei"/>
          <w:b/>
          <w:sz w:val="21"/>
        </w:rPr>
      </w:pPr>
      <w:r>
        <w:rPr>
          <w:rFonts w:hint="eastAsia" w:ascii="Microsoft JhengHei" w:eastAsia="Microsoft JhengHei"/>
          <w:b/>
          <w:sz w:val="21"/>
        </w:rPr>
        <w:t>外语水平</w:t>
      </w:r>
    </w:p>
    <w:p>
      <w:pPr>
        <w:tabs>
          <w:tab w:val="left" w:pos="4049"/>
        </w:tabs>
        <w:spacing w:before="0" w:line="267" w:lineRule="exact"/>
        <w:ind w:left="545" w:right="0" w:firstLine="0"/>
        <w:jc w:val="left"/>
        <w:rPr>
          <w:rFonts w:ascii="Times New Roman" w:eastAsia="Times New Roman"/>
          <w:sz w:val="21"/>
        </w:rPr>
      </w:pPr>
      <w:r>
        <w:rPr>
          <w:spacing w:val="-1"/>
          <w:sz w:val="21"/>
        </w:rPr>
        <w:t>第一外语</w:t>
      </w:r>
      <w:r>
        <w:rPr>
          <w:spacing w:val="-5"/>
          <w:sz w:val="21"/>
        </w:rPr>
        <w:t>语</w:t>
      </w:r>
      <w:r>
        <w:rPr>
          <w:sz w:val="21"/>
        </w:rPr>
        <w:t>种</w:t>
      </w:r>
      <w:r>
        <w:rPr>
          <w:rFonts w:ascii="Times New Roman" w:eastAsia="Times New Roman"/>
          <w:sz w:val="21"/>
          <w:u w:val="single"/>
        </w:rPr>
        <w:t xml:space="preserve"> </w:t>
      </w:r>
      <w:r>
        <w:rPr>
          <w:rFonts w:ascii="Times New Roman" w:eastAsia="Times New Roman"/>
          <w:sz w:val="21"/>
          <w:u w:val="single"/>
        </w:rPr>
        <w:tab/>
      </w:r>
    </w:p>
    <w:p>
      <w:pPr>
        <w:spacing w:before="100"/>
        <w:ind w:left="545" w:right="0" w:firstLine="0"/>
        <w:jc w:val="left"/>
        <w:rPr>
          <w:sz w:val="21"/>
        </w:rPr>
      </w:pPr>
      <w:r>
        <w:rPr>
          <w:sz w:val="21"/>
        </w:rPr>
        <w:t xml:space="preserve">一外程度 </w:t>
      </w:r>
      <w:r>
        <w:rPr>
          <w:rFonts w:ascii="Times New Roman" w:hAnsi="Times New Roman" w:eastAsia="Times New Roman"/>
          <w:sz w:val="21"/>
        </w:rPr>
        <w:t xml:space="preserve">□ </w:t>
      </w:r>
      <w:r>
        <w:rPr>
          <w:sz w:val="21"/>
        </w:rPr>
        <w:t>外语专业本科或本科以上毕业</w:t>
      </w:r>
    </w:p>
    <w:p>
      <w:pPr>
        <w:pStyle w:val="11"/>
        <w:numPr>
          <w:ilvl w:val="1"/>
          <w:numId w:val="8"/>
        </w:numPr>
        <w:tabs>
          <w:tab w:val="left" w:pos="1801"/>
          <w:tab w:val="left" w:pos="4807"/>
          <w:tab w:val="left" w:pos="6319"/>
          <w:tab w:val="left" w:pos="7788"/>
          <w:tab w:val="left" w:pos="9096"/>
        </w:tabs>
        <w:spacing w:before="91" w:after="0" w:line="240" w:lineRule="auto"/>
        <w:ind w:left="1800" w:right="0" w:hanging="313"/>
        <w:jc w:val="left"/>
        <w:rPr>
          <w:rFonts w:ascii="Times New Roman" w:hAnsi="Times New Roman" w:eastAsia="Times New Roman"/>
          <w:sz w:val="21"/>
        </w:rPr>
      </w:pPr>
      <w:r>
        <w:rPr>
          <w:sz w:val="21"/>
        </w:rPr>
        <w:t>近两年内</w:t>
      </w:r>
      <w:r>
        <w:rPr>
          <w:spacing w:val="-49"/>
          <w:sz w:val="21"/>
        </w:rPr>
        <w:t xml:space="preserve"> </w:t>
      </w:r>
      <w:r>
        <w:rPr>
          <w:rFonts w:ascii="Times New Roman" w:hAnsi="Times New Roman" w:eastAsia="Times New Roman"/>
          <w:spacing w:val="-3"/>
          <w:sz w:val="21"/>
        </w:rPr>
        <w:t>PETS5</w:t>
      </w:r>
      <w:r>
        <w:rPr>
          <w:rFonts w:ascii="Times New Roman" w:hAnsi="Times New Roman" w:eastAsia="Times New Roman"/>
          <w:spacing w:val="3"/>
          <w:sz w:val="21"/>
        </w:rPr>
        <w:t xml:space="preserve"> </w:t>
      </w:r>
      <w:r>
        <w:rPr>
          <w:sz w:val="21"/>
        </w:rPr>
        <w:t>考试成绩</w:t>
      </w:r>
      <w:r>
        <w:rPr>
          <w:spacing w:val="-5"/>
          <w:sz w:val="21"/>
        </w:rPr>
        <w:t>合</w:t>
      </w:r>
      <w:r>
        <w:rPr>
          <w:sz w:val="21"/>
        </w:rPr>
        <w:t>格</w:t>
      </w:r>
      <w:r>
        <w:rPr>
          <w:sz w:val="21"/>
        </w:rPr>
        <w:tab/>
      </w:r>
      <w:r>
        <w:rPr>
          <w:sz w:val="21"/>
        </w:rPr>
        <w:t>总</w:t>
      </w:r>
      <w:r>
        <w:rPr>
          <w:spacing w:val="-5"/>
          <w:sz w:val="21"/>
        </w:rPr>
        <w:t>成</w:t>
      </w:r>
      <w:r>
        <w:rPr>
          <w:sz w:val="21"/>
        </w:rPr>
        <w:t>绩</w:t>
      </w:r>
      <w:r>
        <w:rPr>
          <w:sz w:val="21"/>
          <w:u w:val="single"/>
        </w:rPr>
        <w:t xml:space="preserve"> </w:t>
      </w:r>
      <w:r>
        <w:rPr>
          <w:sz w:val="21"/>
          <w:u w:val="single"/>
        </w:rPr>
        <w:tab/>
      </w:r>
      <w:r>
        <w:rPr>
          <w:spacing w:val="-5"/>
          <w:sz w:val="21"/>
        </w:rPr>
        <w:t>听</w:t>
      </w:r>
      <w:r>
        <w:rPr>
          <w:sz w:val="21"/>
        </w:rPr>
        <w:t>力</w:t>
      </w:r>
      <w:r>
        <w:rPr>
          <w:sz w:val="21"/>
          <w:u w:val="single"/>
        </w:rPr>
        <w:t xml:space="preserve"> </w:t>
      </w:r>
      <w:r>
        <w:rPr>
          <w:sz w:val="21"/>
          <w:u w:val="single"/>
        </w:rPr>
        <w:tab/>
      </w:r>
      <w:r>
        <w:rPr>
          <w:sz w:val="21"/>
        </w:rPr>
        <w:t>考试日</w:t>
      </w:r>
      <w:r>
        <w:rPr>
          <w:spacing w:val="-7"/>
          <w:sz w:val="21"/>
        </w:rPr>
        <w:t>期</w:t>
      </w:r>
      <w:r>
        <w:rPr>
          <w:rFonts w:ascii="Times New Roman" w:hAnsi="Times New Roman" w:eastAsia="Times New Roman"/>
          <w:sz w:val="21"/>
          <w:u w:val="single"/>
        </w:rPr>
        <w:t xml:space="preserve"> </w:t>
      </w:r>
      <w:r>
        <w:rPr>
          <w:rFonts w:ascii="Times New Roman" w:hAnsi="Times New Roman" w:eastAsia="Times New Roman"/>
          <w:sz w:val="21"/>
          <w:u w:val="single"/>
        </w:rPr>
        <w:tab/>
      </w:r>
    </w:p>
    <w:p>
      <w:pPr>
        <w:pStyle w:val="11"/>
        <w:numPr>
          <w:ilvl w:val="1"/>
          <w:numId w:val="8"/>
        </w:numPr>
        <w:tabs>
          <w:tab w:val="left" w:pos="1801"/>
        </w:tabs>
        <w:spacing w:before="91" w:after="0" w:line="240" w:lineRule="auto"/>
        <w:ind w:left="1800" w:right="0" w:hanging="313"/>
        <w:jc w:val="left"/>
        <w:rPr>
          <w:sz w:val="21"/>
        </w:rPr>
      </w:pPr>
      <w:r>
        <w:rPr>
          <w:spacing w:val="-28"/>
          <w:sz w:val="21"/>
        </w:rPr>
        <w:t xml:space="preserve">近 </w:t>
      </w:r>
      <w:r>
        <w:rPr>
          <w:rFonts w:ascii="Times New Roman" w:hAnsi="Times New Roman" w:eastAsia="Times New Roman"/>
          <w:sz w:val="21"/>
        </w:rPr>
        <w:t xml:space="preserve">10 </w:t>
      </w:r>
      <w:r>
        <w:rPr>
          <w:spacing w:val="-8"/>
          <w:sz w:val="21"/>
        </w:rPr>
        <w:t xml:space="preserve">年内曾在上述语种国家留学或工作 </w:t>
      </w:r>
      <w:r>
        <w:rPr>
          <w:rFonts w:ascii="Times New Roman" w:hAnsi="Times New Roman" w:eastAsia="Times New Roman"/>
          <w:sz w:val="21"/>
        </w:rPr>
        <w:t xml:space="preserve">1 </w:t>
      </w:r>
      <w:r>
        <w:rPr>
          <w:spacing w:val="-2"/>
          <w:sz w:val="21"/>
        </w:rPr>
        <w:t>年以上</w:t>
      </w:r>
    </w:p>
    <w:p>
      <w:pPr>
        <w:pStyle w:val="11"/>
        <w:numPr>
          <w:ilvl w:val="1"/>
          <w:numId w:val="8"/>
        </w:numPr>
        <w:tabs>
          <w:tab w:val="left" w:pos="1801"/>
        </w:tabs>
        <w:spacing w:before="89" w:after="0" w:line="240" w:lineRule="auto"/>
        <w:ind w:left="1800" w:right="0" w:hanging="313"/>
        <w:jc w:val="left"/>
        <w:rPr>
          <w:sz w:val="21"/>
        </w:rPr>
      </w:pPr>
      <w:r>
        <w:rPr>
          <w:spacing w:val="-6"/>
          <w:sz w:val="21"/>
        </w:rPr>
        <w:t xml:space="preserve">暂不具备上述外语条件，需补 </w:t>
      </w:r>
      <w:r>
        <w:rPr>
          <w:rFonts w:ascii="Times New Roman" w:hAnsi="Times New Roman" w:eastAsia="Times New Roman"/>
          <w:spacing w:val="-3"/>
          <w:sz w:val="21"/>
        </w:rPr>
        <w:t>PETS5</w:t>
      </w:r>
      <w:r>
        <w:rPr>
          <w:rFonts w:ascii="Times New Roman" w:hAnsi="Times New Roman" w:eastAsia="Times New Roman"/>
          <w:sz w:val="21"/>
        </w:rPr>
        <w:t xml:space="preserve"> </w:t>
      </w:r>
      <w:r>
        <w:rPr>
          <w:spacing w:val="-2"/>
          <w:sz w:val="21"/>
        </w:rPr>
        <w:t>考试成绩</w:t>
      </w:r>
    </w:p>
    <w:p>
      <w:pPr>
        <w:tabs>
          <w:tab w:val="left" w:pos="3737"/>
          <w:tab w:val="left" w:pos="8549"/>
        </w:tabs>
        <w:spacing w:before="91"/>
        <w:ind w:left="545" w:right="0" w:firstLine="0"/>
        <w:jc w:val="left"/>
        <w:rPr>
          <w:rFonts w:ascii="Times New Roman" w:eastAsia="Times New Roman"/>
          <w:sz w:val="21"/>
        </w:rPr>
      </w:pPr>
      <w:r>
        <w:rPr>
          <w:sz w:val="21"/>
        </w:rPr>
        <w:t>第二外</w:t>
      </w:r>
      <w:r>
        <w:rPr>
          <w:spacing w:val="-5"/>
          <w:sz w:val="21"/>
        </w:rPr>
        <w:t>语</w:t>
      </w:r>
      <w:r>
        <w:rPr>
          <w:sz w:val="21"/>
        </w:rPr>
        <w:t>语种</w:t>
      </w:r>
      <w:r>
        <w:rPr>
          <w:sz w:val="21"/>
          <w:u w:val="single"/>
        </w:rPr>
        <w:t xml:space="preserve"> </w:t>
      </w:r>
      <w:r>
        <w:rPr>
          <w:sz w:val="21"/>
          <w:u w:val="single"/>
        </w:rPr>
        <w:tab/>
      </w:r>
      <w:r>
        <w:rPr>
          <w:spacing w:val="-2"/>
          <w:sz w:val="21"/>
        </w:rPr>
        <w:t>二</w:t>
      </w:r>
      <w:r>
        <w:rPr>
          <w:spacing w:val="-1"/>
          <w:sz w:val="21"/>
        </w:rPr>
        <w:t>外</w:t>
      </w:r>
      <w:r>
        <w:rPr>
          <w:spacing w:val="-5"/>
          <w:sz w:val="21"/>
        </w:rPr>
        <w:t>程</w:t>
      </w:r>
      <w:r>
        <w:rPr>
          <w:spacing w:val="-1"/>
          <w:sz w:val="21"/>
        </w:rPr>
        <w:t>度</w:t>
      </w:r>
      <w:r>
        <w:rPr>
          <w:rFonts w:ascii="Times New Roman" w:eastAsia="Times New Roman"/>
          <w:sz w:val="21"/>
          <w:u w:val="single"/>
        </w:rPr>
        <w:t xml:space="preserve"> </w:t>
      </w:r>
      <w:r>
        <w:rPr>
          <w:rFonts w:ascii="Times New Roman" w:eastAsia="Times New Roman"/>
          <w:sz w:val="21"/>
          <w:u w:val="single"/>
        </w:rPr>
        <w:tab/>
      </w:r>
    </w:p>
    <w:p>
      <w:pPr>
        <w:pStyle w:val="7"/>
        <w:spacing w:before="4"/>
        <w:rPr>
          <w:rFonts w:ascii="Times New Roman"/>
          <w:sz w:val="27"/>
        </w:rPr>
      </w:pPr>
    </w:p>
    <w:p>
      <w:pPr>
        <w:pStyle w:val="11"/>
        <w:numPr>
          <w:ilvl w:val="0"/>
          <w:numId w:val="8"/>
        </w:numPr>
        <w:tabs>
          <w:tab w:val="left" w:pos="493"/>
        </w:tabs>
        <w:spacing w:before="9" w:after="0" w:line="384" w:lineRule="exact"/>
        <w:ind w:left="492" w:right="0" w:hanging="265"/>
        <w:jc w:val="left"/>
        <w:rPr>
          <w:rFonts w:hint="eastAsia" w:ascii="Microsoft JhengHei" w:eastAsia="Microsoft JhengHei"/>
          <w:b/>
          <w:sz w:val="21"/>
        </w:rPr>
      </w:pPr>
      <w:r>
        <w:rPr>
          <w:rFonts w:hint="eastAsia" w:ascii="Microsoft JhengHei" w:eastAsia="Microsoft JhengHei"/>
          <w:b/>
          <w:spacing w:val="-1"/>
          <w:sz w:val="21"/>
        </w:rPr>
        <w:t>申请人接受高等教育和在国内进修情况</w:t>
      </w:r>
    </w:p>
    <w:p>
      <w:pPr>
        <w:tabs>
          <w:tab w:val="left" w:pos="2643"/>
          <w:tab w:val="left" w:pos="5208"/>
          <w:tab w:val="left" w:pos="6888"/>
        </w:tabs>
        <w:spacing w:before="0" w:line="267" w:lineRule="exact"/>
        <w:ind w:left="862" w:right="0" w:firstLine="0"/>
        <w:jc w:val="left"/>
        <w:rPr>
          <w:sz w:val="21"/>
        </w:rPr>
      </w:pPr>
      <w:r>
        <w:rPr>
          <w:sz w:val="21"/>
        </w:rPr>
        <w:t>学</w:t>
      </w:r>
      <w:r>
        <w:rPr>
          <w:spacing w:val="-5"/>
          <w:sz w:val="21"/>
        </w:rPr>
        <w:t>校</w:t>
      </w:r>
      <w:r>
        <w:rPr>
          <w:sz w:val="21"/>
        </w:rPr>
        <w:t>名称</w:t>
      </w:r>
      <w:r>
        <w:rPr>
          <w:sz w:val="21"/>
        </w:rPr>
        <w:tab/>
      </w:r>
      <w:r>
        <w:rPr>
          <w:sz w:val="21"/>
        </w:rPr>
        <w:t>学</w:t>
      </w:r>
      <w:r>
        <w:rPr>
          <w:spacing w:val="-7"/>
          <w:sz w:val="21"/>
        </w:rPr>
        <w:t>习</w:t>
      </w:r>
      <w:r>
        <w:rPr>
          <w:sz w:val="21"/>
        </w:rPr>
        <w:t>时间（自</w:t>
      </w:r>
      <w:r>
        <w:rPr>
          <w:rFonts w:ascii="Times New Roman" w:eastAsia="Times New Roman"/>
          <w:spacing w:val="-9"/>
          <w:sz w:val="21"/>
        </w:rPr>
        <w:t>/</w:t>
      </w:r>
      <w:r>
        <w:rPr>
          <w:sz w:val="21"/>
        </w:rPr>
        <w:t>至）</w:t>
      </w:r>
      <w:r>
        <w:rPr>
          <w:sz w:val="21"/>
        </w:rPr>
        <w:tab/>
      </w:r>
      <w:r>
        <w:rPr>
          <w:sz w:val="21"/>
        </w:rPr>
        <w:t>主修专业</w:t>
      </w:r>
      <w:r>
        <w:rPr>
          <w:sz w:val="21"/>
        </w:rPr>
        <w:tab/>
      </w:r>
      <w:r>
        <w:rPr>
          <w:spacing w:val="-5"/>
          <w:sz w:val="21"/>
        </w:rPr>
        <w:t>获</w:t>
      </w:r>
      <w:r>
        <w:rPr>
          <w:sz w:val="21"/>
        </w:rPr>
        <w:t>得的学</w:t>
      </w:r>
      <w:r>
        <w:rPr>
          <w:spacing w:val="-7"/>
          <w:sz w:val="21"/>
        </w:rPr>
        <w:t>位</w:t>
      </w:r>
      <w:r>
        <w:rPr>
          <w:sz w:val="21"/>
        </w:rPr>
        <w:t>或证书</w:t>
      </w:r>
    </w:p>
    <w:p>
      <w:pPr>
        <w:pStyle w:val="7"/>
        <w:spacing w:before="11"/>
        <w:rPr>
          <w:sz w:val="22"/>
        </w:rPr>
      </w:pPr>
      <w:r>
        <mc:AlternateContent>
          <mc:Choice Requires="wps">
            <w:drawing>
              <wp:anchor distT="0" distB="0" distL="0" distR="0" simplePos="0" relativeHeight="251678720" behindDoc="1" locked="0" layoutInCell="1" allowOverlap="1">
                <wp:simplePos x="0" y="0"/>
                <wp:positionH relativeFrom="page">
                  <wp:posOffset>970280</wp:posOffset>
                </wp:positionH>
                <wp:positionV relativeFrom="paragraph">
                  <wp:posOffset>213995</wp:posOffset>
                </wp:positionV>
                <wp:extent cx="1464310" cy="0"/>
                <wp:effectExtent l="0" t="0" r="0" b="0"/>
                <wp:wrapTopAndBottom/>
                <wp:docPr id="46" name="直线 11"/>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76.4pt;margin-top:16.85pt;height:0pt;width:115.3pt;mso-position-horizontal-relative:page;mso-wrap-distance-bottom:0pt;mso-wrap-distance-top:0pt;z-index:-251637760;mso-width-relative:page;mso-height-relative:page;" filled="f" stroked="t" coordsize="21600,21600" o:gfxdata="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T4xg+tMAAAAJAQAADwAAAAAAAAABACAAAAAiAAAAZHJzL2Rv&#10;d25yZXYueG1sUEsBAhQAFAAAAAgAh07iQP/h1UjNAQAAjwMAAA4AAAAAAAAAAQAgAAAAIgEAAGRy&#10;cy9lMm9Eb2MueG1sUEsFBgAAAAAGAAYAWQEAAGE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79744" behindDoc="1" locked="0" layoutInCell="1" allowOverlap="1">
                <wp:simplePos x="0" y="0"/>
                <wp:positionH relativeFrom="page">
                  <wp:posOffset>2569210</wp:posOffset>
                </wp:positionH>
                <wp:positionV relativeFrom="paragraph">
                  <wp:posOffset>213995</wp:posOffset>
                </wp:positionV>
                <wp:extent cx="1395730" cy="0"/>
                <wp:effectExtent l="0" t="0" r="0" b="0"/>
                <wp:wrapTopAndBottom/>
                <wp:docPr id="47" name="直线 12"/>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margin-left:202.3pt;margin-top:16.85pt;height:0pt;width:109.9pt;mso-position-horizontal-relative:page;mso-wrap-distance-bottom:0pt;mso-wrap-distance-top:0pt;z-index:-251636736;mso-width-relative:page;mso-height-relative:page;" filled="f" stroked="t" coordsize="21600,21600" o:gfxdata="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&#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cdfR7UAAAACQEAAA8AAAAAAAAAAQAgAAAAIgAAAGRy&#10;cy9kb3ducmV2LnhtbFBLAQIUABQAAAAIAIdO4kCmBJJD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0768" behindDoc="1" locked="0" layoutInCell="1" allowOverlap="1">
                <wp:simplePos x="0" y="0"/>
                <wp:positionH relativeFrom="page">
                  <wp:posOffset>4096385</wp:posOffset>
                </wp:positionH>
                <wp:positionV relativeFrom="paragraph">
                  <wp:posOffset>213995</wp:posOffset>
                </wp:positionV>
                <wp:extent cx="999490" cy="0"/>
                <wp:effectExtent l="0" t="0" r="0" b="0"/>
                <wp:wrapTopAndBottom/>
                <wp:docPr id="48" name="直线 13"/>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3" o:spid="_x0000_s1026" o:spt="20" style="position:absolute;left:0pt;margin-left:322.55pt;margin-top:16.85pt;height:0pt;width:78.7pt;mso-position-horizontal-relative:page;mso-wrap-distance-bottom:0pt;mso-wrap-distance-top:0pt;z-index:-251635712;mso-width-relative:page;mso-height-relative:page;" filled="f" stroked="t" coordsize="21600,21600" o:gfxdata="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UEZ2B1AAAAAkBAAAPAAAAAAAAAAEAIAAAACIAAABkcnMv&#10;ZG93bnJldi54bWxQSwECFAAUAAAACACHTuJAixzYys4BAACO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1792" behindDoc="1" locked="0" layoutInCell="1" allowOverlap="1">
                <wp:simplePos x="0" y="0"/>
                <wp:positionH relativeFrom="page">
                  <wp:posOffset>5229860</wp:posOffset>
                </wp:positionH>
                <wp:positionV relativeFrom="paragraph">
                  <wp:posOffset>213995</wp:posOffset>
                </wp:positionV>
                <wp:extent cx="1340485" cy="0"/>
                <wp:effectExtent l="0" t="0" r="0" b="0"/>
                <wp:wrapTopAndBottom/>
                <wp:docPr id="49" name="直线 14"/>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4" o:spid="_x0000_s1026" o:spt="20" style="position:absolute;left:0pt;margin-left:411.8pt;margin-top:16.85pt;height:0pt;width:105.55pt;mso-position-horizontal-relative:page;mso-wrap-distance-bottom:0pt;mso-wrap-distance-top:0pt;z-index:-251634688;mso-width-relative:page;mso-height-relative:page;" filled="f" stroked="t" coordsize="21600,21600" o:gfxdata="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k88xHUAAAACgEAAA8AAAAAAAAAAQAgAAAAIgAAAGRy&#10;cy9kb3ducmV2LnhtbFBLAQIUABQAAAAIAIdO4kBIXsbt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2816" behindDoc="1" locked="0" layoutInCell="1" allowOverlap="1">
                <wp:simplePos x="0" y="0"/>
                <wp:positionH relativeFrom="page">
                  <wp:posOffset>970280</wp:posOffset>
                </wp:positionH>
                <wp:positionV relativeFrom="paragraph">
                  <wp:posOffset>442595</wp:posOffset>
                </wp:positionV>
                <wp:extent cx="1464310" cy="0"/>
                <wp:effectExtent l="0" t="0" r="0" b="0"/>
                <wp:wrapTopAndBottom/>
                <wp:docPr id="50" name="直线 15"/>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5" o:spid="_x0000_s1026" o:spt="20" style="position:absolute;left:0pt;margin-left:76.4pt;margin-top:34.85pt;height:0pt;width:115.3pt;mso-position-horizontal-relative:page;mso-wrap-distance-bottom:0pt;mso-wrap-distance-top:0pt;z-index:-251633664;mso-width-relative:page;mso-height-relative:page;" filled="f" stroked="t" coordsize="21600,21600" o:gfxdata="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8Llnw1AAAAAkBAAAPAAAAAAAAAAEAIAAAACIAAABkcnMv&#10;ZG93bnJldi54bWxQSwECFAAUAAAACACHTuJA3ppQa8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3840" behindDoc="1" locked="0" layoutInCell="1" allowOverlap="1">
                <wp:simplePos x="0" y="0"/>
                <wp:positionH relativeFrom="page">
                  <wp:posOffset>2569210</wp:posOffset>
                </wp:positionH>
                <wp:positionV relativeFrom="paragraph">
                  <wp:posOffset>442595</wp:posOffset>
                </wp:positionV>
                <wp:extent cx="1395730" cy="0"/>
                <wp:effectExtent l="0" t="0" r="0" b="0"/>
                <wp:wrapTopAndBottom/>
                <wp:docPr id="51" name="直线 16"/>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202.3pt;margin-top:34.85pt;height:0pt;width:109.9pt;mso-position-horizontal-relative:page;mso-wrap-distance-bottom:0pt;mso-wrap-distance-top:0pt;z-index:-251632640;mso-width-relative:page;mso-height-relative:page;" filled="f" stroked="t" coordsize="21600,21600" o:gfxdata="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L9EFNQAAAAJAQAADwAAAAAAAAABACAAAAAiAAAAZHJz&#10;L2Rvd25yZXYueG1sUEsBAhQAFAAAAAgAh07iQId/F2D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4864" behindDoc="1" locked="0" layoutInCell="1" allowOverlap="1">
                <wp:simplePos x="0" y="0"/>
                <wp:positionH relativeFrom="page">
                  <wp:posOffset>4096385</wp:posOffset>
                </wp:positionH>
                <wp:positionV relativeFrom="paragraph">
                  <wp:posOffset>442595</wp:posOffset>
                </wp:positionV>
                <wp:extent cx="999490" cy="0"/>
                <wp:effectExtent l="0" t="0" r="0" b="0"/>
                <wp:wrapTopAndBottom/>
                <wp:docPr id="52" name="直线 17"/>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7" o:spid="_x0000_s1026" o:spt="20" style="position:absolute;left:0pt;margin-left:322.55pt;margin-top:34.85pt;height:0pt;width:78.7pt;mso-position-horizontal-relative:page;mso-wrap-distance-bottom:0pt;mso-wrap-distance-top:0pt;z-index:-251631616;mso-width-relative:page;mso-height-relative:page;" filled="f" stroked="t" coordsize="21600,21600" o:gfxdata="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ns6SL1AAAAAkBAAAPAAAAAAAAAAEAIAAAACIAAABkcnMv&#10;ZG93bnJldi54bWxQSwECFAAUAAAACACHTuJA2yoVwM4BAACO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5888" behindDoc="1" locked="0" layoutInCell="1" allowOverlap="1">
                <wp:simplePos x="0" y="0"/>
                <wp:positionH relativeFrom="page">
                  <wp:posOffset>5229860</wp:posOffset>
                </wp:positionH>
                <wp:positionV relativeFrom="paragraph">
                  <wp:posOffset>442595</wp:posOffset>
                </wp:positionV>
                <wp:extent cx="1340485" cy="0"/>
                <wp:effectExtent l="0" t="0" r="0" b="0"/>
                <wp:wrapTopAndBottom/>
                <wp:docPr id="53" name="直线 18"/>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8" o:spid="_x0000_s1026" o:spt="20" style="position:absolute;left:0pt;margin-left:411.8pt;margin-top:34.85pt;height:0pt;width:105.55pt;mso-position-horizontal-relative:page;mso-wrap-distance-bottom:0pt;mso-wrap-distance-top:0pt;z-index:-251630592;mso-width-relative:page;mso-height-relative:page;" filled="f" stroked="t" coordsize="21600,21600" o:gfxdata="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T8YE9QAAAAKAQAADwAAAAAAAAABACAAAAAiAAAAZHJz&#10;L2Rvd25yZXYueG1sUEsBAhQAFAAAAAgAh07iQHrJbW/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6912" behindDoc="1" locked="0" layoutInCell="1" allowOverlap="1">
                <wp:simplePos x="0" y="0"/>
                <wp:positionH relativeFrom="page">
                  <wp:posOffset>970280</wp:posOffset>
                </wp:positionH>
                <wp:positionV relativeFrom="paragraph">
                  <wp:posOffset>671195</wp:posOffset>
                </wp:positionV>
                <wp:extent cx="1464310" cy="0"/>
                <wp:effectExtent l="0" t="0" r="0" b="0"/>
                <wp:wrapTopAndBottom/>
                <wp:docPr id="54" name="直线 19"/>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9" o:spid="_x0000_s1026" o:spt="20" style="position:absolute;left:0pt;margin-left:76.4pt;margin-top:52.85pt;height:0pt;width:115.3pt;mso-position-horizontal-relative:page;mso-wrap-distance-bottom:0pt;mso-wrap-distance-top:0pt;z-index:-251629568;mso-width-relative:page;mso-height-relative:page;" filled="f" stroked="t" coordsize="21600,21600" o:gfxdata="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DCpGtQAAAALAQAADwAAAAAAAAABACAAAAAiAAAAZHJz&#10;L2Rvd25yZXYueG1sUEsBAhQAFAAAAAgAh07iQEg083j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7936" behindDoc="1" locked="0" layoutInCell="1" allowOverlap="1">
                <wp:simplePos x="0" y="0"/>
                <wp:positionH relativeFrom="page">
                  <wp:posOffset>2569210</wp:posOffset>
                </wp:positionH>
                <wp:positionV relativeFrom="paragraph">
                  <wp:posOffset>671195</wp:posOffset>
                </wp:positionV>
                <wp:extent cx="1395730" cy="0"/>
                <wp:effectExtent l="0" t="0" r="0" b="0"/>
                <wp:wrapTopAndBottom/>
                <wp:docPr id="55" name="直线 20"/>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0" o:spid="_x0000_s1026" o:spt="20" style="position:absolute;left:0pt;margin-left:202.3pt;margin-top:52.85pt;height:0pt;width:109.9pt;mso-position-horizontal-relative:page;mso-wrap-distance-bottom:0pt;mso-wrap-distance-top:0pt;z-index:-251628544;mso-width-relative:page;mso-height-relative:page;" filled="f" stroked="t" coordsize="21600,21600" o:gfxdata="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j3tC21AAAAAsBAAAPAAAAAAAAAAEAIAAAACIAAABkcnMv&#10;ZG93bnJldi54bWxQSwECFAAUAAAACACHTuJA0vGdo8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8960" behindDoc="1" locked="0" layoutInCell="1" allowOverlap="1">
                <wp:simplePos x="0" y="0"/>
                <wp:positionH relativeFrom="page">
                  <wp:posOffset>4096385</wp:posOffset>
                </wp:positionH>
                <wp:positionV relativeFrom="paragraph">
                  <wp:posOffset>671195</wp:posOffset>
                </wp:positionV>
                <wp:extent cx="999490" cy="0"/>
                <wp:effectExtent l="0" t="0" r="0" b="0"/>
                <wp:wrapTopAndBottom/>
                <wp:docPr id="56" name="直线 21"/>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1" o:spid="_x0000_s1026" o:spt="20" style="position:absolute;left:0pt;margin-left:322.55pt;margin-top:52.85pt;height:0pt;width:78.7pt;mso-position-horizontal-relative:page;mso-wrap-distance-bottom:0pt;mso-wrap-distance-top:0pt;z-index:-251627520;mso-width-relative:page;mso-height-relative:page;" filled="f" stroked="t" coordsize="21600,21600" o:gfxdata="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Ml2PHUAAAACwEAAA8AAAAAAAAAAQAgAAAAIgAAAGRycy9k&#10;b3ducmV2LnhtbFBLAQIUABQAAAAIAIdO4kAm3hVGzQEAAI4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89984" behindDoc="1" locked="0" layoutInCell="1" allowOverlap="1">
                <wp:simplePos x="0" y="0"/>
                <wp:positionH relativeFrom="page">
                  <wp:posOffset>5229860</wp:posOffset>
                </wp:positionH>
                <wp:positionV relativeFrom="paragraph">
                  <wp:posOffset>671195</wp:posOffset>
                </wp:positionV>
                <wp:extent cx="1340485" cy="0"/>
                <wp:effectExtent l="0" t="0" r="0" b="0"/>
                <wp:wrapTopAndBottom/>
                <wp:docPr id="57" name="直线 22"/>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2" o:spid="_x0000_s1026" o:spt="20" style="position:absolute;left:0pt;margin-left:411.8pt;margin-top:52.85pt;height:0pt;width:105.55pt;mso-position-horizontal-relative:page;mso-wrap-distance-bottom:0pt;mso-wrap-distance-top:0pt;z-index:-251626496;mso-width-relative:page;mso-height-relative:page;" filled="f" stroked="t" coordsize="21600,21600" o:gfxdata="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&#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MXpVXVAAAADAEAAA8AAAAAAAAAAQAgAAAAIgAAAGRy&#10;cy9kb3ducmV2LnhtbFBLAQIUABQAAAAIAIdO4kAnScgxzwEAAI8DAAAOAAAAAAAAAAEAIAAAACQB&#10;AABkcnMvZTJvRG9jLnhtbFBLBQYAAAAABgAGAFkBAABlBQAAAAA=&#10;">
                <v:fill on="f" focussize="0,0"/>
                <v:stroke weight="0.479055118110236pt" color="#000000" joinstyle="round"/>
                <v:imagedata o:title=""/>
                <o:lock v:ext="edit" aspectratio="f"/>
                <w10:wrap type="topAndBottom"/>
              </v:line>
            </w:pict>
          </mc:Fallback>
        </mc:AlternateContent>
      </w:r>
    </w:p>
    <w:p>
      <w:pPr>
        <w:pStyle w:val="7"/>
        <w:rPr>
          <w:sz w:val="22"/>
        </w:rPr>
      </w:pPr>
    </w:p>
    <w:p>
      <w:pPr>
        <w:pStyle w:val="7"/>
        <w:rPr>
          <w:sz w:val="22"/>
        </w:rPr>
      </w:pPr>
    </w:p>
    <w:p>
      <w:pPr>
        <w:pStyle w:val="7"/>
        <w:spacing w:before="7"/>
        <w:rPr>
          <w:sz w:val="20"/>
        </w:rPr>
      </w:pPr>
    </w:p>
    <w:p>
      <w:pPr>
        <w:pStyle w:val="11"/>
        <w:numPr>
          <w:ilvl w:val="0"/>
          <w:numId w:val="8"/>
        </w:numPr>
        <w:tabs>
          <w:tab w:val="left" w:pos="493"/>
        </w:tabs>
        <w:spacing w:before="9" w:after="0" w:line="384" w:lineRule="exact"/>
        <w:ind w:left="492" w:right="0" w:hanging="265"/>
        <w:jc w:val="left"/>
        <w:rPr>
          <w:rFonts w:hint="eastAsia" w:ascii="Microsoft JhengHei" w:eastAsia="Microsoft JhengHei"/>
          <w:b/>
          <w:sz w:val="21"/>
        </w:rPr>
      </w:pPr>
      <w:r>
        <w:rPr>
          <w:rFonts w:hint="eastAsia" w:ascii="Microsoft JhengHei" w:eastAsia="Microsoft JhengHei"/>
          <w:b/>
          <w:sz w:val="21"/>
        </w:rPr>
        <w:t>如曾在境外学习</w:t>
      </w:r>
      <w:r>
        <w:rPr>
          <w:rFonts w:ascii="Times New Roman" w:eastAsia="Times New Roman"/>
          <w:spacing w:val="-9"/>
          <w:sz w:val="21"/>
        </w:rPr>
        <w:t>/</w:t>
      </w:r>
      <w:r>
        <w:rPr>
          <w:rFonts w:hint="eastAsia" w:ascii="Microsoft JhengHei" w:eastAsia="Microsoft JhengHei"/>
          <w:b/>
          <w:sz w:val="21"/>
        </w:rPr>
        <w:t>工作，请说明境外学习</w:t>
      </w:r>
      <w:r>
        <w:rPr>
          <w:rFonts w:ascii="Times New Roman" w:eastAsia="Times New Roman"/>
          <w:spacing w:val="-6"/>
          <w:sz w:val="21"/>
        </w:rPr>
        <w:t>/</w:t>
      </w:r>
      <w:r>
        <w:rPr>
          <w:rFonts w:hint="eastAsia" w:ascii="Microsoft JhengHei" w:eastAsia="Microsoft JhengHei"/>
          <w:b/>
          <w:sz w:val="21"/>
        </w:rPr>
        <w:t>工作情况</w:t>
      </w:r>
    </w:p>
    <w:p>
      <w:pPr>
        <w:tabs>
          <w:tab w:val="left" w:pos="2911"/>
          <w:tab w:val="left" w:pos="5151"/>
          <w:tab w:val="left" w:pos="6727"/>
          <w:tab w:val="left" w:pos="8086"/>
        </w:tabs>
        <w:spacing w:before="0" w:line="267" w:lineRule="exact"/>
        <w:ind w:left="228" w:right="0" w:firstLine="0"/>
        <w:jc w:val="left"/>
        <w:rPr>
          <w:sz w:val="21"/>
        </w:rPr>
      </w:pPr>
      <w:r>
        <w:rPr>
          <w:sz w:val="21"/>
        </w:rPr>
        <w:t>国别或地区</w:t>
      </w:r>
      <w:r>
        <w:rPr>
          <w:rFonts w:ascii="Times New Roman" w:eastAsia="Times New Roman"/>
          <w:sz w:val="21"/>
        </w:rPr>
        <w:t>/</w:t>
      </w:r>
      <w:r>
        <w:rPr>
          <w:spacing w:val="-5"/>
          <w:sz w:val="21"/>
        </w:rPr>
        <w:t>研</w:t>
      </w:r>
      <w:r>
        <w:rPr>
          <w:sz w:val="21"/>
        </w:rPr>
        <w:t>究机构</w:t>
      </w:r>
      <w:r>
        <w:rPr>
          <w:spacing w:val="-5"/>
          <w:sz w:val="21"/>
        </w:rPr>
        <w:t>名</w:t>
      </w:r>
      <w:r>
        <w:rPr>
          <w:sz w:val="21"/>
        </w:rPr>
        <w:t>称</w:t>
      </w:r>
      <w:r>
        <w:rPr>
          <w:sz w:val="21"/>
        </w:rPr>
        <w:tab/>
      </w:r>
      <w:r>
        <w:rPr>
          <w:spacing w:val="-7"/>
          <w:sz w:val="21"/>
        </w:rPr>
        <w:t>学</w:t>
      </w:r>
      <w:r>
        <w:rPr>
          <w:sz w:val="21"/>
        </w:rPr>
        <w:t>习</w:t>
      </w:r>
      <w:r>
        <w:rPr>
          <w:rFonts w:ascii="Times New Roman" w:eastAsia="Times New Roman"/>
          <w:sz w:val="21"/>
        </w:rPr>
        <w:t>/</w:t>
      </w:r>
      <w:r>
        <w:rPr>
          <w:sz w:val="21"/>
        </w:rPr>
        <w:t>工作时</w:t>
      </w:r>
      <w:r>
        <w:rPr>
          <w:spacing w:val="-5"/>
          <w:sz w:val="21"/>
        </w:rPr>
        <w:t>间</w:t>
      </w:r>
      <w:r>
        <w:rPr>
          <w:rFonts w:ascii="Times New Roman" w:eastAsia="Times New Roman"/>
          <w:sz w:val="21"/>
        </w:rPr>
        <w:t>(</w:t>
      </w:r>
      <w:r>
        <w:rPr>
          <w:sz w:val="21"/>
        </w:rPr>
        <w:t>自</w:t>
      </w:r>
      <w:r>
        <w:rPr>
          <w:rFonts w:ascii="Times New Roman" w:eastAsia="Times New Roman"/>
          <w:sz w:val="21"/>
        </w:rPr>
        <w:t>/</w:t>
      </w:r>
      <w:r>
        <w:rPr>
          <w:spacing w:val="-5"/>
          <w:sz w:val="21"/>
        </w:rPr>
        <w:t>至</w:t>
      </w:r>
      <w:r>
        <w:rPr>
          <w:rFonts w:ascii="Times New Roman" w:eastAsia="Times New Roman"/>
          <w:sz w:val="21"/>
        </w:rPr>
        <w:t>)</w:t>
      </w:r>
      <w:r>
        <w:rPr>
          <w:rFonts w:ascii="Times New Roman" w:eastAsia="Times New Roman"/>
          <w:sz w:val="21"/>
        </w:rPr>
        <w:tab/>
      </w:r>
      <w:r>
        <w:rPr>
          <w:sz w:val="21"/>
        </w:rPr>
        <w:t>经费来源</w:t>
      </w:r>
      <w:r>
        <w:rPr>
          <w:sz w:val="21"/>
        </w:rPr>
        <w:tab/>
      </w:r>
      <w:r>
        <w:rPr>
          <w:spacing w:val="-7"/>
          <w:sz w:val="21"/>
        </w:rPr>
        <w:t>学</w:t>
      </w:r>
      <w:r>
        <w:rPr>
          <w:sz w:val="21"/>
        </w:rPr>
        <w:t>习专业</w:t>
      </w:r>
      <w:r>
        <w:rPr>
          <w:sz w:val="21"/>
        </w:rPr>
        <w:tab/>
      </w:r>
      <w:r>
        <w:rPr>
          <w:sz w:val="21"/>
        </w:rPr>
        <w:t>使用</w:t>
      </w:r>
      <w:r>
        <w:rPr>
          <w:spacing w:val="-5"/>
          <w:sz w:val="21"/>
        </w:rPr>
        <w:t>语</w:t>
      </w:r>
      <w:r>
        <w:rPr>
          <w:sz w:val="21"/>
        </w:rPr>
        <w:t>言</w:t>
      </w:r>
    </w:p>
    <w:p>
      <w:pPr>
        <w:pStyle w:val="7"/>
        <w:spacing w:before="4"/>
        <w:rPr>
          <w:sz w:val="18"/>
        </w:rPr>
      </w:pPr>
      <w:r>
        <mc:AlternateContent>
          <mc:Choice Requires="wps">
            <w:drawing>
              <wp:anchor distT="0" distB="0" distL="0" distR="0" simplePos="0" relativeHeight="251691008" behindDoc="1" locked="0" layoutInCell="1" allowOverlap="1">
                <wp:simplePos x="0" y="0"/>
                <wp:positionH relativeFrom="page">
                  <wp:posOffset>970280</wp:posOffset>
                </wp:positionH>
                <wp:positionV relativeFrom="paragraph">
                  <wp:posOffset>177165</wp:posOffset>
                </wp:positionV>
                <wp:extent cx="1464310" cy="0"/>
                <wp:effectExtent l="0" t="0" r="0" b="0"/>
                <wp:wrapTopAndBottom/>
                <wp:docPr id="58" name="直线 23"/>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3" o:spid="_x0000_s1026" o:spt="20" style="position:absolute;left:0pt;margin-left:76.4pt;margin-top:13.95pt;height:0pt;width:115.3pt;mso-position-horizontal-relative:page;mso-wrap-distance-bottom:0pt;mso-wrap-distance-top:0pt;z-index:-251625472;mso-width-relative:page;mso-height-relative:page;" filled="f" stroked="t" coordsize="21600,21600" o:gfxdata="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EfkeXTAAAACQEAAA8AAAAAAAAAAQAgAAAAIgAAAGRycy9k&#10;b3ducmV2LnhtbFBLAQIUABQAAAAIAIdO4kBo8z7gzgEAAI8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2032" behindDoc="1" locked="0" layoutInCell="1" allowOverlap="1">
                <wp:simplePos x="0" y="0"/>
                <wp:positionH relativeFrom="page">
                  <wp:posOffset>2569210</wp:posOffset>
                </wp:positionH>
                <wp:positionV relativeFrom="paragraph">
                  <wp:posOffset>177165</wp:posOffset>
                </wp:positionV>
                <wp:extent cx="1194435" cy="0"/>
                <wp:effectExtent l="0" t="0" r="0" b="0"/>
                <wp:wrapTopAndBottom/>
                <wp:docPr id="59" name="直线 24"/>
                <wp:cNvGraphicFramePr/>
                <a:graphic xmlns:a="http://schemas.openxmlformats.org/drawingml/2006/main">
                  <a:graphicData uri="http://schemas.microsoft.com/office/word/2010/wordprocessingShape">
                    <wps:wsp>
                      <wps:cNvSpPr/>
                      <wps:spPr>
                        <a:xfrm>
                          <a:off x="0" y="0"/>
                          <a:ext cx="119443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3pt;margin-top:13.95pt;height:0pt;width:94.05pt;mso-position-horizontal-relative:page;mso-wrap-distance-bottom:0pt;mso-wrap-distance-top:0pt;z-index:-251624448;mso-width-relative:page;mso-height-relative:page;" filled="f" stroked="t" coordsize="21600,21600" o:gfxdata="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&#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Im0fjUAAAACQEAAA8AAAAAAAAAAQAgAAAAIgAAAGRy&#10;cy9kb3ducmV2LnhtbFBLAQIUABQAAAAIAIdO4kBea2eT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3056" behindDoc="1" locked="0" layoutInCell="1" allowOverlap="1">
                <wp:simplePos x="0" y="0"/>
                <wp:positionH relativeFrom="page">
                  <wp:posOffset>3964940</wp:posOffset>
                </wp:positionH>
                <wp:positionV relativeFrom="paragraph">
                  <wp:posOffset>177165</wp:posOffset>
                </wp:positionV>
                <wp:extent cx="732790" cy="0"/>
                <wp:effectExtent l="0" t="0" r="0" b="0"/>
                <wp:wrapTopAndBottom/>
                <wp:docPr id="60" name="直线 25"/>
                <wp:cNvGraphicFramePr/>
                <a:graphic xmlns:a="http://schemas.openxmlformats.org/drawingml/2006/main">
                  <a:graphicData uri="http://schemas.microsoft.com/office/word/2010/wordprocessingShape">
                    <wps:wsp>
                      <wps:cNvSpPr/>
                      <wps:spPr>
                        <a:xfrm>
                          <a:off x="0" y="0"/>
                          <a:ext cx="7327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5" o:spid="_x0000_s1026" o:spt="20" style="position:absolute;left:0pt;margin-left:312.2pt;margin-top:13.95pt;height:0pt;width:57.7pt;mso-position-horizontal-relative:page;mso-wrap-distance-bottom:0pt;mso-wrap-distance-top:0pt;z-index:-251623424;mso-width-relative:page;mso-height-relative:page;" filled="f" stroked="t" coordsize="21600,21600" o:gfxdata="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O51I7UAAAACQEAAA8AAAAAAAAAAQAgAAAAIgAAAGRycy9k&#10;b3ducmV2LnhtbFBLAQIUABQAAAAIAIdO4kAlGiMZzQEAAI4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4080" behindDoc="1" locked="0" layoutInCell="1" allowOverlap="1">
                <wp:simplePos x="0" y="0"/>
                <wp:positionH relativeFrom="page">
                  <wp:posOffset>4894580</wp:posOffset>
                </wp:positionH>
                <wp:positionV relativeFrom="paragraph">
                  <wp:posOffset>177165</wp:posOffset>
                </wp:positionV>
                <wp:extent cx="732790" cy="0"/>
                <wp:effectExtent l="0" t="0" r="0" b="0"/>
                <wp:wrapTopAndBottom/>
                <wp:docPr id="61" name="直线 26"/>
                <wp:cNvGraphicFramePr/>
                <a:graphic xmlns:a="http://schemas.openxmlformats.org/drawingml/2006/main">
                  <a:graphicData uri="http://schemas.microsoft.com/office/word/2010/wordprocessingShape">
                    <wps:wsp>
                      <wps:cNvSpPr/>
                      <wps:spPr>
                        <a:xfrm>
                          <a:off x="0" y="0"/>
                          <a:ext cx="7327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6" o:spid="_x0000_s1026" o:spt="20" style="position:absolute;left:0pt;margin-left:385.4pt;margin-top:13.95pt;height:0pt;width:57.7pt;mso-position-horizontal-relative:page;mso-wrap-distance-bottom:0pt;mso-wrap-distance-top:0pt;z-index:-251622400;mso-width-relative:page;mso-height-relative:page;" filled="f" stroked="t" coordsize="21600,21600" o:gfxdata="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Ys1O3UAAAACQEAAA8AAAAAAAAAAQAgAAAAIgAAAGRycy9k&#10;b3ducmV2LnhtbFBLAQIUABQAAAAIAIdO4kAjqu4qzQEAAI4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5104" behindDoc="1" locked="0" layoutInCell="1" allowOverlap="1">
                <wp:simplePos x="0" y="0"/>
                <wp:positionH relativeFrom="page">
                  <wp:posOffset>5826125</wp:posOffset>
                </wp:positionH>
                <wp:positionV relativeFrom="paragraph">
                  <wp:posOffset>177165</wp:posOffset>
                </wp:positionV>
                <wp:extent cx="729615" cy="0"/>
                <wp:effectExtent l="0" t="0" r="0" b="0"/>
                <wp:wrapTopAndBottom/>
                <wp:docPr id="62" name="直线 27"/>
                <wp:cNvGraphicFramePr/>
                <a:graphic xmlns:a="http://schemas.openxmlformats.org/drawingml/2006/main">
                  <a:graphicData uri="http://schemas.microsoft.com/office/word/2010/wordprocessingShape">
                    <wps:wsp>
                      <wps:cNvSpPr/>
                      <wps:spPr>
                        <a:xfrm>
                          <a:off x="0" y="0"/>
                          <a:ext cx="72961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458.75pt;margin-top:13.95pt;height:0pt;width:57.45pt;mso-position-horizontal-relative:page;mso-wrap-distance-bottom:0pt;mso-wrap-distance-top:0pt;z-index:-251621376;mso-width-relative:page;mso-height-relative:page;" filled="f" stroked="t" coordsize="21600,21600" o:gfxdata="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So2oC1AAAAAoBAAAPAAAAAAAAAAEAIAAAACIAAABkcnMv&#10;ZG93bnJldi54bWxQSwECFAAUAAAACACHTuJAOrQCHM4BAACO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6128" behindDoc="1" locked="0" layoutInCell="1" allowOverlap="1">
                <wp:simplePos x="0" y="0"/>
                <wp:positionH relativeFrom="page">
                  <wp:posOffset>970280</wp:posOffset>
                </wp:positionH>
                <wp:positionV relativeFrom="paragraph">
                  <wp:posOffset>375285</wp:posOffset>
                </wp:positionV>
                <wp:extent cx="1464310" cy="0"/>
                <wp:effectExtent l="0" t="0" r="0" b="0"/>
                <wp:wrapTopAndBottom/>
                <wp:docPr id="63" name="直线 28"/>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8" o:spid="_x0000_s1026" o:spt="20" style="position:absolute;left:0pt;margin-left:76.4pt;margin-top:29.55pt;height:0pt;width:115.3pt;mso-position-horizontal-relative:page;mso-wrap-distance-bottom:0pt;mso-wrap-distance-top:0pt;z-index:-251620352;mso-width-relative:page;mso-height-relative:page;" filled="f" stroked="t" coordsize="21600,21600" o:gfxdata="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XULOS1AAAAAkBAAAPAAAAAAAAAAEAIAAAACIAAABkcnMv&#10;ZG93bnJldi54bWxQSwECFAAUAAAACACHTuJAdhMEGc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7152" behindDoc="1" locked="0" layoutInCell="1" allowOverlap="1">
                <wp:simplePos x="0" y="0"/>
                <wp:positionH relativeFrom="page">
                  <wp:posOffset>2635885</wp:posOffset>
                </wp:positionH>
                <wp:positionV relativeFrom="paragraph">
                  <wp:posOffset>375285</wp:posOffset>
                </wp:positionV>
                <wp:extent cx="1127760" cy="0"/>
                <wp:effectExtent l="0" t="0" r="0" b="0"/>
                <wp:wrapTopAndBottom/>
                <wp:docPr id="64" name="直线 29"/>
                <wp:cNvGraphicFramePr/>
                <a:graphic xmlns:a="http://schemas.openxmlformats.org/drawingml/2006/main">
                  <a:graphicData uri="http://schemas.microsoft.com/office/word/2010/wordprocessingShape">
                    <wps:wsp>
                      <wps:cNvSpPr/>
                      <wps:spPr>
                        <a:xfrm>
                          <a:off x="0" y="0"/>
                          <a:ext cx="112776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29" o:spid="_x0000_s1026" o:spt="20" style="position:absolute;left:0pt;margin-left:207.55pt;margin-top:29.55pt;height:0pt;width:88.8pt;mso-position-horizontal-relative:page;mso-wrap-distance-bottom:0pt;mso-wrap-distance-top:0pt;z-index:-251619328;mso-width-relative:page;mso-height-relative:page;" filled="f" stroked="t" coordsize="21600,21600" o:gfxdata="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VzdIXTAAAACQEAAA8AAAAAAAAAAQAgAAAAIgAAAGRycy9k&#10;b3ducmV2LnhtbFBLAQIUABQAAAAIAIdO4kB+WCPgzgEAAI8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8176" behindDoc="1" locked="0" layoutInCell="1" allowOverlap="1">
                <wp:simplePos x="0" y="0"/>
                <wp:positionH relativeFrom="page">
                  <wp:posOffset>3964940</wp:posOffset>
                </wp:positionH>
                <wp:positionV relativeFrom="paragraph">
                  <wp:posOffset>375285</wp:posOffset>
                </wp:positionV>
                <wp:extent cx="732790" cy="0"/>
                <wp:effectExtent l="0" t="0" r="0" b="0"/>
                <wp:wrapTopAndBottom/>
                <wp:docPr id="65" name="直线 30"/>
                <wp:cNvGraphicFramePr/>
                <a:graphic xmlns:a="http://schemas.openxmlformats.org/drawingml/2006/main">
                  <a:graphicData uri="http://schemas.microsoft.com/office/word/2010/wordprocessingShape">
                    <wps:wsp>
                      <wps:cNvSpPr/>
                      <wps:spPr>
                        <a:xfrm>
                          <a:off x="0" y="0"/>
                          <a:ext cx="7327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0" o:spid="_x0000_s1026" o:spt="20" style="position:absolute;left:0pt;margin-left:312.2pt;margin-top:29.55pt;height:0pt;width:57.7pt;mso-position-horizontal-relative:page;mso-wrap-distance-bottom:0pt;mso-wrap-distance-top:0pt;z-index:-251618304;mso-width-relative:page;mso-height-relative:page;" filled="f" stroked="t" coordsize="21600,21600" o:gfxdata="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Vfb2+dQAAAAJAQAADwAAAAAAAAABACAAAAAiAAAAZHJzL2Rv&#10;d25yZXYueG1sUEsBAhQAFAAAAAgAh07iQCLcnJbMAQAAjgMAAA4AAAAAAAAAAQAgAAAAIwEAAGRy&#10;cy9lMm9Eb2MueG1sUEsFBgAAAAAGAAYAWQEAAGE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699200" behindDoc="1" locked="0" layoutInCell="1" allowOverlap="1">
                <wp:simplePos x="0" y="0"/>
                <wp:positionH relativeFrom="page">
                  <wp:posOffset>4894580</wp:posOffset>
                </wp:positionH>
                <wp:positionV relativeFrom="paragraph">
                  <wp:posOffset>375285</wp:posOffset>
                </wp:positionV>
                <wp:extent cx="732790" cy="0"/>
                <wp:effectExtent l="0" t="0" r="0" b="0"/>
                <wp:wrapTopAndBottom/>
                <wp:docPr id="66" name="直线 31"/>
                <wp:cNvGraphicFramePr/>
                <a:graphic xmlns:a="http://schemas.openxmlformats.org/drawingml/2006/main">
                  <a:graphicData uri="http://schemas.microsoft.com/office/word/2010/wordprocessingShape">
                    <wps:wsp>
                      <wps:cNvSpPr/>
                      <wps:spPr>
                        <a:xfrm>
                          <a:off x="0" y="0"/>
                          <a:ext cx="7327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margin-left:385.4pt;margin-top:29.55pt;height:0pt;width:57.7pt;mso-position-horizontal-relative:page;mso-wrap-distance-bottom:0pt;mso-wrap-distance-top:0pt;z-index:-251617280;mso-width-relative:page;mso-height-relative:page;" filled="f" stroked="t" coordsize="21600,21600" o:gfxdata="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Bj9prUAAAACQEAAA8AAAAAAAAAAQAgAAAAIgAAAGRycy9k&#10;b3ducmV2LnhtbFBLAQIUABQAAAAIAIdO4kCrbh2WzQEAAI4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0224" behindDoc="1" locked="0" layoutInCell="1" allowOverlap="1">
                <wp:simplePos x="0" y="0"/>
                <wp:positionH relativeFrom="page">
                  <wp:posOffset>5826125</wp:posOffset>
                </wp:positionH>
                <wp:positionV relativeFrom="paragraph">
                  <wp:posOffset>375285</wp:posOffset>
                </wp:positionV>
                <wp:extent cx="729615" cy="0"/>
                <wp:effectExtent l="0" t="0" r="0" b="0"/>
                <wp:wrapTopAndBottom/>
                <wp:docPr id="67" name="直线 32"/>
                <wp:cNvGraphicFramePr/>
                <a:graphic xmlns:a="http://schemas.openxmlformats.org/drawingml/2006/main">
                  <a:graphicData uri="http://schemas.microsoft.com/office/word/2010/wordprocessingShape">
                    <wps:wsp>
                      <wps:cNvSpPr/>
                      <wps:spPr>
                        <a:xfrm>
                          <a:off x="0" y="0"/>
                          <a:ext cx="72961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margin-left:458.75pt;margin-top:29.55pt;height:0pt;width:57.45pt;mso-position-horizontal-relative:page;mso-wrap-distance-bottom:0pt;mso-wrap-distance-top:0pt;z-index:-251616256;mso-width-relative:page;mso-height-relative:page;" filled="f" stroked="t" coordsize="21600,21600" o:gfxdata="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QEA251AAAAAoBAAAPAAAAAAAAAAEAIAAAACIAAABkcnMv&#10;ZG93bnJldi54bWxQSwECFAAUAAAACACHTuJAPXK9k84BAACO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1248" behindDoc="1" locked="0" layoutInCell="1" allowOverlap="1">
                <wp:simplePos x="0" y="0"/>
                <wp:positionH relativeFrom="page">
                  <wp:posOffset>970280</wp:posOffset>
                </wp:positionH>
                <wp:positionV relativeFrom="paragraph">
                  <wp:posOffset>573405</wp:posOffset>
                </wp:positionV>
                <wp:extent cx="1464310" cy="0"/>
                <wp:effectExtent l="0" t="0" r="0" b="0"/>
                <wp:wrapTopAndBottom/>
                <wp:docPr id="68" name="直线 33"/>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margin-left:76.4pt;margin-top:45.15pt;height:0pt;width:115.3pt;mso-position-horizontal-relative:page;mso-wrap-distance-bottom:0pt;mso-wrap-distance-top:0pt;z-index:-251615232;mso-width-relative:page;mso-height-relative:page;" filled="f" stroked="t" coordsize="21600,21600" o:gfxdata="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KSnaNMAAAAJAQAADwAAAAAAAAABACAAAAAiAAAAZHJzL2Rv&#10;d25yZXYueG1sUEsBAhQAFAAAAAgAh07iQEsCEC/NAQAAjwMAAA4AAAAAAAAAAQAgAAAAIgEAAGRy&#10;cy9lMm9Eb2MueG1sUEsFBgAAAAAGAAYAWQEAAGE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2272" behindDoc="1" locked="0" layoutInCell="1" allowOverlap="1">
                <wp:simplePos x="0" y="0"/>
                <wp:positionH relativeFrom="page">
                  <wp:posOffset>2635885</wp:posOffset>
                </wp:positionH>
                <wp:positionV relativeFrom="paragraph">
                  <wp:posOffset>573405</wp:posOffset>
                </wp:positionV>
                <wp:extent cx="1127760" cy="0"/>
                <wp:effectExtent l="0" t="0" r="0" b="0"/>
                <wp:wrapTopAndBottom/>
                <wp:docPr id="69" name="直线 34"/>
                <wp:cNvGraphicFramePr/>
                <a:graphic xmlns:a="http://schemas.openxmlformats.org/drawingml/2006/main">
                  <a:graphicData uri="http://schemas.microsoft.com/office/word/2010/wordprocessingShape">
                    <wps:wsp>
                      <wps:cNvSpPr/>
                      <wps:spPr>
                        <a:xfrm>
                          <a:off x="0" y="0"/>
                          <a:ext cx="112776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margin-left:207.55pt;margin-top:45.15pt;height:0pt;width:88.8pt;mso-position-horizontal-relative:page;mso-wrap-distance-bottom:0pt;mso-wrap-distance-top:0pt;z-index:-251614208;mso-width-relative:page;mso-height-relative:page;" filled="f" stroked="t" coordsize="21600,21600" o:gfxdata="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qh2B/1AAAAAkBAAAPAAAAAAAAAAEAIAAAACIAAABkcnMv&#10;ZG93bnJldi54bWxQSwECFAAUAAAACACHTuJAlj5qUc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3296" behindDoc="1" locked="0" layoutInCell="1" allowOverlap="1">
                <wp:simplePos x="0" y="0"/>
                <wp:positionH relativeFrom="page">
                  <wp:posOffset>3964940</wp:posOffset>
                </wp:positionH>
                <wp:positionV relativeFrom="paragraph">
                  <wp:posOffset>573405</wp:posOffset>
                </wp:positionV>
                <wp:extent cx="732790" cy="0"/>
                <wp:effectExtent l="0" t="0" r="0" b="0"/>
                <wp:wrapTopAndBottom/>
                <wp:docPr id="70" name="直线 35"/>
                <wp:cNvGraphicFramePr/>
                <a:graphic xmlns:a="http://schemas.openxmlformats.org/drawingml/2006/main">
                  <a:graphicData uri="http://schemas.microsoft.com/office/word/2010/wordprocessingShape">
                    <wps:wsp>
                      <wps:cNvSpPr/>
                      <wps:spPr>
                        <a:xfrm>
                          <a:off x="0" y="0"/>
                          <a:ext cx="7327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5" o:spid="_x0000_s1026" o:spt="20" style="position:absolute;left:0pt;margin-left:312.2pt;margin-top:45.15pt;height:0pt;width:57.7pt;mso-position-horizontal-relative:page;mso-wrap-distance-bottom:0pt;mso-wrap-distance-top:0pt;z-index:-251613184;mso-width-relative:page;mso-height-relative:page;" filled="f" stroked="t" coordsize="21600,21600" o:gfxdata="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AuID1AAAAAkBAAAPAAAAAAAAAAEAIAAAACIAAABkcnMv&#10;ZG93bnJldi54bWxQSwECFAAUAAAACACHTuJAXPABys4BAACO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4320" behindDoc="1" locked="0" layoutInCell="1" allowOverlap="1">
                <wp:simplePos x="0" y="0"/>
                <wp:positionH relativeFrom="page">
                  <wp:posOffset>4894580</wp:posOffset>
                </wp:positionH>
                <wp:positionV relativeFrom="paragraph">
                  <wp:posOffset>573405</wp:posOffset>
                </wp:positionV>
                <wp:extent cx="732790" cy="0"/>
                <wp:effectExtent l="0" t="0" r="0" b="0"/>
                <wp:wrapTopAndBottom/>
                <wp:docPr id="71" name="直线 36"/>
                <wp:cNvGraphicFramePr/>
                <a:graphic xmlns:a="http://schemas.openxmlformats.org/drawingml/2006/main">
                  <a:graphicData uri="http://schemas.microsoft.com/office/word/2010/wordprocessingShape">
                    <wps:wsp>
                      <wps:cNvSpPr/>
                      <wps:spPr>
                        <a:xfrm>
                          <a:off x="0" y="0"/>
                          <a:ext cx="7327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6" o:spid="_x0000_s1026" o:spt="20" style="position:absolute;left:0pt;margin-left:385.4pt;margin-top:45.15pt;height:0pt;width:57.7pt;mso-position-horizontal-relative:page;mso-wrap-distance-bottom:0pt;mso-wrap-distance-top:0pt;z-index:-251612160;mso-width-relative:page;mso-height-relative:page;" filled="f" stroked="t" coordsize="21600,21600" o:gfxdata="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X4mDTAAAACQEAAA8AAAAAAAAAAQAgAAAAIgAAAGRycy9k&#10;b3ducmV2LnhtbFBLAQIUABQAAAAIAIdO4kBaQMz5zgEAAI4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5344" behindDoc="1" locked="0" layoutInCell="1" allowOverlap="1">
                <wp:simplePos x="0" y="0"/>
                <wp:positionH relativeFrom="page">
                  <wp:posOffset>5826125</wp:posOffset>
                </wp:positionH>
                <wp:positionV relativeFrom="paragraph">
                  <wp:posOffset>573405</wp:posOffset>
                </wp:positionV>
                <wp:extent cx="729615" cy="0"/>
                <wp:effectExtent l="0" t="0" r="0" b="0"/>
                <wp:wrapTopAndBottom/>
                <wp:docPr id="72" name="直线 37"/>
                <wp:cNvGraphicFramePr/>
                <a:graphic xmlns:a="http://schemas.openxmlformats.org/drawingml/2006/main">
                  <a:graphicData uri="http://schemas.microsoft.com/office/word/2010/wordprocessingShape">
                    <wps:wsp>
                      <wps:cNvSpPr/>
                      <wps:spPr>
                        <a:xfrm>
                          <a:off x="0" y="0"/>
                          <a:ext cx="72961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7" o:spid="_x0000_s1026" o:spt="20" style="position:absolute;left:0pt;margin-left:458.75pt;margin-top:45.15pt;height:0pt;width:57.45pt;mso-position-horizontal-relative:page;mso-wrap-distance-bottom:0pt;mso-wrap-distance-top:0pt;z-index:-251611136;mso-width-relative:page;mso-height-relative:page;" filled="f" stroked="t" coordsize="21600,21600" o:gfxdata="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ab4GtQAAAAKAQAADwAAAAAAAAABACAAAAAiAAAAZHJz&#10;L2Rvd25yZXYueG1sUEsBAhQAFAAAAAgAh07iQENeIM/PAQAAjg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p>
    <w:p>
      <w:pPr>
        <w:pStyle w:val="7"/>
        <w:spacing w:before="3"/>
        <w:rPr>
          <w:sz w:val="18"/>
        </w:rPr>
      </w:pPr>
    </w:p>
    <w:p>
      <w:pPr>
        <w:pStyle w:val="7"/>
        <w:spacing w:before="3"/>
        <w:rPr>
          <w:sz w:val="18"/>
        </w:rPr>
      </w:pPr>
    </w:p>
    <w:p>
      <w:pPr>
        <w:pStyle w:val="7"/>
        <w:spacing w:before="4"/>
        <w:rPr>
          <w:sz w:val="21"/>
        </w:rPr>
      </w:pPr>
    </w:p>
    <w:p>
      <w:pPr>
        <w:pStyle w:val="11"/>
        <w:numPr>
          <w:ilvl w:val="0"/>
          <w:numId w:val="8"/>
        </w:numPr>
        <w:tabs>
          <w:tab w:val="left" w:pos="588"/>
          <w:tab w:val="left" w:pos="589"/>
        </w:tabs>
        <w:spacing w:before="9" w:after="0" w:line="384" w:lineRule="exact"/>
        <w:ind w:left="588" w:right="0" w:hanging="361"/>
        <w:jc w:val="left"/>
        <w:rPr>
          <w:rFonts w:hint="eastAsia" w:ascii="Microsoft JhengHei" w:eastAsia="Microsoft JhengHei"/>
          <w:b/>
          <w:sz w:val="21"/>
        </w:rPr>
      </w:pPr>
      <w:r>
        <w:rPr>
          <w:rFonts w:hint="eastAsia" w:ascii="Microsoft JhengHei" w:eastAsia="Microsoft JhengHei"/>
          <w:b/>
          <w:sz w:val="21"/>
        </w:rPr>
        <w:t>最近五年曾从事过的工作</w:t>
      </w:r>
    </w:p>
    <w:p>
      <w:pPr>
        <w:tabs>
          <w:tab w:val="left" w:pos="3058"/>
          <w:tab w:val="left" w:pos="4997"/>
          <w:tab w:val="left" w:pos="7095"/>
        </w:tabs>
        <w:spacing w:before="0" w:line="267" w:lineRule="exact"/>
        <w:ind w:left="968" w:right="0" w:firstLine="0"/>
        <w:jc w:val="left"/>
        <w:rPr>
          <w:sz w:val="21"/>
        </w:rPr>
      </w:pPr>
      <w:r>
        <w:rPr>
          <w:sz w:val="21"/>
        </w:rPr>
        <w:t>工</w:t>
      </w:r>
      <w:r>
        <w:rPr>
          <w:spacing w:val="-5"/>
          <w:sz w:val="21"/>
        </w:rPr>
        <w:t>作</w:t>
      </w:r>
      <w:r>
        <w:rPr>
          <w:sz w:val="21"/>
        </w:rPr>
        <w:t>单位</w:t>
      </w:r>
      <w:r>
        <w:rPr>
          <w:sz w:val="21"/>
        </w:rPr>
        <w:tab/>
      </w:r>
      <w:r>
        <w:rPr>
          <w:sz w:val="21"/>
        </w:rPr>
        <w:t>时间（自</w:t>
      </w:r>
      <w:r>
        <w:rPr>
          <w:rFonts w:ascii="Times New Roman" w:eastAsia="Times New Roman"/>
          <w:spacing w:val="-9"/>
          <w:sz w:val="21"/>
        </w:rPr>
        <w:t>/</w:t>
      </w:r>
      <w:r>
        <w:rPr>
          <w:sz w:val="21"/>
        </w:rPr>
        <w:t>至）</w:t>
      </w:r>
      <w:r>
        <w:rPr>
          <w:sz w:val="21"/>
        </w:rPr>
        <w:tab/>
      </w:r>
      <w:r>
        <w:rPr>
          <w:sz w:val="21"/>
        </w:rPr>
        <w:t>担任专业</w:t>
      </w:r>
      <w:r>
        <w:rPr>
          <w:spacing w:val="-7"/>
          <w:sz w:val="21"/>
        </w:rPr>
        <w:t>技</w:t>
      </w:r>
      <w:r>
        <w:rPr>
          <w:sz w:val="21"/>
        </w:rPr>
        <w:t>术工作</w:t>
      </w:r>
      <w:r>
        <w:rPr>
          <w:sz w:val="21"/>
        </w:rPr>
        <w:tab/>
      </w:r>
      <w:r>
        <w:rPr>
          <w:sz w:val="21"/>
        </w:rPr>
        <w:t>技术</w:t>
      </w:r>
      <w:r>
        <w:rPr>
          <w:spacing w:val="-5"/>
          <w:sz w:val="21"/>
        </w:rPr>
        <w:t>职</w:t>
      </w:r>
      <w:r>
        <w:rPr>
          <w:sz w:val="21"/>
        </w:rPr>
        <w:t>称</w:t>
      </w:r>
      <w:r>
        <w:rPr>
          <w:rFonts w:ascii="Times New Roman" w:eastAsia="Times New Roman"/>
          <w:sz w:val="21"/>
        </w:rPr>
        <w:t>/</w:t>
      </w:r>
      <w:r>
        <w:rPr>
          <w:sz w:val="21"/>
        </w:rPr>
        <w:t>行政职务</w:t>
      </w:r>
    </w:p>
    <w:p>
      <w:pPr>
        <w:pStyle w:val="7"/>
        <w:spacing w:before="4"/>
        <w:rPr>
          <w:sz w:val="18"/>
        </w:rPr>
      </w:pPr>
      <w:r>
        <mc:AlternateContent>
          <mc:Choice Requires="wps">
            <w:drawing>
              <wp:anchor distT="0" distB="0" distL="0" distR="0" simplePos="0" relativeHeight="251706368" behindDoc="1" locked="0" layoutInCell="1" allowOverlap="1">
                <wp:simplePos x="0" y="0"/>
                <wp:positionH relativeFrom="page">
                  <wp:posOffset>970280</wp:posOffset>
                </wp:positionH>
                <wp:positionV relativeFrom="paragraph">
                  <wp:posOffset>177165</wp:posOffset>
                </wp:positionV>
                <wp:extent cx="1598295" cy="0"/>
                <wp:effectExtent l="0" t="0" r="0" b="0"/>
                <wp:wrapTopAndBottom/>
                <wp:docPr id="73" name="直线 38"/>
                <wp:cNvGraphicFramePr/>
                <a:graphic xmlns:a="http://schemas.openxmlformats.org/drawingml/2006/main">
                  <a:graphicData uri="http://schemas.microsoft.com/office/word/2010/wordprocessingShape">
                    <wps:wsp>
                      <wps:cNvSpPr/>
                      <wps:spPr>
                        <a:xfrm>
                          <a:off x="0" y="0"/>
                          <a:ext cx="15982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8" o:spid="_x0000_s1026" o:spt="20" style="position:absolute;left:0pt;margin-left:76.4pt;margin-top:13.95pt;height:0pt;width:125.85pt;mso-position-horizontal-relative:page;mso-wrap-distance-bottom:0pt;mso-wrap-distance-top:0pt;z-index:-251610112;mso-width-relative:page;mso-height-relative:page;" filled="f" stroked="t" coordsize="21600,21600" o:gfxdata="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GZvqlNMAAAAJAQAADwAAAAAAAAABACAAAAAiAAAAZHJz&#10;L2Rvd25yZXYueG1sUEsBAhQAFAAAAAgAh07iQKPg3pfQAQAAjw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7392" behindDoc="1" locked="0" layoutInCell="1" allowOverlap="1">
                <wp:simplePos x="0" y="0"/>
                <wp:positionH relativeFrom="page">
                  <wp:posOffset>2703195</wp:posOffset>
                </wp:positionH>
                <wp:positionV relativeFrom="paragraph">
                  <wp:posOffset>177165</wp:posOffset>
                </wp:positionV>
                <wp:extent cx="1194435" cy="0"/>
                <wp:effectExtent l="0" t="0" r="0" b="0"/>
                <wp:wrapTopAndBottom/>
                <wp:docPr id="74" name="直线 39"/>
                <wp:cNvGraphicFramePr/>
                <a:graphic xmlns:a="http://schemas.openxmlformats.org/drawingml/2006/main">
                  <a:graphicData uri="http://schemas.microsoft.com/office/word/2010/wordprocessingShape">
                    <wps:wsp>
                      <wps:cNvSpPr/>
                      <wps:spPr>
                        <a:xfrm>
                          <a:off x="0" y="0"/>
                          <a:ext cx="119443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39" o:spid="_x0000_s1026" o:spt="20" style="position:absolute;left:0pt;margin-left:212.85pt;margin-top:13.95pt;height:0pt;width:94.05pt;mso-position-horizontal-relative:page;mso-wrap-distance-bottom:0pt;mso-wrap-distance-top:0pt;z-index:-251609088;mso-width-relative:page;mso-height-relative:page;" filled="f" stroked="t" coordsize="21600,21600" o:gfxdata="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&#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OGMY3XUAAAACQEAAA8AAAAAAAAAAQAgAAAAIgAAAGRy&#10;cy9kb3ducmV2LnhtbFBLAQIUABQAAAAIAIdO4kDnFwrE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8416" behindDoc="1" locked="0" layoutInCell="1" allowOverlap="1">
                <wp:simplePos x="0" y="0"/>
                <wp:positionH relativeFrom="page">
                  <wp:posOffset>4029075</wp:posOffset>
                </wp:positionH>
                <wp:positionV relativeFrom="paragraph">
                  <wp:posOffset>177165</wp:posOffset>
                </wp:positionV>
                <wp:extent cx="1066165" cy="0"/>
                <wp:effectExtent l="0" t="0" r="0" b="0"/>
                <wp:wrapTopAndBottom/>
                <wp:docPr id="75" name="直线 40"/>
                <wp:cNvGraphicFramePr/>
                <a:graphic xmlns:a="http://schemas.openxmlformats.org/drawingml/2006/main">
                  <a:graphicData uri="http://schemas.microsoft.com/office/word/2010/wordprocessingShape">
                    <wps:wsp>
                      <wps:cNvSpPr/>
                      <wps:spPr>
                        <a:xfrm>
                          <a:off x="0" y="0"/>
                          <a:ext cx="106616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0" o:spid="_x0000_s1026" o:spt="20" style="position:absolute;left:0pt;margin-left:317.25pt;margin-top:13.95pt;height:0pt;width:83.95pt;mso-position-horizontal-relative:page;mso-wrap-distance-bottom:0pt;mso-wrap-distance-top:0pt;z-index:-251608064;mso-width-relative:page;mso-height-relative:page;" filled="f" stroked="t" coordsize="21600,21600" o:gfxdata="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eU21/UAAAACQEAAA8AAAAAAAAAAQAgAAAAIgAAAGRycy9k&#10;b3ducmV2LnhtbFBLAQIUABQAAAAIAIdO4kA7S7p8zQEAAI8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09440" behindDoc="1" locked="0" layoutInCell="1" allowOverlap="1">
                <wp:simplePos x="0" y="0"/>
                <wp:positionH relativeFrom="page">
                  <wp:posOffset>5229860</wp:posOffset>
                </wp:positionH>
                <wp:positionV relativeFrom="paragraph">
                  <wp:posOffset>177165</wp:posOffset>
                </wp:positionV>
                <wp:extent cx="1325880" cy="0"/>
                <wp:effectExtent l="0" t="0" r="0" b="0"/>
                <wp:wrapTopAndBottom/>
                <wp:docPr id="76" name="直线 41"/>
                <wp:cNvGraphicFramePr/>
                <a:graphic xmlns:a="http://schemas.openxmlformats.org/drawingml/2006/main">
                  <a:graphicData uri="http://schemas.microsoft.com/office/word/2010/wordprocessingShape">
                    <wps:wsp>
                      <wps:cNvSpPr/>
                      <wps:spPr>
                        <a:xfrm>
                          <a:off x="0" y="0"/>
                          <a:ext cx="132588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1" o:spid="_x0000_s1026" o:spt="20" style="position:absolute;left:0pt;margin-left:411.8pt;margin-top:13.95pt;height:0pt;width:104.4pt;mso-position-horizontal-relative:page;mso-wrap-distance-bottom:0pt;mso-wrap-distance-top:0pt;z-index:-251607040;mso-width-relative:page;mso-height-relative:page;" filled="f" stroked="t" coordsize="21600,21600" o:gfxdata="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RMyf1AAAAAoBAAAPAAAAAAAAAAEAIAAAACIAAABkcnMv&#10;ZG93bnJldi54bWxQSwECFAAUAAAACACHTuJAyoiJgs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0464" behindDoc="1" locked="0" layoutInCell="1" allowOverlap="1">
                <wp:simplePos x="0" y="0"/>
                <wp:positionH relativeFrom="page">
                  <wp:posOffset>970280</wp:posOffset>
                </wp:positionH>
                <wp:positionV relativeFrom="paragraph">
                  <wp:posOffset>375285</wp:posOffset>
                </wp:positionV>
                <wp:extent cx="1598295" cy="0"/>
                <wp:effectExtent l="0" t="0" r="0" b="0"/>
                <wp:wrapTopAndBottom/>
                <wp:docPr id="77" name="直线 42"/>
                <wp:cNvGraphicFramePr/>
                <a:graphic xmlns:a="http://schemas.openxmlformats.org/drawingml/2006/main">
                  <a:graphicData uri="http://schemas.microsoft.com/office/word/2010/wordprocessingShape">
                    <wps:wsp>
                      <wps:cNvSpPr/>
                      <wps:spPr>
                        <a:xfrm>
                          <a:off x="0" y="0"/>
                          <a:ext cx="15982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2" o:spid="_x0000_s1026" o:spt="20" style="position:absolute;left:0pt;margin-left:76.4pt;margin-top:29.55pt;height:0pt;width:125.85pt;mso-position-horizontal-relative:page;mso-wrap-distance-bottom:0pt;mso-wrap-distance-top:0pt;z-index:-251606016;mso-width-relative:page;mso-height-relative:page;" filled="f" stroked="t" coordsize="21600,21600" o:gfxdata="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9TI49MAAAAJAQAADwAAAAAAAAABACAAAAAiAAAAZHJz&#10;L2Rvd25yZXYueG1sUEsBAhQAFAAAAAgAh07iQNX/aXrQAQAAjw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1488" behindDoc="1" locked="0" layoutInCell="1" allowOverlap="1">
                <wp:simplePos x="0" y="0"/>
                <wp:positionH relativeFrom="page">
                  <wp:posOffset>2703195</wp:posOffset>
                </wp:positionH>
                <wp:positionV relativeFrom="paragraph">
                  <wp:posOffset>375285</wp:posOffset>
                </wp:positionV>
                <wp:extent cx="1194435" cy="0"/>
                <wp:effectExtent l="0" t="0" r="0" b="0"/>
                <wp:wrapTopAndBottom/>
                <wp:docPr id="78" name="直线 43"/>
                <wp:cNvGraphicFramePr/>
                <a:graphic xmlns:a="http://schemas.openxmlformats.org/drawingml/2006/main">
                  <a:graphicData uri="http://schemas.microsoft.com/office/word/2010/wordprocessingShape">
                    <wps:wsp>
                      <wps:cNvSpPr/>
                      <wps:spPr>
                        <a:xfrm>
                          <a:off x="0" y="0"/>
                          <a:ext cx="119443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3" o:spid="_x0000_s1026" o:spt="20" style="position:absolute;left:0pt;margin-left:212.85pt;margin-top:29.55pt;height:0pt;width:94.05pt;mso-position-horizontal-relative:page;mso-wrap-distance-bottom:0pt;mso-wrap-distance-top:0pt;z-index:-251604992;mso-width-relative:page;mso-height-relative:page;" filled="f" stroked="t" coordsize="21600,21600" o:gfxdata="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8NBAtQAAAAJAQAADwAAAAAAAAABACAAAAAiAAAAZHJz&#10;L2Rvd25yZXYueG1sUEsBAhQAFAAAAAgAh07iQOxP1e/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2512" behindDoc="1" locked="0" layoutInCell="1" allowOverlap="1">
                <wp:simplePos x="0" y="0"/>
                <wp:positionH relativeFrom="page">
                  <wp:posOffset>4029075</wp:posOffset>
                </wp:positionH>
                <wp:positionV relativeFrom="paragraph">
                  <wp:posOffset>375285</wp:posOffset>
                </wp:positionV>
                <wp:extent cx="1066165" cy="0"/>
                <wp:effectExtent l="0" t="0" r="0" b="0"/>
                <wp:wrapTopAndBottom/>
                <wp:docPr id="79" name="直线 44"/>
                <wp:cNvGraphicFramePr/>
                <a:graphic xmlns:a="http://schemas.openxmlformats.org/drawingml/2006/main">
                  <a:graphicData uri="http://schemas.microsoft.com/office/word/2010/wordprocessingShape">
                    <wps:wsp>
                      <wps:cNvSpPr/>
                      <wps:spPr>
                        <a:xfrm>
                          <a:off x="0" y="0"/>
                          <a:ext cx="106616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4" o:spid="_x0000_s1026" o:spt="20" style="position:absolute;left:0pt;margin-left:317.25pt;margin-top:29.55pt;height:0pt;width:83.95pt;mso-position-horizontal-relative:page;mso-wrap-distance-bottom:0pt;mso-wrap-distance-top:0pt;z-index:-251603968;mso-width-relative:page;mso-height-relative:page;" filled="f" stroked="t" coordsize="21600,21600" o:gfxdata="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&#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Hb+SjUAAAACQEAAA8AAAAAAAAAAQAgAAAAIgAAAGRy&#10;cy9kb3ducmV2LnhtbFBLAQIUABQAAAAIAIdO4kAgqbtA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3536" behindDoc="1" locked="0" layoutInCell="1" allowOverlap="1">
                <wp:simplePos x="0" y="0"/>
                <wp:positionH relativeFrom="page">
                  <wp:posOffset>5229860</wp:posOffset>
                </wp:positionH>
                <wp:positionV relativeFrom="paragraph">
                  <wp:posOffset>375285</wp:posOffset>
                </wp:positionV>
                <wp:extent cx="1325880" cy="0"/>
                <wp:effectExtent l="0" t="0" r="0" b="0"/>
                <wp:wrapTopAndBottom/>
                <wp:docPr id="80" name="直线 45"/>
                <wp:cNvGraphicFramePr/>
                <a:graphic xmlns:a="http://schemas.openxmlformats.org/drawingml/2006/main">
                  <a:graphicData uri="http://schemas.microsoft.com/office/word/2010/wordprocessingShape">
                    <wps:wsp>
                      <wps:cNvSpPr/>
                      <wps:spPr>
                        <a:xfrm>
                          <a:off x="0" y="0"/>
                          <a:ext cx="132588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5" o:spid="_x0000_s1026" o:spt="20" style="position:absolute;left:0pt;margin-left:411.8pt;margin-top:29.55pt;height:0pt;width:104.4pt;mso-position-horizontal-relative:page;mso-wrap-distance-bottom:0pt;mso-wrap-distance-top:0pt;z-index:-251602944;mso-width-relative:page;mso-height-relative:page;" filled="f" stroked="t" coordsize="21600,21600" o:gfxdata="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v3qyTUAAAACgEAAA8AAAAAAAAAAQAgAAAAIgAAAGRycy9k&#10;b3ducmV2LnhtbFBLAQIUABQAAAAIAIdO4kCfvmN+zQEAAI8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4560" behindDoc="1" locked="0" layoutInCell="1" allowOverlap="1">
                <wp:simplePos x="0" y="0"/>
                <wp:positionH relativeFrom="page">
                  <wp:posOffset>970280</wp:posOffset>
                </wp:positionH>
                <wp:positionV relativeFrom="paragraph">
                  <wp:posOffset>573405</wp:posOffset>
                </wp:positionV>
                <wp:extent cx="1598295" cy="0"/>
                <wp:effectExtent l="0" t="0" r="0" b="0"/>
                <wp:wrapTopAndBottom/>
                <wp:docPr id="81" name="直线 46"/>
                <wp:cNvGraphicFramePr/>
                <a:graphic xmlns:a="http://schemas.openxmlformats.org/drawingml/2006/main">
                  <a:graphicData uri="http://schemas.microsoft.com/office/word/2010/wordprocessingShape">
                    <wps:wsp>
                      <wps:cNvSpPr/>
                      <wps:spPr>
                        <a:xfrm>
                          <a:off x="0" y="0"/>
                          <a:ext cx="15982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6" o:spid="_x0000_s1026" o:spt="20" style="position:absolute;left:0pt;margin-left:76.4pt;margin-top:45.15pt;height:0pt;width:125.85pt;mso-position-horizontal-relative:page;mso-wrap-distance-bottom:0pt;mso-wrap-distance-top:0pt;z-index:-251601920;mso-width-relative:page;mso-height-relative:page;" filled="f" stroked="t" coordsize="21600,21600" o:gfxdata="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CDcGdMAAAAJAQAADwAAAAAAAAABACAAAAAiAAAAZHJz&#10;L2Rvd25yZXYueG1sUEsBAhQAFAAAAAgAh07iQIDJg4bQAQAAjw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5584" behindDoc="1" locked="0" layoutInCell="1" allowOverlap="1">
                <wp:simplePos x="0" y="0"/>
                <wp:positionH relativeFrom="page">
                  <wp:posOffset>2703195</wp:posOffset>
                </wp:positionH>
                <wp:positionV relativeFrom="paragraph">
                  <wp:posOffset>573405</wp:posOffset>
                </wp:positionV>
                <wp:extent cx="1194435" cy="0"/>
                <wp:effectExtent l="0" t="0" r="0" b="0"/>
                <wp:wrapTopAndBottom/>
                <wp:docPr id="82" name="直线 47"/>
                <wp:cNvGraphicFramePr/>
                <a:graphic xmlns:a="http://schemas.openxmlformats.org/drawingml/2006/main">
                  <a:graphicData uri="http://schemas.microsoft.com/office/word/2010/wordprocessingShape">
                    <wps:wsp>
                      <wps:cNvSpPr/>
                      <wps:spPr>
                        <a:xfrm>
                          <a:off x="0" y="0"/>
                          <a:ext cx="119443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7" o:spid="_x0000_s1026" o:spt="20" style="position:absolute;left:0pt;margin-left:212.85pt;margin-top:45.15pt;height:0pt;width:94.05pt;mso-position-horizontal-relative:page;mso-wrap-distance-bottom:0pt;mso-wrap-distance-top:0pt;z-index:-251600896;mso-width-relative:page;mso-height-relative:page;" filled="f" stroked="t" coordsize="21600,21600" o:gfxdata="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&#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g3VfjUAAAACQEAAA8AAAAAAAAAAQAgAAAAIgAAAGRy&#10;cy9kb3ducmV2LnhtbFBLAQIUABQAAAAIAIdO4kBanttb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6608" behindDoc="1" locked="0" layoutInCell="1" allowOverlap="1">
                <wp:simplePos x="0" y="0"/>
                <wp:positionH relativeFrom="page">
                  <wp:posOffset>4029075</wp:posOffset>
                </wp:positionH>
                <wp:positionV relativeFrom="paragraph">
                  <wp:posOffset>573405</wp:posOffset>
                </wp:positionV>
                <wp:extent cx="1066165" cy="0"/>
                <wp:effectExtent l="0" t="0" r="0" b="0"/>
                <wp:wrapTopAndBottom/>
                <wp:docPr id="83" name="直线 48"/>
                <wp:cNvGraphicFramePr/>
                <a:graphic xmlns:a="http://schemas.openxmlformats.org/drawingml/2006/main">
                  <a:graphicData uri="http://schemas.microsoft.com/office/word/2010/wordprocessingShape">
                    <wps:wsp>
                      <wps:cNvSpPr/>
                      <wps:spPr>
                        <a:xfrm>
                          <a:off x="0" y="0"/>
                          <a:ext cx="106616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8" o:spid="_x0000_s1026" o:spt="20" style="position:absolute;left:0pt;margin-left:317.25pt;margin-top:45.15pt;height:0pt;width:83.95pt;mso-position-horizontal-relative:page;mso-wrap-distance-bottom:0pt;mso-wrap-distance-top:0pt;z-index:-251599872;mso-width-relative:page;mso-height-relative:page;" filled="f" stroked="t" coordsize="21600,21600" o:gfxdata="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7i/t0tQAAAAJAQAADwAAAAAAAAABACAAAAAiAAAAZHJz&#10;L2Rvd25yZXYueG1sUEsBAhQAFAAAAAgAh07iQGZzfx3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17632" behindDoc="1" locked="0" layoutInCell="1" allowOverlap="1">
                <wp:simplePos x="0" y="0"/>
                <wp:positionH relativeFrom="page">
                  <wp:posOffset>5229860</wp:posOffset>
                </wp:positionH>
                <wp:positionV relativeFrom="paragraph">
                  <wp:posOffset>573405</wp:posOffset>
                </wp:positionV>
                <wp:extent cx="1325880" cy="0"/>
                <wp:effectExtent l="0" t="0" r="0" b="0"/>
                <wp:wrapTopAndBottom/>
                <wp:docPr id="84" name="直线 49"/>
                <wp:cNvGraphicFramePr/>
                <a:graphic xmlns:a="http://schemas.openxmlformats.org/drawingml/2006/main">
                  <a:graphicData uri="http://schemas.microsoft.com/office/word/2010/wordprocessingShape">
                    <wps:wsp>
                      <wps:cNvSpPr/>
                      <wps:spPr>
                        <a:xfrm>
                          <a:off x="0" y="0"/>
                          <a:ext cx="132588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49" o:spid="_x0000_s1026" o:spt="20" style="position:absolute;left:0pt;margin-left:411.8pt;margin-top:45.15pt;height:0pt;width:104.4pt;mso-position-horizontal-relative:page;mso-wrap-distance-bottom:0pt;mso-wrap-distance-top:0pt;z-index:-251598848;mso-width-relative:page;mso-height-relative:page;" filled="f" stroked="t" coordsize="21600,21600" o:gfxdata="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WQV6H1AAAAAoBAAAPAAAAAAAAAAEAIAAAACIAAABkcnMv&#10;ZG93bnJldi54bWxQSwECFAAUAAAACACHTuJACRDAbc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p>
    <w:p>
      <w:pPr>
        <w:pStyle w:val="7"/>
        <w:spacing w:before="3"/>
        <w:rPr>
          <w:sz w:val="18"/>
        </w:rPr>
      </w:pPr>
    </w:p>
    <w:p>
      <w:pPr>
        <w:pStyle w:val="7"/>
        <w:spacing w:before="3"/>
        <w:rPr>
          <w:sz w:val="18"/>
        </w:rPr>
      </w:pPr>
    </w:p>
    <w:p>
      <w:pPr>
        <w:pStyle w:val="7"/>
        <w:spacing w:before="4"/>
        <w:rPr>
          <w:sz w:val="21"/>
        </w:rPr>
      </w:pPr>
    </w:p>
    <w:p>
      <w:pPr>
        <w:pStyle w:val="11"/>
        <w:numPr>
          <w:ilvl w:val="0"/>
          <w:numId w:val="8"/>
        </w:numPr>
        <w:tabs>
          <w:tab w:val="left" w:pos="588"/>
          <w:tab w:val="left" w:pos="589"/>
        </w:tabs>
        <w:spacing w:before="9" w:after="0" w:line="240" w:lineRule="auto"/>
        <w:ind w:left="588" w:right="0" w:hanging="361"/>
        <w:jc w:val="left"/>
        <w:rPr>
          <w:rFonts w:hint="eastAsia" w:ascii="Microsoft JhengHei" w:eastAsia="Microsoft JhengHei"/>
          <w:b/>
          <w:sz w:val="21"/>
        </w:rPr>
      </w:pPr>
      <w:r>
        <w:rPr>
          <w:rFonts w:hint="eastAsia" w:ascii="Microsoft JhengHei" w:eastAsia="Microsoft JhengHei"/>
          <w:b/>
          <w:sz w:val="21"/>
        </w:rPr>
        <w:t>其他说明</w:t>
      </w:r>
    </w:p>
    <w:p>
      <w:pPr>
        <w:spacing w:after="0" w:line="240" w:lineRule="auto"/>
        <w:jc w:val="left"/>
        <w:rPr>
          <w:rFonts w:hint="eastAsia" w:ascii="Microsoft JhengHei" w:eastAsia="Microsoft JhengHei"/>
          <w:sz w:val="21"/>
        </w:rPr>
        <w:sectPr>
          <w:pgSz w:w="11900" w:h="16840"/>
          <w:pgMar w:top="1600" w:right="620" w:bottom="1660" w:left="1300" w:header="0" w:footer="1476" w:gutter="0"/>
        </w:sectPr>
      </w:pPr>
    </w:p>
    <w:p>
      <w:pPr>
        <w:pStyle w:val="7"/>
        <w:spacing w:before="18"/>
        <w:rPr>
          <w:rFonts w:ascii="Microsoft JhengHei"/>
          <w:b/>
        </w:rPr>
      </w:pPr>
    </w:p>
    <w:tbl>
      <w:tblPr>
        <w:tblStyle w:val="8"/>
        <w:tblW w:w="8574" w:type="dxa"/>
        <w:tblInd w:w="5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251"/>
        <w:gridCol w:w="651"/>
        <w:gridCol w:w="699"/>
        <w:gridCol w:w="1574"/>
        <w:gridCol w:w="23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3251" w:type="dxa"/>
          </w:tcPr>
          <w:p>
            <w:pPr>
              <w:pStyle w:val="12"/>
              <w:spacing w:line="247" w:lineRule="exact"/>
              <w:ind w:left="50"/>
              <w:rPr>
                <w:sz w:val="21"/>
              </w:rPr>
            </w:pPr>
            <w:r>
              <w:rPr>
                <w:rFonts w:ascii="Times New Roman" w:eastAsia="Times New Roman"/>
                <w:sz w:val="21"/>
              </w:rPr>
              <w:t>1</w:t>
            </w:r>
            <w:r>
              <w:rPr>
                <w:sz w:val="21"/>
              </w:rPr>
              <w:t>）是否曾获得过国家留学资助</w:t>
            </w:r>
          </w:p>
        </w:tc>
        <w:tc>
          <w:tcPr>
            <w:tcW w:w="651" w:type="dxa"/>
          </w:tcPr>
          <w:p>
            <w:pPr>
              <w:pStyle w:val="12"/>
              <w:spacing w:line="247" w:lineRule="exact"/>
              <w:ind w:left="138" w:right="136"/>
              <w:jc w:val="center"/>
              <w:rPr>
                <w:sz w:val="21"/>
              </w:rPr>
            </w:pPr>
            <w:r>
              <w:rPr>
                <w:rFonts w:ascii="Times New Roman" w:hAnsi="Times New Roman" w:eastAsia="Times New Roman"/>
                <w:sz w:val="21"/>
              </w:rPr>
              <w:t>□</w:t>
            </w:r>
            <w:r>
              <w:rPr>
                <w:sz w:val="21"/>
              </w:rPr>
              <w:t>否</w:t>
            </w:r>
          </w:p>
        </w:tc>
        <w:tc>
          <w:tcPr>
            <w:tcW w:w="699" w:type="dxa"/>
          </w:tcPr>
          <w:p>
            <w:pPr>
              <w:pStyle w:val="12"/>
              <w:spacing w:line="247" w:lineRule="exact"/>
              <w:ind w:left="158"/>
              <w:rPr>
                <w:sz w:val="21"/>
              </w:rPr>
            </w:pPr>
            <w:r>
              <w:rPr>
                <w:rFonts w:ascii="Times New Roman" w:hAnsi="Times New Roman" w:eastAsia="Times New Roman"/>
                <w:sz w:val="21"/>
              </w:rPr>
              <w:t>□</w:t>
            </w:r>
            <w:r>
              <w:rPr>
                <w:sz w:val="21"/>
              </w:rPr>
              <w:t>是</w:t>
            </w:r>
          </w:p>
        </w:tc>
        <w:tc>
          <w:tcPr>
            <w:tcW w:w="1574" w:type="dxa"/>
          </w:tcPr>
          <w:p>
            <w:pPr>
              <w:pStyle w:val="12"/>
              <w:tabs>
                <w:tab w:val="left" w:pos="949"/>
              </w:tabs>
              <w:spacing w:line="247" w:lineRule="exact"/>
              <w:ind w:left="1"/>
              <w:jc w:val="center"/>
              <w:rPr>
                <w:sz w:val="21"/>
              </w:rPr>
            </w:pPr>
            <w:r>
              <w:rPr>
                <w:sz w:val="21"/>
              </w:rPr>
              <w:t>次</w:t>
            </w:r>
            <w:r>
              <w:rPr>
                <w:spacing w:val="-3"/>
                <w:sz w:val="21"/>
              </w:rPr>
              <w:t>数</w:t>
            </w:r>
            <w:r>
              <w:rPr>
                <w:spacing w:val="-3"/>
                <w:sz w:val="21"/>
                <w:u w:val="single"/>
              </w:rPr>
              <w:t xml:space="preserve"> </w:t>
            </w:r>
            <w:r>
              <w:rPr>
                <w:spacing w:val="-3"/>
                <w:sz w:val="21"/>
                <w:u w:val="single"/>
              </w:rPr>
              <w:tab/>
            </w:r>
            <w:r>
              <w:rPr>
                <w:sz w:val="21"/>
              </w:rPr>
              <w:t>次</w:t>
            </w:r>
          </w:p>
        </w:tc>
        <w:tc>
          <w:tcPr>
            <w:tcW w:w="2399" w:type="dxa"/>
          </w:tcPr>
          <w:p>
            <w:pPr>
              <w:pStyle w:val="12"/>
              <w:tabs>
                <w:tab w:val="left" w:pos="2351"/>
              </w:tabs>
              <w:spacing w:line="247" w:lineRule="exact"/>
              <w:ind w:left="210"/>
              <w:rPr>
                <w:rFonts w:ascii="Times New Roman" w:eastAsia="Times New Roman"/>
                <w:sz w:val="21"/>
              </w:rPr>
            </w:pPr>
            <w:r>
              <w:rPr>
                <w:sz w:val="21"/>
              </w:rPr>
              <w:t>时</w:t>
            </w:r>
            <w:r>
              <w:rPr>
                <w:spacing w:val="-7"/>
                <w:sz w:val="21"/>
              </w:rPr>
              <w:t>间</w:t>
            </w:r>
            <w:r>
              <w:rPr>
                <w:rFonts w:ascii="Times New Roman" w:eastAsia="Times New Roman"/>
                <w:sz w:val="21"/>
                <w:u w:val="single"/>
              </w:rPr>
              <w:t xml:space="preserve"> </w:t>
            </w:r>
            <w:r>
              <w:rPr>
                <w:rFonts w:ascii="Times New Roman" w:eastAsia="Times New Roman"/>
                <w:sz w:val="21"/>
                <w:u w:val="singl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2" w:hRule="atLeast"/>
        </w:trPr>
        <w:tc>
          <w:tcPr>
            <w:tcW w:w="3251" w:type="dxa"/>
          </w:tcPr>
          <w:p>
            <w:pPr>
              <w:pStyle w:val="12"/>
              <w:spacing w:before="17" w:line="236" w:lineRule="exact"/>
              <w:ind w:left="50"/>
              <w:rPr>
                <w:sz w:val="21"/>
              </w:rPr>
            </w:pPr>
            <w:r>
              <w:rPr>
                <w:rFonts w:ascii="Times New Roman" w:eastAsia="Times New Roman"/>
                <w:sz w:val="21"/>
              </w:rPr>
              <w:t>2</w:t>
            </w:r>
            <w:r>
              <w:rPr>
                <w:sz w:val="21"/>
              </w:rPr>
              <w:t>）是否曾获得过省公费留学资助</w:t>
            </w:r>
          </w:p>
        </w:tc>
        <w:tc>
          <w:tcPr>
            <w:tcW w:w="651" w:type="dxa"/>
          </w:tcPr>
          <w:p>
            <w:pPr>
              <w:pStyle w:val="12"/>
              <w:spacing w:before="17" w:line="236" w:lineRule="exact"/>
              <w:ind w:left="138" w:right="136"/>
              <w:jc w:val="center"/>
              <w:rPr>
                <w:sz w:val="21"/>
              </w:rPr>
            </w:pPr>
            <w:r>
              <w:rPr>
                <w:rFonts w:ascii="Times New Roman" w:hAnsi="Times New Roman" w:eastAsia="Times New Roman"/>
                <w:sz w:val="21"/>
              </w:rPr>
              <w:t>□</w:t>
            </w:r>
            <w:r>
              <w:rPr>
                <w:sz w:val="21"/>
              </w:rPr>
              <w:t>否</w:t>
            </w:r>
          </w:p>
        </w:tc>
        <w:tc>
          <w:tcPr>
            <w:tcW w:w="699" w:type="dxa"/>
          </w:tcPr>
          <w:p>
            <w:pPr>
              <w:pStyle w:val="12"/>
              <w:spacing w:before="17" w:line="236" w:lineRule="exact"/>
              <w:ind w:left="158"/>
              <w:rPr>
                <w:sz w:val="21"/>
              </w:rPr>
            </w:pPr>
            <w:r>
              <w:rPr>
                <w:rFonts w:ascii="Times New Roman" w:hAnsi="Times New Roman" w:eastAsia="Times New Roman"/>
                <w:sz w:val="21"/>
              </w:rPr>
              <w:t>□</w:t>
            </w:r>
            <w:r>
              <w:rPr>
                <w:sz w:val="21"/>
              </w:rPr>
              <w:t>是</w:t>
            </w:r>
          </w:p>
        </w:tc>
        <w:tc>
          <w:tcPr>
            <w:tcW w:w="1574" w:type="dxa"/>
          </w:tcPr>
          <w:p>
            <w:pPr>
              <w:pStyle w:val="12"/>
              <w:tabs>
                <w:tab w:val="left" w:pos="949"/>
              </w:tabs>
              <w:spacing w:before="17" w:line="236" w:lineRule="exact"/>
              <w:ind w:left="1"/>
              <w:jc w:val="center"/>
              <w:rPr>
                <w:sz w:val="21"/>
              </w:rPr>
            </w:pPr>
            <w:r>
              <w:rPr>
                <w:sz w:val="21"/>
              </w:rPr>
              <w:t>次</w:t>
            </w:r>
            <w:r>
              <w:rPr>
                <w:spacing w:val="-3"/>
                <w:sz w:val="21"/>
              </w:rPr>
              <w:t>数</w:t>
            </w:r>
            <w:r>
              <w:rPr>
                <w:spacing w:val="-3"/>
                <w:sz w:val="21"/>
                <w:u w:val="single"/>
              </w:rPr>
              <w:t xml:space="preserve"> </w:t>
            </w:r>
            <w:r>
              <w:rPr>
                <w:spacing w:val="-3"/>
                <w:sz w:val="21"/>
                <w:u w:val="single"/>
              </w:rPr>
              <w:tab/>
            </w:r>
            <w:r>
              <w:rPr>
                <w:sz w:val="21"/>
              </w:rPr>
              <w:t>次</w:t>
            </w:r>
          </w:p>
        </w:tc>
        <w:tc>
          <w:tcPr>
            <w:tcW w:w="2399" w:type="dxa"/>
          </w:tcPr>
          <w:p>
            <w:pPr>
              <w:pStyle w:val="12"/>
              <w:tabs>
                <w:tab w:val="left" w:pos="2245"/>
              </w:tabs>
              <w:spacing w:before="17" w:line="236" w:lineRule="exact"/>
              <w:ind w:left="210"/>
              <w:rPr>
                <w:rFonts w:ascii="Times New Roman" w:eastAsia="Times New Roman"/>
                <w:sz w:val="21"/>
              </w:rPr>
            </w:pPr>
            <w:r>
              <w:rPr>
                <w:sz w:val="21"/>
              </w:rPr>
              <w:t>时</w:t>
            </w:r>
            <w:r>
              <w:rPr>
                <w:spacing w:val="-7"/>
                <w:sz w:val="21"/>
              </w:rPr>
              <w:t>间</w:t>
            </w:r>
            <w:r>
              <w:rPr>
                <w:rFonts w:ascii="Times New Roman" w:eastAsia="Times New Roman"/>
                <w:sz w:val="21"/>
                <w:u w:val="single"/>
              </w:rPr>
              <w:t xml:space="preserve"> </w:t>
            </w:r>
            <w:r>
              <w:rPr>
                <w:rFonts w:ascii="Times New Roman" w:eastAsia="Times New Roman"/>
                <w:sz w:val="21"/>
                <w:u w:val="single"/>
              </w:rPr>
              <w:tab/>
            </w:r>
          </w:p>
        </w:tc>
      </w:tr>
    </w:tbl>
    <w:p>
      <w:pPr>
        <w:tabs>
          <w:tab w:val="left" w:pos="6521"/>
          <w:tab w:val="left" w:pos="7594"/>
        </w:tabs>
        <w:spacing w:before="56"/>
        <w:ind w:left="545" w:right="0" w:firstLine="0"/>
        <w:jc w:val="left"/>
        <w:rPr>
          <w:sz w:val="21"/>
        </w:rPr>
      </w:pPr>
      <w:r>
        <w:rPr>
          <w:rFonts w:ascii="Times New Roman" w:hAnsi="Times New Roman" w:eastAsia="Times New Roman"/>
          <w:sz w:val="21"/>
        </w:rPr>
        <w:t>3</w:t>
      </w:r>
      <w:r>
        <w:rPr>
          <w:sz w:val="21"/>
        </w:rPr>
        <w:t>）</w:t>
      </w:r>
      <w:r>
        <w:rPr>
          <w:spacing w:val="-3"/>
          <w:sz w:val="21"/>
        </w:rPr>
        <w:t>如</w:t>
      </w:r>
      <w:r>
        <w:rPr>
          <w:sz w:val="21"/>
        </w:rPr>
        <w:t>申报</w:t>
      </w:r>
      <w:r>
        <w:rPr>
          <w:spacing w:val="-5"/>
          <w:sz w:val="21"/>
        </w:rPr>
        <w:t>国</w:t>
      </w:r>
      <w:r>
        <w:rPr>
          <w:sz w:val="21"/>
        </w:rPr>
        <w:t>别未被</w:t>
      </w:r>
      <w:r>
        <w:rPr>
          <w:spacing w:val="-5"/>
          <w:sz w:val="21"/>
        </w:rPr>
        <w:t>录</w:t>
      </w:r>
      <w:r>
        <w:rPr>
          <w:spacing w:val="-3"/>
          <w:sz w:val="21"/>
        </w:rPr>
        <w:t>取</w:t>
      </w:r>
      <w:r>
        <w:rPr>
          <w:sz w:val="21"/>
        </w:rPr>
        <w:t>，是</w:t>
      </w:r>
      <w:r>
        <w:rPr>
          <w:spacing w:val="-5"/>
          <w:sz w:val="21"/>
        </w:rPr>
        <w:t>否</w:t>
      </w:r>
      <w:r>
        <w:rPr>
          <w:sz w:val="21"/>
        </w:rPr>
        <w:t>同意安</w:t>
      </w:r>
      <w:r>
        <w:rPr>
          <w:spacing w:val="-7"/>
          <w:sz w:val="21"/>
        </w:rPr>
        <w:t>排</w:t>
      </w:r>
      <w:r>
        <w:rPr>
          <w:sz w:val="21"/>
        </w:rPr>
        <w:t>到其</w:t>
      </w:r>
      <w:r>
        <w:rPr>
          <w:spacing w:val="-5"/>
          <w:sz w:val="21"/>
        </w:rPr>
        <w:t>他</w:t>
      </w:r>
      <w:r>
        <w:rPr>
          <w:sz w:val="21"/>
        </w:rPr>
        <w:t>相</w:t>
      </w:r>
      <w:r>
        <w:rPr>
          <w:spacing w:val="-5"/>
          <w:sz w:val="21"/>
        </w:rPr>
        <w:t>同</w:t>
      </w:r>
      <w:r>
        <w:rPr>
          <w:sz w:val="21"/>
        </w:rPr>
        <w:t>语</w:t>
      </w:r>
      <w:r>
        <w:rPr>
          <w:spacing w:val="-3"/>
          <w:sz w:val="21"/>
        </w:rPr>
        <w:t>种</w:t>
      </w:r>
      <w:r>
        <w:rPr>
          <w:sz w:val="21"/>
        </w:rPr>
        <w:t>国家</w:t>
      </w:r>
      <w:r>
        <w:rPr>
          <w:sz w:val="21"/>
        </w:rPr>
        <w:tab/>
      </w:r>
      <w:r>
        <w:rPr>
          <w:rFonts w:ascii="Times New Roman" w:hAnsi="Times New Roman" w:eastAsia="Times New Roman"/>
          <w:spacing w:val="-3"/>
          <w:sz w:val="21"/>
        </w:rPr>
        <w:t>□</w:t>
      </w:r>
      <w:r>
        <w:rPr>
          <w:sz w:val="21"/>
        </w:rPr>
        <w:t>同意</w:t>
      </w:r>
      <w:r>
        <w:rPr>
          <w:sz w:val="21"/>
        </w:rPr>
        <w:tab/>
      </w:r>
      <w:r>
        <w:rPr>
          <w:rFonts w:ascii="Times New Roman" w:hAnsi="Times New Roman" w:eastAsia="Times New Roman"/>
          <w:spacing w:val="-3"/>
          <w:sz w:val="21"/>
        </w:rPr>
        <w:t>□</w:t>
      </w:r>
      <w:r>
        <w:rPr>
          <w:sz w:val="21"/>
        </w:rPr>
        <w:t>不</w:t>
      </w:r>
      <w:r>
        <w:rPr>
          <w:spacing w:val="-5"/>
          <w:sz w:val="21"/>
        </w:rPr>
        <w:t>同</w:t>
      </w:r>
      <w:r>
        <w:rPr>
          <w:sz w:val="21"/>
        </w:rPr>
        <w:t>意</w:t>
      </w:r>
    </w:p>
    <w:p>
      <w:pPr>
        <w:pStyle w:val="7"/>
        <w:spacing w:before="3"/>
        <w:rPr>
          <w:sz w:val="26"/>
        </w:rPr>
      </w:pPr>
    </w:p>
    <w:p>
      <w:pPr>
        <w:pStyle w:val="11"/>
        <w:numPr>
          <w:ilvl w:val="0"/>
          <w:numId w:val="8"/>
        </w:numPr>
        <w:tabs>
          <w:tab w:val="left" w:pos="493"/>
        </w:tabs>
        <w:spacing w:before="0" w:after="0" w:line="194" w:lineRule="auto"/>
        <w:ind w:left="228" w:right="811" w:firstLine="0"/>
        <w:jc w:val="left"/>
        <w:rPr>
          <w:rFonts w:hint="eastAsia" w:ascii="Microsoft JhengHei" w:eastAsia="Microsoft JhengHei"/>
          <w:b/>
          <w:sz w:val="21"/>
        </w:rPr>
      </w:pPr>
      <w:r>
        <w:rPr>
          <w:rFonts w:hint="eastAsia" w:ascii="Microsoft JhengHei" w:eastAsia="Microsoft JhengHei"/>
          <w:b/>
          <w:spacing w:val="-5"/>
          <w:sz w:val="21"/>
        </w:rPr>
        <w:t>目前所从事的工作、研究或项目情况</w:t>
      </w:r>
      <w:r>
        <w:rPr>
          <w:rFonts w:hint="eastAsia" w:ascii="Microsoft JhengHei" w:eastAsia="Microsoft JhengHei"/>
          <w:b/>
          <w:sz w:val="21"/>
        </w:rPr>
        <w:t>（</w:t>
      </w:r>
      <w:r>
        <w:rPr>
          <w:rFonts w:hint="eastAsia" w:ascii="Microsoft JhengHei" w:eastAsia="Microsoft JhengHei"/>
          <w:b/>
          <w:spacing w:val="-6"/>
          <w:sz w:val="21"/>
        </w:rPr>
        <w:t>请说明所承担的任务与本学科、本单位、本地区乃至与</w:t>
      </w:r>
      <w:r>
        <w:rPr>
          <w:rFonts w:hint="eastAsia" w:ascii="Microsoft JhengHei" w:eastAsia="Microsoft JhengHei"/>
          <w:b/>
          <w:spacing w:val="-12"/>
          <w:sz w:val="21"/>
        </w:rPr>
        <w:t>本省经济发展的关系，以及工作条件状况等。若参加项目研究，请注明本人在项目中的位置排序</w:t>
      </w:r>
      <w:r>
        <w:rPr>
          <w:rFonts w:hint="eastAsia" w:ascii="Microsoft JhengHei" w:eastAsia="Microsoft JhengHei"/>
          <w:b/>
          <w:sz w:val="21"/>
        </w:rPr>
        <w:t>） 与出国学习</w:t>
      </w:r>
      <w:r>
        <w:rPr>
          <w:rFonts w:ascii="Times New Roman" w:eastAsia="Times New Roman"/>
          <w:spacing w:val="-6"/>
          <w:sz w:val="21"/>
        </w:rPr>
        <w:t>/</w:t>
      </w:r>
      <w:r>
        <w:rPr>
          <w:rFonts w:hint="eastAsia" w:ascii="Microsoft JhengHei" w:eastAsia="Microsoft JhengHei"/>
          <w:b/>
          <w:spacing w:val="-4"/>
          <w:sz w:val="21"/>
        </w:rPr>
        <w:t>进修的必要性及对拟留学专业基础知识的掌握情况：</w:t>
      </w: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spacing w:before="13"/>
        <w:rPr>
          <w:rFonts w:ascii="Microsoft JhengHei"/>
          <w:b/>
          <w:sz w:val="13"/>
        </w:rPr>
      </w:pPr>
    </w:p>
    <w:p>
      <w:pPr>
        <w:pStyle w:val="11"/>
        <w:numPr>
          <w:ilvl w:val="0"/>
          <w:numId w:val="8"/>
        </w:numPr>
        <w:tabs>
          <w:tab w:val="left" w:pos="493"/>
        </w:tabs>
        <w:spacing w:before="1" w:after="0" w:line="194" w:lineRule="auto"/>
        <w:ind w:left="228" w:right="917" w:firstLine="0"/>
        <w:jc w:val="left"/>
        <w:rPr>
          <w:rFonts w:hint="eastAsia" w:ascii="Microsoft JhengHei" w:eastAsia="Microsoft JhengHei"/>
          <w:b/>
          <w:sz w:val="21"/>
        </w:rPr>
      </w:pPr>
      <w:r>
        <w:rPr>
          <w:rFonts w:hint="eastAsia" w:ascii="Microsoft JhengHei" w:eastAsia="Microsoft JhengHei"/>
          <w:b/>
          <w:spacing w:val="-7"/>
          <w:sz w:val="21"/>
        </w:rPr>
        <w:t>曾获得过的专利和学术成果、技术成果及工作成就奖励</w:t>
      </w:r>
      <w:r>
        <w:rPr>
          <w:rFonts w:hint="eastAsia" w:ascii="Microsoft JhengHei" w:eastAsia="Microsoft JhengHei"/>
          <w:b/>
          <w:spacing w:val="-3"/>
          <w:sz w:val="21"/>
        </w:rPr>
        <w:t>（</w:t>
      </w:r>
      <w:r>
        <w:rPr>
          <w:rFonts w:hint="eastAsia" w:ascii="Microsoft JhengHei" w:eastAsia="Microsoft JhengHei"/>
          <w:b/>
          <w:spacing w:val="-2"/>
          <w:sz w:val="21"/>
        </w:rPr>
        <w:t>请说明本人是否为独立获得者或在合</w:t>
      </w:r>
      <w:r>
        <w:rPr>
          <w:rFonts w:hint="eastAsia" w:ascii="Microsoft JhengHei" w:eastAsia="Microsoft JhengHei"/>
          <w:b/>
          <w:spacing w:val="-4"/>
          <w:w w:val="100"/>
          <w:sz w:val="21"/>
        </w:rPr>
        <w:t>作者中的排名顺序；请另附获奖证书复印件</w:t>
      </w:r>
      <w:r>
        <w:rPr>
          <w:rFonts w:hint="eastAsia" w:ascii="Microsoft JhengHei" w:eastAsia="Microsoft JhengHei"/>
          <w:b/>
          <w:spacing w:val="-106"/>
          <w:w w:val="100"/>
          <w:sz w:val="21"/>
        </w:rPr>
        <w:t>）</w:t>
      </w:r>
      <w:r>
        <w:rPr>
          <w:rFonts w:hint="eastAsia" w:ascii="Microsoft JhengHei" w:eastAsia="Microsoft JhengHei"/>
          <w:b/>
          <w:spacing w:val="-3"/>
          <w:w w:val="100"/>
          <w:sz w:val="21"/>
        </w:rPr>
        <w:t>；曾做过的主要工作业绩：</w:t>
      </w:r>
    </w:p>
    <w:p>
      <w:pPr>
        <w:spacing w:after="0" w:line="194" w:lineRule="auto"/>
        <w:jc w:val="left"/>
        <w:rPr>
          <w:rFonts w:hint="eastAsia" w:ascii="Microsoft JhengHei" w:eastAsia="Microsoft JhengHei"/>
          <w:sz w:val="21"/>
        </w:rPr>
        <w:sectPr>
          <w:pgSz w:w="11900" w:h="16840"/>
          <w:pgMar w:top="1600" w:right="620" w:bottom="1680" w:left="1300" w:header="0" w:footer="1476" w:gutter="0"/>
        </w:sectPr>
      </w:pPr>
    </w:p>
    <w:p>
      <w:pPr>
        <w:pStyle w:val="7"/>
        <w:spacing w:before="3"/>
        <w:rPr>
          <w:rFonts w:ascii="Microsoft JhengHei"/>
          <w:b/>
          <w:sz w:val="24"/>
        </w:rPr>
      </w:pPr>
    </w:p>
    <w:p>
      <w:pPr>
        <w:pStyle w:val="11"/>
        <w:numPr>
          <w:ilvl w:val="0"/>
          <w:numId w:val="8"/>
        </w:numPr>
        <w:tabs>
          <w:tab w:val="left" w:pos="599"/>
        </w:tabs>
        <w:spacing w:before="62" w:after="0" w:line="194" w:lineRule="auto"/>
        <w:ind w:left="228" w:right="924" w:firstLine="0"/>
        <w:jc w:val="left"/>
        <w:rPr>
          <w:rFonts w:hint="eastAsia" w:ascii="Microsoft JhengHei" w:eastAsia="Microsoft JhengHei"/>
          <w:b/>
          <w:sz w:val="21"/>
        </w:rPr>
      </w:pPr>
      <w:r>
        <w:rPr>
          <w:rFonts w:hint="eastAsia" w:ascii="Microsoft JhengHei" w:eastAsia="Microsoft JhengHei"/>
          <w:b/>
          <w:spacing w:val="8"/>
          <w:sz w:val="21"/>
        </w:rPr>
        <w:t xml:space="preserve">最近 </w:t>
      </w:r>
      <w:r>
        <w:rPr>
          <w:rFonts w:ascii="Times New Roman" w:eastAsia="Times New Roman"/>
          <w:sz w:val="21"/>
        </w:rPr>
        <w:t>5</w:t>
      </w:r>
      <w:r>
        <w:rPr>
          <w:rFonts w:ascii="Times New Roman" w:eastAsia="Times New Roman"/>
          <w:spacing w:val="23"/>
          <w:sz w:val="21"/>
        </w:rPr>
        <w:t xml:space="preserve"> </w:t>
      </w:r>
      <w:r>
        <w:rPr>
          <w:rFonts w:hint="eastAsia" w:ascii="Microsoft JhengHei" w:eastAsia="Microsoft JhengHei"/>
          <w:b/>
          <w:spacing w:val="-1"/>
          <w:sz w:val="21"/>
        </w:rPr>
        <w:t>年曾发表过的主要著作、论文</w:t>
      </w:r>
      <w:r>
        <w:rPr>
          <w:rFonts w:hint="eastAsia" w:ascii="Microsoft JhengHei" w:eastAsia="Microsoft JhengHei"/>
          <w:b/>
          <w:sz w:val="21"/>
        </w:rPr>
        <w:t>（</w:t>
      </w:r>
      <w:r>
        <w:rPr>
          <w:rFonts w:hint="eastAsia" w:ascii="Microsoft JhengHei" w:eastAsia="Microsoft JhengHei"/>
          <w:b/>
          <w:spacing w:val="-3"/>
          <w:sz w:val="21"/>
        </w:rPr>
        <w:t>包括发表时间、刊物名称、合作者及本人在合作者中</w:t>
      </w:r>
      <w:r>
        <w:rPr>
          <w:rFonts w:hint="eastAsia" w:ascii="Microsoft JhengHei" w:eastAsia="Microsoft JhengHei"/>
          <w:b/>
          <w:spacing w:val="-3"/>
          <w:w w:val="100"/>
          <w:sz w:val="21"/>
        </w:rPr>
        <w:t>排名次序</w:t>
      </w:r>
      <w:r>
        <w:rPr>
          <w:rFonts w:hint="eastAsia" w:ascii="Microsoft JhengHei" w:eastAsia="Microsoft JhengHei"/>
          <w:b/>
          <w:spacing w:val="-106"/>
          <w:w w:val="100"/>
          <w:sz w:val="21"/>
        </w:rPr>
        <w:t>）</w:t>
      </w:r>
      <w:r>
        <w:rPr>
          <w:rFonts w:hint="eastAsia" w:ascii="Microsoft JhengHei" w:eastAsia="Microsoft JhengHei"/>
          <w:b/>
          <w:w w:val="100"/>
          <w:sz w:val="21"/>
        </w:rPr>
        <w:t>：</w:t>
      </w:r>
    </w:p>
    <w:p>
      <w:pPr>
        <w:spacing w:after="0" w:line="194" w:lineRule="auto"/>
        <w:jc w:val="left"/>
        <w:rPr>
          <w:rFonts w:hint="eastAsia" w:ascii="Microsoft JhengHei" w:eastAsia="Microsoft JhengHei"/>
          <w:sz w:val="21"/>
        </w:rPr>
        <w:sectPr>
          <w:pgSz w:w="11900" w:h="16840"/>
          <w:pgMar w:top="1600" w:right="620" w:bottom="1660" w:left="1300" w:header="0" w:footer="1476" w:gutter="0"/>
        </w:sectPr>
      </w:pPr>
    </w:p>
    <w:p>
      <w:pPr>
        <w:pStyle w:val="7"/>
        <w:spacing w:before="14"/>
        <w:rPr>
          <w:rFonts w:ascii="Microsoft JhengHei"/>
          <w:b/>
          <w:sz w:val="23"/>
        </w:rPr>
      </w:pPr>
    </w:p>
    <w:p>
      <w:pPr>
        <w:pStyle w:val="11"/>
        <w:numPr>
          <w:ilvl w:val="0"/>
          <w:numId w:val="8"/>
        </w:numPr>
        <w:tabs>
          <w:tab w:val="left" w:pos="584"/>
        </w:tabs>
        <w:spacing w:before="62" w:after="0" w:line="194" w:lineRule="auto"/>
        <w:ind w:left="228" w:right="920" w:firstLine="0"/>
        <w:jc w:val="both"/>
        <w:rPr>
          <w:rFonts w:hint="eastAsia" w:ascii="Microsoft JhengHei" w:eastAsia="Microsoft JhengHei"/>
          <w:b/>
          <w:sz w:val="21"/>
        </w:rPr>
      </w:pPr>
      <w:r>
        <w:rPr>
          <w:rFonts w:hint="eastAsia" w:ascii="Microsoft JhengHei" w:eastAsia="Microsoft JhengHei"/>
          <w:b/>
          <w:w w:val="100"/>
          <w:sz w:val="21"/>
        </w:rPr>
        <w:t>出国学习</w:t>
      </w:r>
      <w:r>
        <w:rPr>
          <w:rFonts w:ascii="Times New Roman" w:eastAsia="Times New Roman"/>
          <w:spacing w:val="-6"/>
          <w:w w:val="100"/>
          <w:sz w:val="21"/>
        </w:rPr>
        <w:t>/</w:t>
      </w:r>
      <w:r>
        <w:rPr>
          <w:rFonts w:hint="eastAsia" w:ascii="Microsoft JhengHei" w:eastAsia="Microsoft JhengHei"/>
          <w:b/>
          <w:spacing w:val="-6"/>
          <w:w w:val="100"/>
          <w:sz w:val="21"/>
        </w:rPr>
        <w:t>研修目标和可操作、可量化的阶段性详细研究计划及落实措施</w:t>
      </w:r>
      <w:r>
        <w:rPr>
          <w:rFonts w:hint="eastAsia" w:ascii="Microsoft JhengHei" w:eastAsia="Microsoft JhengHei"/>
          <w:b/>
          <w:spacing w:val="-2"/>
          <w:w w:val="100"/>
          <w:sz w:val="21"/>
        </w:rPr>
        <w:t>（</w:t>
      </w:r>
      <w:r>
        <w:rPr>
          <w:rFonts w:ascii="Times New Roman" w:eastAsia="Times New Roman"/>
          <w:w w:val="100"/>
          <w:sz w:val="21"/>
        </w:rPr>
        <w:t>600</w:t>
      </w:r>
      <w:r>
        <w:rPr>
          <w:rFonts w:ascii="Times New Roman" w:eastAsia="Times New Roman"/>
          <w:spacing w:val="-5"/>
          <w:sz w:val="21"/>
        </w:rPr>
        <w:t xml:space="preserve"> </w:t>
      </w:r>
      <w:r>
        <w:rPr>
          <w:rFonts w:hint="eastAsia" w:ascii="Microsoft JhengHei" w:eastAsia="Microsoft JhengHei"/>
          <w:b/>
          <w:spacing w:val="-1"/>
          <w:w w:val="100"/>
          <w:sz w:val="21"/>
        </w:rPr>
        <w:t>字以上</w:t>
      </w:r>
      <w:r>
        <w:rPr>
          <w:rFonts w:hint="eastAsia" w:ascii="Microsoft JhengHei" w:eastAsia="Microsoft JhengHei"/>
          <w:b/>
          <w:spacing w:val="-125"/>
          <w:w w:val="100"/>
          <w:sz w:val="21"/>
        </w:rPr>
        <w:t>）</w:t>
      </w:r>
      <w:r>
        <w:rPr>
          <w:rFonts w:hint="eastAsia" w:ascii="Microsoft JhengHei" w:eastAsia="Microsoft JhengHei"/>
          <w:b/>
          <w:w w:val="100"/>
          <w:sz w:val="21"/>
        </w:rPr>
        <w:t>（应说</w:t>
      </w:r>
      <w:r>
        <w:rPr>
          <w:rFonts w:hint="eastAsia" w:ascii="Microsoft JhengHei" w:eastAsia="Microsoft JhengHei"/>
          <w:b/>
          <w:spacing w:val="-5"/>
          <w:sz w:val="21"/>
        </w:rPr>
        <w:t>明要解决的问题、达到的目的、拟进入的学校或研究机构的名称，选择的原因以及是否已有合作</w:t>
      </w:r>
      <w:r>
        <w:rPr>
          <w:rFonts w:hint="eastAsia" w:ascii="Microsoft JhengHei" w:eastAsia="Microsoft JhengHei"/>
          <w:b/>
          <w:spacing w:val="-4"/>
          <w:w w:val="100"/>
          <w:sz w:val="21"/>
        </w:rPr>
        <w:t>关系。如已有邀请信，请另附上复印件</w:t>
      </w:r>
      <w:r>
        <w:rPr>
          <w:rFonts w:hint="eastAsia" w:ascii="Microsoft JhengHei" w:eastAsia="Microsoft JhengHei"/>
          <w:b/>
          <w:spacing w:val="-106"/>
          <w:w w:val="100"/>
          <w:sz w:val="21"/>
        </w:rPr>
        <w:t>）</w:t>
      </w:r>
      <w:r>
        <w:rPr>
          <w:rFonts w:hint="eastAsia" w:ascii="Microsoft JhengHei" w:eastAsia="Microsoft JhengHei"/>
          <w:b/>
          <w:w w:val="100"/>
          <w:sz w:val="21"/>
        </w:rPr>
        <w:t>：</w:t>
      </w: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spacing w:before="3"/>
        <w:rPr>
          <w:rFonts w:ascii="Microsoft JhengHei"/>
          <w:b/>
          <w:sz w:val="11"/>
        </w:rPr>
      </w:pPr>
    </w:p>
    <w:p>
      <w:pPr>
        <w:spacing w:before="0"/>
        <w:ind w:left="228" w:right="0" w:firstLine="0"/>
        <w:jc w:val="left"/>
        <w:rPr>
          <w:sz w:val="21"/>
        </w:rPr>
      </w:pPr>
      <w:r>
        <w:rPr>
          <w:sz w:val="21"/>
        </w:rPr>
        <w:t>（研究计划不得另附页）</w:t>
      </w:r>
    </w:p>
    <w:p>
      <w:pPr>
        <w:spacing w:after="0"/>
        <w:jc w:val="left"/>
        <w:rPr>
          <w:sz w:val="21"/>
        </w:rPr>
        <w:sectPr>
          <w:pgSz w:w="11900" w:h="16840"/>
          <w:pgMar w:top="1600" w:right="620" w:bottom="1660" w:left="1300" w:header="0" w:footer="1476" w:gutter="0"/>
        </w:sectPr>
      </w:pPr>
    </w:p>
    <w:p>
      <w:pPr>
        <w:pStyle w:val="7"/>
        <w:rPr>
          <w:sz w:val="20"/>
        </w:rPr>
      </w:pPr>
    </w:p>
    <w:p>
      <w:pPr>
        <w:pStyle w:val="7"/>
        <w:spacing w:before="9"/>
        <w:rPr>
          <w:sz w:val="14"/>
        </w:rPr>
      </w:pPr>
    </w:p>
    <w:p>
      <w:pPr>
        <w:pStyle w:val="11"/>
        <w:numPr>
          <w:ilvl w:val="0"/>
          <w:numId w:val="8"/>
        </w:numPr>
        <w:tabs>
          <w:tab w:val="left" w:pos="599"/>
        </w:tabs>
        <w:spacing w:before="9" w:after="0" w:line="240" w:lineRule="auto"/>
        <w:ind w:left="598" w:right="0" w:hanging="371"/>
        <w:jc w:val="left"/>
        <w:rPr>
          <w:rFonts w:hint="eastAsia" w:ascii="Microsoft JhengHei" w:eastAsia="Microsoft JhengHei"/>
          <w:b/>
          <w:sz w:val="21"/>
        </w:rPr>
      </w:pPr>
      <w:r>
        <w:rPr>
          <w:rFonts w:hint="eastAsia" w:ascii="Microsoft JhengHei" w:eastAsia="Microsoft JhengHei"/>
          <w:b/>
          <w:spacing w:val="-3"/>
          <w:sz w:val="21"/>
        </w:rPr>
        <w:t>如能获准出国进修，对回国后开展工作的打算：</w:t>
      </w: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spacing w:before="14"/>
        <w:rPr>
          <w:rFonts w:ascii="Microsoft JhengHei"/>
          <w:b/>
          <w:sz w:val="27"/>
        </w:rPr>
      </w:pPr>
      <w:r>
        <mc:AlternateContent>
          <mc:Choice Requires="wps">
            <w:drawing>
              <wp:anchor distT="0" distB="0" distL="0" distR="0" simplePos="0" relativeHeight="251718656" behindDoc="1" locked="0" layoutInCell="1" allowOverlap="1">
                <wp:simplePos x="0" y="0"/>
                <wp:positionH relativeFrom="page">
                  <wp:posOffset>970280</wp:posOffset>
                </wp:positionH>
                <wp:positionV relativeFrom="paragraph">
                  <wp:posOffset>351790</wp:posOffset>
                </wp:positionV>
                <wp:extent cx="5608320" cy="0"/>
                <wp:effectExtent l="0" t="0" r="0" b="0"/>
                <wp:wrapTopAndBottom/>
                <wp:docPr id="85" name="直线 50"/>
                <wp:cNvGraphicFramePr/>
                <a:graphic xmlns:a="http://schemas.openxmlformats.org/drawingml/2006/main">
                  <a:graphicData uri="http://schemas.microsoft.com/office/word/2010/wordprocessingShape">
                    <wps:wsp>
                      <wps:cNvSpPr/>
                      <wps:spPr>
                        <a:xfrm>
                          <a:off x="0" y="0"/>
                          <a:ext cx="560832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50" o:spid="_x0000_s1026" o:spt="20" style="position:absolute;left:0pt;margin-left:76.4pt;margin-top:27.7pt;height:0pt;width:441.6pt;mso-position-horizontal-relative:page;mso-wrap-distance-bottom:0pt;mso-wrap-distance-top:0pt;z-index:-251597824;mso-width-relative:page;mso-height-relative:page;" filled="f" stroked="t" coordsize="21600,21600" o:gfxdata="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Ext+0wAAAAoBAAAPAAAAAAAAAAEAIAAAACIAAABkcnMvZG93&#10;bnJldi54bWxQSwECFAAUAAAACACHTuJABHnXnMwBAACPAwAADgAAAAAAAAABACAAAAAiAQAAZHJz&#10;L2Uyb0RvYy54bWxQSwUGAAAAAAYABgBZAQAAYAUAAAAA&#10;">
                <v:fill on="f" focussize="0,0"/>
                <v:stroke weight="0.479055118110236pt" color="#000000" joinstyle="round"/>
                <v:imagedata o:title=""/>
                <o:lock v:ext="edit" aspectratio="f"/>
                <w10:wrap type="topAndBottom"/>
              </v:line>
            </w:pict>
          </mc:Fallback>
        </mc:AlternateContent>
      </w:r>
    </w:p>
    <w:p>
      <w:pPr>
        <w:pStyle w:val="2"/>
        <w:tabs>
          <w:tab w:val="left" w:pos="883"/>
          <w:tab w:val="left" w:pos="1763"/>
          <w:tab w:val="left" w:pos="2647"/>
          <w:tab w:val="left" w:pos="3530"/>
        </w:tabs>
        <w:spacing w:line="689" w:lineRule="exact"/>
      </w:pPr>
      <w:r>
        <w:t>申</w:t>
      </w:r>
      <w:r>
        <w:tab/>
      </w:r>
      <w:r>
        <w:t>请</w:t>
      </w:r>
      <w:r>
        <w:tab/>
      </w:r>
      <w:r>
        <w:t>人</w:t>
      </w:r>
      <w:r>
        <w:tab/>
      </w:r>
      <w:r>
        <w:t>保</w:t>
      </w:r>
      <w:r>
        <w:tab/>
      </w:r>
      <w:r>
        <w:t>证</w:t>
      </w:r>
    </w:p>
    <w:p>
      <w:pPr>
        <w:spacing w:before="0" w:line="243" w:lineRule="exact"/>
        <w:ind w:left="713" w:right="0" w:firstLine="0"/>
        <w:jc w:val="left"/>
        <w:rPr>
          <w:sz w:val="21"/>
        </w:rPr>
      </w:pPr>
      <w:r>
        <w:rPr>
          <w:sz w:val="21"/>
        </w:rPr>
        <w:t>上述各项内容属本人申请意向</w:t>
      </w:r>
      <w:r>
        <w:rPr>
          <w:rFonts w:ascii="Times New Roman" w:eastAsia="Times New Roman"/>
          <w:sz w:val="21"/>
        </w:rPr>
        <w:t xml:space="preserve">, </w:t>
      </w:r>
      <w:r>
        <w:rPr>
          <w:sz w:val="21"/>
        </w:rPr>
        <w:t>所提供的情况真实无误。如被录取，本人保证遵守各项资助</w:t>
      </w:r>
    </w:p>
    <w:p>
      <w:pPr>
        <w:spacing w:before="43"/>
        <w:ind w:left="228" w:right="0" w:firstLine="0"/>
        <w:jc w:val="left"/>
        <w:rPr>
          <w:sz w:val="21"/>
        </w:rPr>
      </w:pPr>
      <w:r>
        <w:rPr>
          <w:sz w:val="21"/>
        </w:rPr>
        <w:t>规定，签订协议，履行有关义务，努力学习，严格按照协议确定的计划按期学成回国服务。</w:t>
      </w:r>
    </w:p>
    <w:p>
      <w:pPr>
        <w:pStyle w:val="7"/>
        <w:rPr>
          <w:sz w:val="20"/>
        </w:rPr>
      </w:pPr>
    </w:p>
    <w:p>
      <w:pPr>
        <w:pStyle w:val="7"/>
        <w:spacing w:before="3"/>
        <w:rPr>
          <w:sz w:val="15"/>
        </w:rPr>
      </w:pPr>
    </w:p>
    <w:p>
      <w:pPr>
        <w:pStyle w:val="5"/>
        <w:ind w:left="5825"/>
      </w:pPr>
      <w:r>
        <w:t>申请人签字：</w:t>
      </w:r>
    </w:p>
    <w:p>
      <w:pPr>
        <w:tabs>
          <w:tab w:val="left" w:pos="7267"/>
          <w:tab w:val="left" w:pos="8016"/>
          <w:tab w:val="left" w:pos="8765"/>
        </w:tabs>
        <w:spacing w:before="240"/>
        <w:ind w:left="5921" w:right="0" w:firstLine="0"/>
        <w:jc w:val="left"/>
        <w:rPr>
          <w:sz w:val="30"/>
        </w:rPr>
      </w:pPr>
      <w:r>
        <w:rPr>
          <w:sz w:val="30"/>
        </w:rPr>
        <w:t>日期：</w:t>
      </w:r>
      <w:r>
        <w:rPr>
          <w:sz w:val="30"/>
        </w:rPr>
        <w:tab/>
      </w:r>
      <w:r>
        <w:rPr>
          <w:sz w:val="30"/>
        </w:rPr>
        <w:t>年</w:t>
      </w:r>
      <w:r>
        <w:rPr>
          <w:sz w:val="30"/>
        </w:rPr>
        <w:tab/>
      </w:r>
      <w:r>
        <w:rPr>
          <w:sz w:val="30"/>
        </w:rPr>
        <w:t>月</w:t>
      </w:r>
      <w:r>
        <w:rPr>
          <w:sz w:val="30"/>
        </w:rPr>
        <w:tab/>
      </w:r>
      <w:r>
        <w:rPr>
          <w:sz w:val="30"/>
        </w:rPr>
        <w:t>日</w:t>
      </w:r>
    </w:p>
    <w:p>
      <w:pPr>
        <w:pStyle w:val="7"/>
        <w:spacing w:before="1"/>
        <w:rPr>
          <w:sz w:val="26"/>
        </w:rPr>
      </w:pPr>
      <w:r>
        <mc:AlternateContent>
          <mc:Choice Requires="wps">
            <w:drawing>
              <wp:anchor distT="0" distB="0" distL="0" distR="0" simplePos="0" relativeHeight="251719680" behindDoc="1" locked="0" layoutInCell="1" allowOverlap="1">
                <wp:simplePos x="0" y="0"/>
                <wp:positionH relativeFrom="page">
                  <wp:posOffset>970280</wp:posOffset>
                </wp:positionH>
                <wp:positionV relativeFrom="paragraph">
                  <wp:posOffset>240665</wp:posOffset>
                </wp:positionV>
                <wp:extent cx="5608320" cy="0"/>
                <wp:effectExtent l="0" t="0" r="0" b="0"/>
                <wp:wrapTopAndBottom/>
                <wp:docPr id="86" name="直线 51"/>
                <wp:cNvGraphicFramePr/>
                <a:graphic xmlns:a="http://schemas.openxmlformats.org/drawingml/2006/main">
                  <a:graphicData uri="http://schemas.microsoft.com/office/word/2010/wordprocessingShape">
                    <wps:wsp>
                      <wps:cNvSpPr/>
                      <wps:spPr>
                        <a:xfrm>
                          <a:off x="0" y="0"/>
                          <a:ext cx="560832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51" o:spid="_x0000_s1026" o:spt="20" style="position:absolute;left:0pt;margin-left:76.4pt;margin-top:18.95pt;height:0pt;width:441.6pt;mso-position-horizontal-relative:page;mso-wrap-distance-bottom:0pt;mso-wrap-distance-top:0pt;z-index:-251596800;mso-width-relative:page;mso-height-relative:page;" filled="f" stroked="t" coordsize="21600,21600" o:gfxdata="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t7h+9MAAAAKAQAADwAAAAAAAAABACAAAAAiAAAAZHJzL2Rv&#10;d25yZXYueG1sUEsBAhQAFAAAAAgAh07iQDLDswjNAQAAjwMAAA4AAAAAAAAAAQAgAAAAIgEAAGRy&#10;cy9lMm9Eb2MueG1sUEsFBgAAAAAGAAYAWQEAAGEFAAAAAA==&#10;">
                <v:fill on="f" focussize="0,0"/>
                <v:stroke weight="0.479055118110236pt" color="#000000" joinstyle="round"/>
                <v:imagedata o:title=""/>
                <o:lock v:ext="edit" aspectratio="f"/>
                <w10:wrap type="topAndBottom"/>
              </v:line>
            </w:pict>
          </mc:Fallback>
        </mc:AlternateContent>
      </w:r>
    </w:p>
    <w:p>
      <w:pPr>
        <w:spacing w:after="0"/>
        <w:rPr>
          <w:sz w:val="26"/>
        </w:rPr>
        <w:sectPr>
          <w:footerReference r:id="rId11" w:type="default"/>
          <w:footerReference r:id="rId12" w:type="even"/>
          <w:pgSz w:w="11900" w:h="16840"/>
          <w:pgMar w:top="1600" w:right="620" w:bottom="1660" w:left="1300" w:header="0" w:footer="1476" w:gutter="0"/>
          <w:pgNumType w:start="20"/>
        </w:sectPr>
      </w:pPr>
    </w:p>
    <w:p>
      <w:pPr>
        <w:pStyle w:val="7"/>
        <w:rPr>
          <w:sz w:val="20"/>
        </w:rPr>
      </w:pPr>
      <w:r>
        <mc:AlternateContent>
          <mc:Choice Requires="wpg">
            <w:drawing>
              <wp:anchor distT="0" distB="0" distL="114300" distR="114300" simplePos="0" relativeHeight="249551872" behindDoc="1" locked="0" layoutInCell="1" allowOverlap="1">
                <wp:simplePos x="0" y="0"/>
                <wp:positionH relativeFrom="page">
                  <wp:posOffset>894080</wp:posOffset>
                </wp:positionH>
                <wp:positionV relativeFrom="page">
                  <wp:posOffset>1758315</wp:posOffset>
                </wp:positionV>
                <wp:extent cx="6036945" cy="7573010"/>
                <wp:effectExtent l="1270" t="2540" r="19685" b="6350"/>
                <wp:wrapNone/>
                <wp:docPr id="12" name="组合 52"/>
                <wp:cNvGraphicFramePr/>
                <a:graphic xmlns:a="http://schemas.openxmlformats.org/drawingml/2006/main">
                  <a:graphicData uri="http://schemas.microsoft.com/office/word/2010/wordprocessingGroup">
                    <wpg:wgp>
                      <wpg:cNvGrpSpPr/>
                      <wpg:grpSpPr>
                        <a:xfrm>
                          <a:off x="0" y="0"/>
                          <a:ext cx="6036945" cy="7573010"/>
                          <a:chOff x="1409" y="2770"/>
                          <a:chExt cx="9507" cy="11926"/>
                        </a:xfrm>
                      </wpg:grpSpPr>
                      <wps:wsp>
                        <wps:cNvPr id="4" name="任意多边形 53"/>
                        <wps:cNvSpPr/>
                        <wps:spPr>
                          <a:xfrm>
                            <a:off x="14102" y="151744"/>
                            <a:ext cx="95160" cy="5611"/>
                          </a:xfrm>
                          <a:custGeom>
                            <a:avLst/>
                            <a:gdLst/>
                            <a:ahLst/>
                            <a:cxnLst/>
                            <a:pathLst>
                              <a:path w="95160" h="5611">
                                <a:moveTo>
                                  <a:pt x="-12693" y="-148971"/>
                                </a:moveTo>
                                <a:lnTo>
                                  <a:pt x="-12684" y="-148971"/>
                                </a:lnTo>
                                <a:moveTo>
                                  <a:pt x="-12693" y="-148971"/>
                                </a:moveTo>
                                <a:lnTo>
                                  <a:pt x="-12684" y="-148971"/>
                                </a:lnTo>
                                <a:moveTo>
                                  <a:pt x="-12684" y="-148971"/>
                                </a:moveTo>
                                <a:lnTo>
                                  <a:pt x="-3196" y="-148971"/>
                                </a:lnTo>
                                <a:moveTo>
                                  <a:pt x="-3196" y="-148971"/>
                                </a:moveTo>
                                <a:lnTo>
                                  <a:pt x="-3187" y="-148971"/>
                                </a:lnTo>
                                <a:moveTo>
                                  <a:pt x="-3196" y="-148971"/>
                                </a:moveTo>
                                <a:lnTo>
                                  <a:pt x="-3187" y="-148971"/>
                                </a:lnTo>
                                <a:moveTo>
                                  <a:pt x="-12684" y="-148409"/>
                                </a:moveTo>
                                <a:lnTo>
                                  <a:pt x="-3196" y="-148409"/>
                                </a:lnTo>
                              </a:path>
                            </a:pathLst>
                          </a:custGeom>
                          <a:noFill/>
                          <a:ln w="6078" cap="flat" cmpd="sng">
                            <a:solidFill>
                              <a:srgbClr val="000000"/>
                            </a:solidFill>
                            <a:prstDash val="solid"/>
                            <a:headEnd type="none" w="med" len="med"/>
                            <a:tailEnd type="none" w="med" len="med"/>
                          </a:ln>
                        </wps:spPr>
                        <wps:bodyPr upright="1"/>
                      </wps:wsp>
                      <wps:wsp>
                        <wps:cNvPr id="6" name="直线 54"/>
                        <wps:cNvSpPr/>
                        <wps:spPr>
                          <a:xfrm flipV="1">
                            <a:off x="1414" y="2779"/>
                            <a:ext cx="0" cy="11916"/>
                          </a:xfrm>
                          <a:prstGeom prst="line">
                            <a:avLst/>
                          </a:prstGeom>
                          <a:ln w="6096" cap="flat" cmpd="sng">
                            <a:solidFill>
                              <a:srgbClr val="000000"/>
                            </a:solidFill>
                            <a:prstDash val="solid"/>
                            <a:headEnd type="none" w="med" len="med"/>
                            <a:tailEnd type="none" w="med" len="med"/>
                          </a:ln>
                        </wps:spPr>
                        <wps:bodyPr upright="1"/>
                      </wps:wsp>
                      <wps:wsp>
                        <wps:cNvPr id="8" name="直线 55"/>
                        <wps:cNvSpPr/>
                        <wps:spPr>
                          <a:xfrm>
                            <a:off x="1418" y="14690"/>
                            <a:ext cx="9488" cy="0"/>
                          </a:xfrm>
                          <a:prstGeom prst="line">
                            <a:avLst/>
                          </a:prstGeom>
                          <a:ln w="6084" cap="flat" cmpd="sng">
                            <a:solidFill>
                              <a:srgbClr val="000000"/>
                            </a:solidFill>
                            <a:prstDash val="solid"/>
                            <a:headEnd type="none" w="med" len="med"/>
                            <a:tailEnd type="none" w="med" len="med"/>
                          </a:ln>
                        </wps:spPr>
                        <wps:bodyPr upright="1"/>
                      </wps:wsp>
                      <wps:wsp>
                        <wps:cNvPr id="10" name="直线 56"/>
                        <wps:cNvSpPr/>
                        <wps:spPr>
                          <a:xfrm flipV="1">
                            <a:off x="10910" y="2779"/>
                            <a:ext cx="0" cy="11916"/>
                          </a:xfrm>
                          <a:prstGeom prst="line">
                            <a:avLst/>
                          </a:prstGeom>
                          <a:ln w="6090" cap="flat" cmpd="sng">
                            <a:solidFill>
                              <a:srgbClr val="000000"/>
                            </a:solidFill>
                            <a:prstDash val="solid"/>
                            <a:headEnd type="none" w="med" len="med"/>
                            <a:tailEnd type="none" w="med" len="med"/>
                          </a:ln>
                        </wps:spPr>
                        <wps:bodyPr upright="1"/>
                      </wps:wsp>
                    </wpg:wgp>
                  </a:graphicData>
                </a:graphic>
              </wp:anchor>
            </w:drawing>
          </mc:Choice>
          <mc:Fallback>
            <w:pict>
              <v:group id="组合 52" o:spid="_x0000_s1026" o:spt="203" style="position:absolute;left:0pt;margin-left:70.4pt;margin-top:138.45pt;height:596.3pt;width:475.35pt;mso-position-horizontal-relative:page;mso-position-vertical-relative:page;z-index:-253764608;mso-width-relative:page;mso-height-relative:page;" coordorigin="1409,2770" coordsize="9507,11926" o:gfxdata="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">
                <o:lock v:ext="edit" aspectratio="f"/>
                <v:shape id="任意多边形 53" o:spid="_x0000_s1026" o:spt="100" style="position:absolute;left:14102;top:151744;height:5611;width:95160;" filled="f" stroked="t" coordsize="95160,5611" o:gfxdata="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B7yy8AAAA&#10;2gAAAA8AAAAAAAAAAQAgAAAAIgAAAGRycy9kb3ducmV2LnhtbFBLAQIUABQAAAAIAIdO4kAzLwWe&#10;OwAAADkAAAAQAAAAAAAAAAEAIAAAAAsBAABkcnMvc2hhcGV4bWwueG1sUEsFBgAAAAAGAAYAWwEA&#10;ALUDAAAAAA==&#10;" path="m-12693,-148971l-12684,-148971m-12693,-148971l-12684,-148971m-12684,-148971l-3196,-148971m-3196,-148971l-3187,-148971m-3196,-148971l-3187,-148971m-12684,-148409l-3196,-148409e">
                  <v:fill on="f" focussize="0,0"/>
                  <v:stroke weight="0.478582677165354pt" color="#000000" joinstyle="round"/>
                  <v:imagedata o:title=""/>
                  <o:lock v:ext="edit" aspectratio="f"/>
                </v:shape>
                <v:line id="直线 54" o:spid="_x0000_s1026" o:spt="20" style="position:absolute;left:1414;top:2779;flip:y;height:11916;width:0;" filled="f" stroked="t" coordsize="21600,21600" o:gfxdata="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FLocbsAAADa&#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55" o:spid="_x0000_s1026" o:spt="20" style="position:absolute;left:1418;top:14690;height:0;width:9488;" filled="f" stroked="t" coordsize="21600,21600" o:gfxdata="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">
                  <v:fill on="f" focussize="0,0"/>
                  <v:stroke weight="0.479055118110236pt" color="#000000" joinstyle="round"/>
                  <v:imagedata o:title=""/>
                  <o:lock v:ext="edit" aspectratio="f"/>
                </v:line>
                <v:line id="直线 56" o:spid="_x0000_s1026" o:spt="20" style="position:absolute;left:10910;top:2779;flip:y;height:11916;width:0;" filled="f" stroked="t" coordsize="21600,21600" o:gfxdata="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oiB2L4A&#10;AADbAAAADwAAAAAAAAABACAAAAAiAAAAZHJzL2Rvd25yZXYueG1sUEsBAhQAFAAAAAgAh07iQDMv&#10;BZ47AAAAOQAAABAAAAAAAAAAAQAgAAAADQEAAGRycy9zaGFwZXhtbC54bWxQSwUGAAAAAAYABgBb&#10;AQAAtwMAAAAA&#10;">
                  <v:fill on="f" focussize="0,0"/>
                  <v:stroke weight="0.479527559055118pt" color="#000000" joinstyle="round"/>
                  <v:imagedata o:title=""/>
                  <o:lock v:ext="edit" aspectratio="f"/>
                </v:line>
              </v:group>
            </w:pict>
          </mc:Fallback>
        </mc:AlternateContent>
      </w:r>
    </w:p>
    <w:p>
      <w:pPr>
        <w:pStyle w:val="7"/>
        <w:rPr>
          <w:sz w:val="19"/>
        </w:rPr>
      </w:pPr>
    </w:p>
    <w:p>
      <w:pPr>
        <w:pStyle w:val="11"/>
        <w:numPr>
          <w:ilvl w:val="0"/>
          <w:numId w:val="8"/>
        </w:numPr>
        <w:tabs>
          <w:tab w:val="left" w:pos="594"/>
        </w:tabs>
        <w:spacing w:before="9" w:after="0" w:line="240" w:lineRule="auto"/>
        <w:ind w:left="593" w:right="0" w:hanging="370"/>
        <w:jc w:val="left"/>
        <w:rPr>
          <w:rFonts w:ascii="Times New Roman" w:eastAsia="Times New Roman"/>
          <w:sz w:val="21"/>
        </w:rPr>
      </w:pPr>
      <w:r>
        <w:rPr>
          <w:rFonts w:hint="eastAsia" w:ascii="Microsoft JhengHei" w:eastAsia="Microsoft JhengHei"/>
          <w:b/>
          <w:w w:val="105"/>
          <w:sz w:val="21"/>
        </w:rPr>
        <w:t>单位意见</w:t>
      </w:r>
      <w:r>
        <w:rPr>
          <w:rFonts w:ascii="Times New Roman" w:eastAsia="Times New Roman"/>
          <w:w w:val="105"/>
          <w:sz w:val="21"/>
        </w:rPr>
        <w:t>:</w:t>
      </w:r>
    </w:p>
    <w:p>
      <w:pPr>
        <w:pStyle w:val="7"/>
        <w:spacing w:before="10"/>
        <w:rPr>
          <w:rFonts w:ascii="Times New Roman"/>
          <w:sz w:val="30"/>
        </w:rPr>
      </w:pPr>
    </w:p>
    <w:p>
      <w:pPr>
        <w:tabs>
          <w:tab w:val="left" w:pos="2326"/>
          <w:tab w:val="left" w:pos="5119"/>
          <w:tab w:val="left" w:pos="6379"/>
          <w:tab w:val="left" w:pos="8326"/>
        </w:tabs>
        <w:spacing w:before="0"/>
        <w:ind w:left="224" w:right="0" w:firstLine="0"/>
        <w:jc w:val="left"/>
        <w:rPr>
          <w:rFonts w:hint="eastAsia" w:ascii="Microsoft JhengHei" w:eastAsia="Microsoft JhengHei"/>
          <w:b/>
          <w:sz w:val="21"/>
        </w:rPr>
      </w:pPr>
      <w:r>
        <w:rPr>
          <w:rFonts w:hint="eastAsia" w:ascii="Microsoft JhengHei" w:eastAsia="Microsoft JhengHei"/>
          <w:b/>
          <w:sz w:val="21"/>
        </w:rPr>
        <w:t>申请人姓名：</w:t>
      </w:r>
      <w:r>
        <w:rPr>
          <w:rFonts w:hint="eastAsia" w:ascii="Microsoft JhengHei" w:eastAsia="Microsoft JhengHei"/>
          <w:b/>
          <w:sz w:val="21"/>
        </w:rPr>
        <w:tab/>
      </w:r>
      <w:r>
        <w:rPr>
          <w:rFonts w:hint="eastAsia" w:ascii="Microsoft JhengHei" w:eastAsia="Microsoft JhengHei"/>
          <w:b/>
          <w:sz w:val="21"/>
        </w:rPr>
        <w:t>技术职称</w:t>
      </w:r>
      <w:r>
        <w:rPr>
          <w:rFonts w:ascii="Times New Roman" w:eastAsia="Times New Roman"/>
          <w:sz w:val="21"/>
        </w:rPr>
        <w:t>/</w:t>
      </w:r>
      <w:r>
        <w:rPr>
          <w:rFonts w:ascii="Times New Roman" w:eastAsia="Times New Roman"/>
          <w:spacing w:val="49"/>
          <w:sz w:val="21"/>
        </w:rPr>
        <w:t xml:space="preserve"> </w:t>
      </w:r>
      <w:r>
        <w:rPr>
          <w:rFonts w:hint="eastAsia" w:ascii="Microsoft JhengHei" w:eastAsia="Microsoft JhengHei"/>
          <w:b/>
          <w:sz w:val="21"/>
        </w:rPr>
        <w:t>行政职务：</w:t>
      </w:r>
      <w:r>
        <w:rPr>
          <w:rFonts w:hint="eastAsia" w:ascii="Microsoft JhengHei" w:eastAsia="Microsoft JhengHei"/>
          <w:b/>
          <w:sz w:val="21"/>
        </w:rPr>
        <w:tab/>
      </w:r>
      <w:r>
        <w:rPr>
          <w:rFonts w:hint="eastAsia" w:ascii="Microsoft JhengHei" w:eastAsia="Microsoft JhengHei"/>
          <w:b/>
          <w:sz w:val="21"/>
        </w:rPr>
        <w:t>党派：</w:t>
      </w:r>
      <w:r>
        <w:rPr>
          <w:rFonts w:hint="eastAsia" w:ascii="Microsoft JhengHei" w:eastAsia="Microsoft JhengHei"/>
          <w:b/>
          <w:sz w:val="21"/>
        </w:rPr>
        <w:tab/>
      </w:r>
      <w:r>
        <w:rPr>
          <w:rFonts w:hint="eastAsia" w:ascii="Microsoft JhengHei" w:eastAsia="Microsoft JhengHei"/>
          <w:b/>
          <w:sz w:val="21"/>
        </w:rPr>
        <w:t>已在本单位工</w:t>
      </w:r>
      <w:r>
        <w:rPr>
          <w:rFonts w:hint="eastAsia" w:ascii="Microsoft JhengHei" w:eastAsia="Microsoft JhengHei"/>
          <w:b/>
          <w:spacing w:val="5"/>
          <w:sz w:val="21"/>
        </w:rPr>
        <w:t>作</w:t>
      </w:r>
      <w:r>
        <w:rPr>
          <w:rFonts w:hint="eastAsia" w:ascii="Microsoft JhengHei" w:eastAsia="Microsoft JhengHei"/>
          <w:b/>
          <w:spacing w:val="5"/>
          <w:sz w:val="21"/>
          <w:u w:val="single"/>
        </w:rPr>
        <w:t xml:space="preserve"> </w:t>
      </w:r>
      <w:r>
        <w:rPr>
          <w:rFonts w:hint="eastAsia" w:ascii="Microsoft JhengHei" w:eastAsia="Microsoft JhengHei"/>
          <w:b/>
          <w:spacing w:val="5"/>
          <w:sz w:val="21"/>
          <w:u w:val="single"/>
        </w:rPr>
        <w:tab/>
      </w:r>
      <w:r>
        <w:rPr>
          <w:rFonts w:hint="eastAsia" w:ascii="Microsoft JhengHei" w:eastAsia="Microsoft JhengHei"/>
          <w:b/>
          <w:sz w:val="21"/>
        </w:rPr>
        <w:t>年</w:t>
      </w:r>
    </w:p>
    <w:p>
      <w:pPr>
        <w:pStyle w:val="7"/>
        <w:spacing w:before="8"/>
        <w:rPr>
          <w:rFonts w:ascii="Microsoft JhengHei"/>
          <w:b/>
          <w:sz w:val="9"/>
        </w:rPr>
      </w:pPr>
    </w:p>
    <w:p>
      <w:pPr>
        <w:spacing w:before="2"/>
        <w:ind w:left="684" w:right="0" w:firstLine="0"/>
        <w:jc w:val="left"/>
        <w:rPr>
          <w:sz w:val="21"/>
        </w:rPr>
      </w:pPr>
      <w:r>
        <w:rPr>
          <w:rFonts w:hint="eastAsia" w:ascii="Microsoft JhengHei" w:eastAsia="Microsoft JhengHei"/>
          <w:b/>
          <w:sz w:val="21"/>
        </w:rPr>
        <w:t>在认真审核申请人填写的以上推荐表内容后，请就以下几个方面提出意见</w:t>
      </w:r>
      <w:r>
        <w:rPr>
          <w:sz w:val="21"/>
        </w:rPr>
        <w:t>：</w:t>
      </w:r>
    </w:p>
    <w:p>
      <w:pPr>
        <w:pStyle w:val="11"/>
        <w:numPr>
          <w:ilvl w:val="0"/>
          <w:numId w:val="9"/>
        </w:numPr>
        <w:tabs>
          <w:tab w:val="left" w:pos="856"/>
          <w:tab w:val="left" w:pos="8136"/>
        </w:tabs>
        <w:spacing w:before="46" w:after="0" w:line="349" w:lineRule="exact"/>
        <w:ind w:left="855" w:right="0" w:hanging="633"/>
        <w:jc w:val="left"/>
        <w:rPr>
          <w:sz w:val="21"/>
        </w:rPr>
      </w:pPr>
      <w:r>
        <w:rPr>
          <w:rFonts w:hint="eastAsia" w:ascii="Microsoft JhengHei" w:hAnsi="Microsoft JhengHei" w:eastAsia="Microsoft JhengHei"/>
          <w:b/>
          <w:sz w:val="21"/>
        </w:rPr>
        <w:t>申请表内容（特别是专利、</w:t>
      </w:r>
      <w:r>
        <w:rPr>
          <w:rFonts w:hint="eastAsia" w:ascii="Microsoft JhengHei" w:hAnsi="Microsoft JhengHei" w:eastAsia="Microsoft JhengHei"/>
          <w:b/>
          <w:spacing w:val="-5"/>
          <w:sz w:val="21"/>
        </w:rPr>
        <w:t>论</w:t>
      </w:r>
      <w:r>
        <w:rPr>
          <w:rFonts w:hint="eastAsia" w:ascii="Microsoft JhengHei" w:hAnsi="Microsoft JhengHei" w:eastAsia="Microsoft JhengHei"/>
          <w:b/>
          <w:sz w:val="21"/>
        </w:rPr>
        <w:t>文、学术水平</w:t>
      </w:r>
      <w:r>
        <w:rPr>
          <w:rFonts w:hint="eastAsia" w:ascii="Microsoft JhengHei" w:hAnsi="Microsoft JhengHei" w:eastAsia="Microsoft JhengHei"/>
          <w:b/>
          <w:spacing w:val="-5"/>
          <w:sz w:val="21"/>
        </w:rPr>
        <w:t>、</w:t>
      </w:r>
      <w:r>
        <w:rPr>
          <w:rFonts w:hint="eastAsia" w:ascii="Microsoft JhengHei" w:hAnsi="Microsoft JhengHei" w:eastAsia="Microsoft JhengHei"/>
          <w:b/>
          <w:sz w:val="21"/>
        </w:rPr>
        <w:t xml:space="preserve">受奖励情况）是否属实？ </w:t>
      </w:r>
      <w:r>
        <w:rPr>
          <w:rFonts w:hint="eastAsia" w:ascii="Microsoft JhengHei" w:hAnsi="Microsoft JhengHei" w:eastAsia="Microsoft JhengHei"/>
          <w:b/>
          <w:spacing w:val="15"/>
          <w:sz w:val="21"/>
        </w:rPr>
        <w:t xml:space="preserve"> </w:t>
      </w:r>
      <w:r>
        <w:rPr>
          <w:rFonts w:ascii="Times New Roman" w:hAnsi="Times New Roman" w:eastAsia="Times New Roman"/>
          <w:spacing w:val="-5"/>
          <w:sz w:val="21"/>
        </w:rPr>
        <w:t>□</w:t>
      </w:r>
      <w:r>
        <w:rPr>
          <w:sz w:val="21"/>
        </w:rPr>
        <w:t>是</w:t>
      </w:r>
      <w:r>
        <w:rPr>
          <w:sz w:val="21"/>
        </w:rPr>
        <w:tab/>
      </w:r>
      <w:r>
        <w:rPr>
          <w:rFonts w:ascii="Times New Roman" w:hAnsi="Times New Roman" w:eastAsia="Times New Roman"/>
          <w:spacing w:val="-3"/>
          <w:sz w:val="21"/>
        </w:rPr>
        <w:t>□</w:t>
      </w:r>
      <w:r>
        <w:rPr>
          <w:sz w:val="21"/>
        </w:rPr>
        <w:t>否</w:t>
      </w:r>
    </w:p>
    <w:p>
      <w:pPr>
        <w:pStyle w:val="11"/>
        <w:numPr>
          <w:ilvl w:val="0"/>
          <w:numId w:val="9"/>
        </w:numPr>
        <w:tabs>
          <w:tab w:val="left" w:pos="856"/>
          <w:tab w:val="left" w:pos="3298"/>
        </w:tabs>
        <w:spacing w:before="0" w:after="0" w:line="312" w:lineRule="exact"/>
        <w:ind w:left="855" w:right="0" w:hanging="633"/>
        <w:jc w:val="left"/>
        <w:rPr>
          <w:sz w:val="21"/>
        </w:rPr>
      </w:pPr>
      <w:r>
        <w:rPr>
          <w:rFonts w:hint="eastAsia" w:ascii="Microsoft JhengHei" w:hAnsi="Microsoft JhengHei" w:eastAsia="Microsoft JhengHei"/>
          <w:b/>
          <w:sz w:val="21"/>
        </w:rPr>
        <w:t xml:space="preserve">申请人健康状况： </w:t>
      </w:r>
      <w:r>
        <w:rPr>
          <w:rFonts w:hint="eastAsia" w:ascii="Microsoft JhengHei" w:hAnsi="Microsoft JhengHei" w:eastAsia="Microsoft JhengHei"/>
          <w:b/>
          <w:spacing w:val="6"/>
          <w:sz w:val="21"/>
        </w:rPr>
        <w:t xml:space="preserve"> </w:t>
      </w:r>
      <w:r>
        <w:rPr>
          <w:rFonts w:ascii="Times New Roman" w:hAnsi="Times New Roman" w:eastAsia="Times New Roman"/>
          <w:spacing w:val="-3"/>
          <w:sz w:val="21"/>
        </w:rPr>
        <w:t>□</w:t>
      </w:r>
      <w:r>
        <w:rPr>
          <w:sz w:val="21"/>
        </w:rPr>
        <w:t>是</w:t>
      </w:r>
      <w:r>
        <w:rPr>
          <w:sz w:val="21"/>
        </w:rPr>
        <w:tab/>
      </w:r>
      <w:r>
        <w:rPr>
          <w:rFonts w:ascii="Times New Roman" w:hAnsi="Times New Roman" w:eastAsia="Times New Roman"/>
          <w:spacing w:val="-3"/>
          <w:sz w:val="21"/>
        </w:rPr>
        <w:t>□</w:t>
      </w:r>
      <w:r>
        <w:rPr>
          <w:sz w:val="21"/>
        </w:rPr>
        <w:t>否</w:t>
      </w:r>
    </w:p>
    <w:p>
      <w:pPr>
        <w:pStyle w:val="11"/>
        <w:numPr>
          <w:ilvl w:val="0"/>
          <w:numId w:val="9"/>
        </w:numPr>
        <w:tabs>
          <w:tab w:val="left" w:pos="856"/>
        </w:tabs>
        <w:spacing w:before="0" w:after="0" w:line="349" w:lineRule="exact"/>
        <w:ind w:left="855" w:right="0" w:hanging="633"/>
        <w:jc w:val="left"/>
        <w:rPr>
          <w:rFonts w:hint="eastAsia" w:ascii="Microsoft JhengHei" w:eastAsia="Microsoft JhengHei"/>
          <w:b/>
          <w:sz w:val="21"/>
        </w:rPr>
      </w:pPr>
      <w:r>
        <w:rPr>
          <w:rFonts w:hint="eastAsia" w:ascii="Microsoft JhengHei" w:eastAsia="Microsoft JhengHei"/>
          <w:b/>
          <w:spacing w:val="-2"/>
          <w:sz w:val="21"/>
        </w:rPr>
        <w:t>申请人的思想品德、工作表现、专业发展潜能及有待提高之处：</w:t>
      </w:r>
    </w:p>
    <w:p>
      <w:pPr>
        <w:pStyle w:val="7"/>
        <w:rPr>
          <w:rFonts w:ascii="Microsoft JhengHei"/>
          <w:b/>
          <w:sz w:val="22"/>
        </w:rPr>
      </w:pPr>
    </w:p>
    <w:p>
      <w:pPr>
        <w:pStyle w:val="7"/>
        <w:spacing w:before="13"/>
        <w:rPr>
          <w:rFonts w:ascii="Microsoft JhengHei"/>
          <w:b/>
          <w:sz w:val="24"/>
        </w:rPr>
      </w:pPr>
    </w:p>
    <w:p>
      <w:pPr>
        <w:pStyle w:val="11"/>
        <w:numPr>
          <w:ilvl w:val="0"/>
          <w:numId w:val="9"/>
        </w:numPr>
        <w:tabs>
          <w:tab w:val="left" w:pos="856"/>
        </w:tabs>
        <w:spacing w:before="1" w:after="0" w:line="240" w:lineRule="auto"/>
        <w:ind w:left="855" w:right="0" w:hanging="633"/>
        <w:jc w:val="left"/>
        <w:rPr>
          <w:rFonts w:hint="eastAsia" w:ascii="Microsoft JhengHei" w:eastAsia="Microsoft JhengHei"/>
          <w:b/>
          <w:sz w:val="21"/>
        </w:rPr>
      </w:pPr>
      <w:r>
        <w:rPr>
          <w:rFonts w:hint="eastAsia" w:ascii="Microsoft JhengHei" w:eastAsia="Microsoft JhengHei"/>
          <w:b/>
          <w:spacing w:val="-2"/>
          <w:sz w:val="21"/>
        </w:rPr>
        <w:t>申请人最近两年完成教学、科研等情况或工作实绩：</w:t>
      </w:r>
    </w:p>
    <w:p>
      <w:pPr>
        <w:pStyle w:val="7"/>
        <w:rPr>
          <w:rFonts w:ascii="Microsoft JhengHei"/>
          <w:b/>
          <w:sz w:val="22"/>
        </w:rPr>
      </w:pPr>
    </w:p>
    <w:p>
      <w:pPr>
        <w:pStyle w:val="7"/>
        <w:rPr>
          <w:rFonts w:ascii="Microsoft JhengHei"/>
          <w:b/>
          <w:sz w:val="22"/>
        </w:rPr>
      </w:pPr>
    </w:p>
    <w:p>
      <w:pPr>
        <w:pStyle w:val="7"/>
        <w:spacing w:before="15"/>
        <w:rPr>
          <w:rFonts w:ascii="Microsoft JhengHei"/>
          <w:b/>
          <w:sz w:val="19"/>
        </w:rPr>
      </w:pPr>
    </w:p>
    <w:p>
      <w:pPr>
        <w:pStyle w:val="11"/>
        <w:numPr>
          <w:ilvl w:val="0"/>
          <w:numId w:val="9"/>
        </w:numPr>
        <w:tabs>
          <w:tab w:val="left" w:pos="791"/>
        </w:tabs>
        <w:spacing w:before="0" w:after="0" w:line="240" w:lineRule="auto"/>
        <w:ind w:left="790" w:right="0" w:hanging="529"/>
        <w:jc w:val="left"/>
        <w:rPr>
          <w:rFonts w:hint="eastAsia" w:ascii="Microsoft JhengHei" w:eastAsia="Microsoft JhengHei"/>
          <w:b/>
          <w:sz w:val="21"/>
        </w:rPr>
      </w:pPr>
      <w:r>
        <w:rPr>
          <w:rFonts w:hint="eastAsia" w:ascii="Microsoft JhengHei" w:eastAsia="Microsoft JhengHei"/>
          <w:b/>
          <w:spacing w:val="-1"/>
          <w:sz w:val="21"/>
        </w:rPr>
        <w:t>对申请人按期学成回国后工作安排的打算：</w:t>
      </w:r>
    </w:p>
    <w:p>
      <w:pPr>
        <w:pStyle w:val="7"/>
        <w:rPr>
          <w:rFonts w:ascii="Microsoft JhengHei"/>
          <w:b/>
          <w:sz w:val="22"/>
        </w:rPr>
      </w:pPr>
    </w:p>
    <w:p>
      <w:pPr>
        <w:pStyle w:val="7"/>
        <w:spacing w:before="13"/>
        <w:rPr>
          <w:rFonts w:ascii="Microsoft JhengHei"/>
          <w:b/>
          <w:sz w:val="24"/>
        </w:rPr>
      </w:pPr>
    </w:p>
    <w:p>
      <w:pPr>
        <w:pStyle w:val="11"/>
        <w:numPr>
          <w:ilvl w:val="0"/>
          <w:numId w:val="9"/>
        </w:numPr>
        <w:tabs>
          <w:tab w:val="left" w:pos="753"/>
          <w:tab w:val="left" w:pos="3903"/>
          <w:tab w:val="left" w:pos="6135"/>
        </w:tabs>
        <w:spacing w:before="0" w:after="0" w:line="349" w:lineRule="exact"/>
        <w:ind w:left="752" w:right="0" w:hanging="530"/>
        <w:jc w:val="left"/>
        <w:rPr>
          <w:rFonts w:ascii="Times New Roman" w:hAnsi="Times New Roman" w:eastAsia="Times New Roman"/>
          <w:sz w:val="21"/>
        </w:rPr>
      </w:pPr>
      <w:r>
        <w:rPr>
          <w:rFonts w:hint="eastAsia" w:ascii="Microsoft JhengHei" w:hAnsi="Microsoft JhengHei" w:eastAsia="Microsoft JhengHei"/>
          <w:b/>
          <w:sz w:val="21"/>
        </w:rPr>
        <w:t>申请人是否被单位重点推荐？</w:t>
      </w:r>
      <w:r>
        <w:rPr>
          <w:rFonts w:hint="eastAsia" w:ascii="Microsoft JhengHei" w:hAnsi="Microsoft JhengHei" w:eastAsia="Microsoft JhengHei"/>
          <w:b/>
          <w:sz w:val="21"/>
        </w:rPr>
        <w:tab/>
      </w:r>
      <w:r>
        <w:rPr>
          <w:rFonts w:hint="eastAsia" w:ascii="Microsoft JhengHei" w:hAnsi="Microsoft JhengHei" w:eastAsia="Microsoft JhengHei"/>
          <w:b/>
          <w:sz w:val="21"/>
        </w:rPr>
        <w:t>单位重点推荐</w:t>
      </w:r>
      <w:r>
        <w:rPr>
          <w:rFonts w:ascii="Times New Roman" w:hAnsi="Times New Roman" w:eastAsia="Times New Roman"/>
          <w:sz w:val="21"/>
        </w:rPr>
        <w:t>□</w:t>
      </w:r>
      <w:r>
        <w:rPr>
          <w:rFonts w:ascii="Times New Roman" w:hAnsi="Times New Roman" w:eastAsia="Times New Roman"/>
          <w:sz w:val="21"/>
        </w:rPr>
        <w:tab/>
      </w:r>
      <w:r>
        <w:rPr>
          <w:rFonts w:hint="eastAsia" w:ascii="Microsoft JhengHei" w:hAnsi="Microsoft JhengHei" w:eastAsia="Microsoft JhengHei"/>
          <w:b/>
          <w:sz w:val="21"/>
        </w:rPr>
        <w:t>单位同意推荐</w:t>
      </w:r>
      <w:r>
        <w:rPr>
          <w:rFonts w:ascii="Times New Roman" w:hAnsi="Times New Roman" w:eastAsia="Times New Roman"/>
          <w:sz w:val="21"/>
        </w:rPr>
        <w:t>□</w:t>
      </w:r>
    </w:p>
    <w:p>
      <w:pPr>
        <w:spacing w:before="16" w:line="194" w:lineRule="auto"/>
        <w:ind w:left="787" w:right="471" w:firstLine="0"/>
        <w:jc w:val="left"/>
        <w:rPr>
          <w:rFonts w:hint="eastAsia" w:ascii="Microsoft JhengHei" w:hAnsi="Microsoft JhengHei" w:eastAsia="Microsoft JhengHei"/>
          <w:b/>
          <w:sz w:val="21"/>
        </w:rPr>
      </w:pPr>
      <w:r>
        <w:rPr>
          <w:rFonts w:hint="eastAsia" w:ascii="Microsoft JhengHei" w:hAnsi="Microsoft JhengHei" w:eastAsia="Microsoft JhengHei"/>
          <w:b/>
          <w:spacing w:val="-3"/>
          <w:w w:val="100"/>
          <w:sz w:val="21"/>
        </w:rPr>
        <w:t>必须选择填写一项，若重点推荐请另附一页</w:t>
      </w:r>
      <w:r>
        <w:rPr>
          <w:rFonts w:ascii="Times New Roman" w:hAnsi="Times New Roman" w:eastAsia="Times New Roman"/>
          <w:spacing w:val="-5"/>
          <w:w w:val="113"/>
          <w:sz w:val="21"/>
        </w:rPr>
        <w:t>“</w:t>
      </w:r>
      <w:r>
        <w:rPr>
          <w:rFonts w:hint="eastAsia" w:ascii="Microsoft JhengHei" w:hAnsi="Microsoft JhengHei" w:eastAsia="Microsoft JhengHei"/>
          <w:b/>
          <w:spacing w:val="-1"/>
          <w:w w:val="100"/>
          <w:sz w:val="21"/>
        </w:rPr>
        <w:t>单位重点推荐函</w:t>
      </w:r>
      <w:r>
        <w:rPr>
          <w:rFonts w:ascii="Times New Roman" w:hAnsi="Times New Roman" w:eastAsia="Times New Roman"/>
          <w:spacing w:val="-12"/>
          <w:w w:val="113"/>
          <w:sz w:val="21"/>
        </w:rPr>
        <w:t>”</w:t>
      </w:r>
      <w:r>
        <w:rPr>
          <w:rFonts w:hint="eastAsia" w:ascii="Microsoft JhengHei" w:hAnsi="Microsoft JhengHei" w:eastAsia="Microsoft JhengHei"/>
          <w:b/>
          <w:w w:val="100"/>
          <w:sz w:val="21"/>
        </w:rPr>
        <w:t>（</w:t>
      </w:r>
      <w:r>
        <w:rPr>
          <w:rFonts w:hint="eastAsia" w:ascii="Microsoft JhengHei" w:hAnsi="Microsoft JhengHei" w:eastAsia="Microsoft JhengHei"/>
          <w:b/>
          <w:spacing w:val="-2"/>
          <w:w w:val="100"/>
          <w:sz w:val="21"/>
        </w:rPr>
        <w:t>单位负责人签名并盖公章</w:t>
      </w:r>
      <w:r>
        <w:rPr>
          <w:rFonts w:hint="eastAsia" w:ascii="Microsoft JhengHei" w:hAnsi="Microsoft JhengHei" w:eastAsia="Microsoft JhengHei"/>
          <w:b/>
          <w:spacing w:val="-106"/>
          <w:w w:val="100"/>
          <w:sz w:val="21"/>
        </w:rPr>
        <w:t>）</w:t>
      </w:r>
      <w:r>
        <w:rPr>
          <w:rFonts w:hint="eastAsia" w:ascii="Microsoft JhengHei" w:hAnsi="Microsoft JhengHei" w:eastAsia="Microsoft JhengHei"/>
          <w:b/>
          <w:spacing w:val="-3"/>
          <w:w w:val="100"/>
          <w:sz w:val="21"/>
        </w:rPr>
        <w:t>，具</w:t>
      </w:r>
      <w:r>
        <w:rPr>
          <w:rFonts w:hint="eastAsia" w:ascii="Microsoft JhengHei" w:hAnsi="Microsoft JhengHei" w:eastAsia="Microsoft JhengHei"/>
          <w:b/>
          <w:spacing w:val="-4"/>
          <w:sz w:val="21"/>
        </w:rPr>
        <w:t>体对申请人的培养计划及出国进修必要性的说明。</w:t>
      </w:r>
    </w:p>
    <w:p>
      <w:pPr>
        <w:pStyle w:val="11"/>
        <w:numPr>
          <w:ilvl w:val="0"/>
          <w:numId w:val="9"/>
        </w:numPr>
        <w:tabs>
          <w:tab w:val="left" w:pos="753"/>
          <w:tab w:val="left" w:pos="5081"/>
        </w:tabs>
        <w:spacing w:before="0" w:after="0" w:line="332" w:lineRule="exact"/>
        <w:ind w:left="752" w:right="0" w:hanging="530"/>
        <w:jc w:val="left"/>
        <w:rPr>
          <w:rFonts w:hint="eastAsia" w:ascii="Microsoft JhengHei" w:hAnsi="Microsoft JhengHei" w:eastAsia="Microsoft JhengHei"/>
          <w:b/>
          <w:sz w:val="21"/>
        </w:rPr>
      </w:pPr>
      <w:r>
        <w:rPr>
          <w:rFonts w:hint="eastAsia" w:ascii="Microsoft JhengHei" w:hAnsi="Microsoft JhengHei" w:eastAsia="Microsoft JhengHei"/>
          <w:b/>
          <w:sz w:val="21"/>
        </w:rPr>
        <w:t>地方或单位是否给予其出国</w:t>
      </w:r>
      <w:r>
        <w:rPr>
          <w:rFonts w:hint="eastAsia" w:ascii="Microsoft JhengHei" w:hAnsi="Microsoft JhengHei" w:eastAsia="Microsoft JhengHei"/>
          <w:b/>
          <w:spacing w:val="-5"/>
          <w:sz w:val="21"/>
        </w:rPr>
        <w:t>配</w:t>
      </w:r>
      <w:r>
        <w:rPr>
          <w:rFonts w:hint="eastAsia" w:ascii="Microsoft JhengHei" w:hAnsi="Microsoft JhengHei" w:eastAsia="Microsoft JhengHei"/>
          <w:b/>
          <w:sz w:val="21"/>
        </w:rPr>
        <w:t xml:space="preserve">套经费？  </w:t>
      </w:r>
      <w:r>
        <w:rPr>
          <w:rFonts w:hint="eastAsia" w:ascii="Microsoft JhengHei" w:hAnsi="Microsoft JhengHei" w:eastAsia="Microsoft JhengHei"/>
          <w:b/>
          <w:spacing w:val="5"/>
          <w:sz w:val="21"/>
        </w:rPr>
        <w:t>是</w:t>
      </w:r>
      <w:r>
        <w:rPr>
          <w:rFonts w:ascii="Times New Roman" w:hAnsi="Times New Roman" w:eastAsia="Times New Roman"/>
          <w:sz w:val="21"/>
        </w:rPr>
        <w:t>□</w:t>
      </w:r>
      <w:r>
        <w:rPr>
          <w:rFonts w:ascii="Times New Roman" w:hAnsi="Times New Roman" w:eastAsia="Times New Roman"/>
          <w:sz w:val="21"/>
        </w:rPr>
        <w:tab/>
      </w:r>
      <w:r>
        <w:rPr>
          <w:rFonts w:hint="eastAsia" w:ascii="Microsoft JhengHei" w:hAnsi="Microsoft JhengHei" w:eastAsia="Microsoft JhengHei"/>
          <w:b/>
          <w:sz w:val="21"/>
        </w:rPr>
        <w:t>否</w:t>
      </w:r>
      <w:r>
        <w:rPr>
          <w:rFonts w:ascii="Times New Roman" w:hAnsi="Times New Roman" w:eastAsia="Times New Roman"/>
          <w:sz w:val="21"/>
        </w:rPr>
        <w:t>□</w:t>
      </w:r>
      <w:r>
        <w:rPr>
          <w:rFonts w:ascii="Times New Roman" w:hAnsi="Times New Roman" w:eastAsia="Times New Roman"/>
          <w:spacing w:val="49"/>
          <w:sz w:val="21"/>
        </w:rPr>
        <w:t xml:space="preserve"> </w:t>
      </w:r>
      <w:r>
        <w:rPr>
          <w:rFonts w:hint="eastAsia" w:ascii="Microsoft JhengHei" w:hAnsi="Microsoft JhengHei" w:eastAsia="Microsoft JhengHei"/>
          <w:b/>
          <w:sz w:val="21"/>
        </w:rPr>
        <w:t>（注：必须承担重点推荐人员配套经费）</w:t>
      </w:r>
    </w:p>
    <w:p>
      <w:pPr>
        <w:pStyle w:val="7"/>
        <w:rPr>
          <w:rFonts w:ascii="Microsoft JhengHei"/>
          <w:b/>
          <w:sz w:val="22"/>
        </w:rPr>
      </w:pPr>
    </w:p>
    <w:p>
      <w:pPr>
        <w:pStyle w:val="7"/>
        <w:rPr>
          <w:rFonts w:ascii="Microsoft JhengHei"/>
          <w:b/>
          <w:sz w:val="22"/>
        </w:rPr>
      </w:pPr>
    </w:p>
    <w:p>
      <w:pPr>
        <w:pStyle w:val="7"/>
        <w:rPr>
          <w:rFonts w:ascii="Microsoft JhengHei"/>
          <w:b/>
          <w:sz w:val="22"/>
        </w:rPr>
      </w:pPr>
    </w:p>
    <w:p>
      <w:pPr>
        <w:pStyle w:val="7"/>
        <w:spacing w:before="13"/>
        <w:rPr>
          <w:rFonts w:ascii="Microsoft JhengHei"/>
          <w:b/>
          <w:sz w:val="14"/>
        </w:rPr>
      </w:pPr>
    </w:p>
    <w:p>
      <w:pPr>
        <w:tabs>
          <w:tab w:val="left" w:pos="3384"/>
          <w:tab w:val="left" w:pos="7390"/>
          <w:tab w:val="left" w:pos="8343"/>
          <w:tab w:val="left" w:pos="8868"/>
          <w:tab w:val="left" w:pos="9291"/>
        </w:tabs>
        <w:spacing w:before="0"/>
        <w:ind w:left="223" w:right="0" w:firstLine="0"/>
        <w:jc w:val="left"/>
        <w:rPr>
          <w:rFonts w:hint="eastAsia" w:ascii="Microsoft JhengHei" w:eastAsia="Microsoft JhengHei"/>
          <w:b/>
          <w:sz w:val="21"/>
        </w:rPr>
      </w:pPr>
      <w:r>
        <w:rPr>
          <w:rFonts w:hint="eastAsia" w:ascii="Microsoft JhengHei" w:eastAsia="Microsoft JhengHei"/>
          <w:b/>
          <w:sz w:val="21"/>
        </w:rPr>
        <w:t>单位公章：</w:t>
      </w:r>
      <w:r>
        <w:rPr>
          <w:rFonts w:hint="eastAsia" w:ascii="Microsoft JhengHei" w:eastAsia="Microsoft JhengHei"/>
          <w:b/>
          <w:sz w:val="21"/>
        </w:rPr>
        <w:tab/>
      </w:r>
      <w:r>
        <w:rPr>
          <w:rFonts w:hint="eastAsia" w:ascii="Microsoft JhengHei" w:eastAsia="Microsoft JhengHei"/>
          <w:b/>
          <w:sz w:val="21"/>
        </w:rPr>
        <w:t>单位负责人签名：</w:t>
      </w:r>
      <w:r>
        <w:rPr>
          <w:rFonts w:hint="eastAsia" w:ascii="Microsoft JhengHei" w:eastAsia="Microsoft JhengHei"/>
          <w:b/>
          <w:sz w:val="21"/>
        </w:rPr>
        <w:tab/>
      </w:r>
      <w:r>
        <w:rPr>
          <w:rFonts w:hint="eastAsia" w:ascii="Microsoft JhengHei" w:eastAsia="Microsoft JhengHei"/>
          <w:b/>
          <w:sz w:val="21"/>
        </w:rPr>
        <w:t>日期：</w:t>
      </w:r>
      <w:r>
        <w:rPr>
          <w:rFonts w:hint="eastAsia" w:ascii="Microsoft JhengHei" w:eastAsia="Microsoft JhengHei"/>
          <w:b/>
          <w:sz w:val="21"/>
        </w:rPr>
        <w:tab/>
      </w:r>
      <w:r>
        <w:rPr>
          <w:rFonts w:hint="eastAsia" w:ascii="Microsoft JhengHei" w:eastAsia="Microsoft JhengHei"/>
          <w:b/>
          <w:sz w:val="21"/>
        </w:rPr>
        <w:t>年</w:t>
      </w:r>
      <w:r>
        <w:rPr>
          <w:rFonts w:hint="eastAsia" w:ascii="Microsoft JhengHei" w:eastAsia="Microsoft JhengHei"/>
          <w:b/>
          <w:sz w:val="21"/>
        </w:rPr>
        <w:tab/>
      </w:r>
      <w:r>
        <w:rPr>
          <w:rFonts w:hint="eastAsia" w:ascii="Microsoft JhengHei" w:eastAsia="Microsoft JhengHei"/>
          <w:b/>
          <w:sz w:val="21"/>
        </w:rPr>
        <w:t>月</w:t>
      </w:r>
      <w:r>
        <w:rPr>
          <w:rFonts w:hint="eastAsia" w:ascii="Microsoft JhengHei" w:eastAsia="Microsoft JhengHei"/>
          <w:b/>
          <w:sz w:val="21"/>
        </w:rPr>
        <w:tab/>
      </w:r>
      <w:r>
        <w:rPr>
          <w:rFonts w:hint="eastAsia" w:ascii="Microsoft JhengHei" w:eastAsia="Microsoft JhengHei"/>
          <w:b/>
          <w:sz w:val="21"/>
        </w:rPr>
        <w:t>日</w:t>
      </w:r>
    </w:p>
    <w:p>
      <w:pPr>
        <w:pStyle w:val="7"/>
        <w:spacing w:before="7"/>
        <w:rPr>
          <w:rFonts w:ascii="Microsoft JhengHei"/>
          <w:b/>
          <w:sz w:val="27"/>
        </w:rPr>
      </w:pPr>
      <w:r>
        <mc:AlternateContent>
          <mc:Choice Requires="wps">
            <w:drawing>
              <wp:anchor distT="0" distB="0" distL="0" distR="0" simplePos="0" relativeHeight="251720704" behindDoc="1" locked="0" layoutInCell="1" allowOverlap="1">
                <wp:simplePos x="0" y="0"/>
                <wp:positionH relativeFrom="page">
                  <wp:posOffset>965835</wp:posOffset>
                </wp:positionH>
                <wp:positionV relativeFrom="paragraph">
                  <wp:posOffset>351155</wp:posOffset>
                </wp:positionV>
                <wp:extent cx="5876290" cy="0"/>
                <wp:effectExtent l="0" t="0" r="0" b="0"/>
                <wp:wrapTopAndBottom/>
                <wp:docPr id="87" name="直线 57"/>
                <wp:cNvGraphicFramePr/>
                <a:graphic xmlns:a="http://schemas.openxmlformats.org/drawingml/2006/main">
                  <a:graphicData uri="http://schemas.microsoft.com/office/word/2010/wordprocessingShape">
                    <wps:wsp>
                      <wps:cNvSpPr/>
                      <wps:spPr>
                        <a:xfrm>
                          <a:off x="0" y="0"/>
                          <a:ext cx="5876290" cy="0"/>
                        </a:xfrm>
                        <a:prstGeom prst="line">
                          <a:avLst/>
                        </a:prstGeom>
                        <a:ln w="12168" cap="flat" cmpd="sng">
                          <a:solidFill>
                            <a:srgbClr val="000000"/>
                          </a:solidFill>
                          <a:prstDash val="solid"/>
                          <a:headEnd type="none" w="med" len="med"/>
                          <a:tailEnd type="none" w="med" len="med"/>
                        </a:ln>
                      </wps:spPr>
                      <wps:bodyPr upright="1"/>
                    </wps:wsp>
                  </a:graphicData>
                </a:graphic>
              </wp:anchor>
            </w:drawing>
          </mc:Choice>
          <mc:Fallback>
            <w:pict>
              <v:line id="直线 57" o:spid="_x0000_s1026" o:spt="20" style="position:absolute;left:0pt;margin-left:76.05pt;margin-top:27.65pt;height:0pt;width:462.7pt;mso-position-horizontal-relative:page;mso-wrap-distance-bottom:0pt;mso-wrap-distance-top:0pt;z-index:-251595776;mso-width-relative:page;mso-height-relative:page;" filled="f" stroked="t" coordsize="21600,21600" o:gfxdata="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YJ6o2AAAAAoBAAAPAAAAAAAAAAEAIAAAACIA&#10;AABkcnMvZG93bnJldi54bWxQSwECFAAUAAAACACHTuJA+4Ob8dABAACQAwAADgAAAAAAAAABACAA&#10;AAAnAQAAZHJzL2Uyb0RvYy54bWxQSwUGAAAAAAYABgBZAQAAaQUAAAAA&#10;">
                <v:fill on="f" focussize="0,0"/>
                <v:stroke weight="0.958110236220472pt" color="#000000" joinstyle="round"/>
                <v:imagedata o:title=""/>
                <o:lock v:ext="edit" aspectratio="f"/>
                <w10:wrap type="topAndBottom"/>
              </v:line>
            </w:pict>
          </mc:Fallback>
        </mc:AlternateContent>
      </w:r>
    </w:p>
    <w:p>
      <w:pPr>
        <w:spacing w:before="0" w:line="344" w:lineRule="exact"/>
        <w:ind w:left="223" w:right="0" w:firstLine="0"/>
        <w:jc w:val="left"/>
        <w:rPr>
          <w:rFonts w:hint="eastAsia" w:ascii="Microsoft JhengHei" w:eastAsia="Microsoft JhengHei"/>
          <w:b/>
          <w:sz w:val="21"/>
        </w:rPr>
      </w:pPr>
      <w:r>
        <w:rPr>
          <w:rFonts w:hint="eastAsia" w:ascii="Microsoft JhengHei" w:eastAsia="Microsoft JhengHei"/>
          <w:b/>
          <w:spacing w:val="-3"/>
          <w:w w:val="100"/>
          <w:sz w:val="21"/>
        </w:rPr>
        <w:t>本地区或本单位公派主管部门复核意见</w:t>
      </w:r>
      <w:r>
        <w:rPr>
          <w:rFonts w:hint="eastAsia" w:ascii="Microsoft JhengHei" w:eastAsia="Microsoft JhengHei"/>
          <w:b/>
          <w:w w:val="100"/>
          <w:sz w:val="21"/>
        </w:rPr>
        <w:t>（</w:t>
      </w:r>
      <w:r>
        <w:rPr>
          <w:rFonts w:hint="eastAsia" w:ascii="Microsoft JhengHei" w:eastAsia="Microsoft JhengHei"/>
          <w:b/>
          <w:spacing w:val="-2"/>
          <w:w w:val="100"/>
          <w:sz w:val="21"/>
        </w:rPr>
        <w:t>具体要求详见推荐简章第五点第</w:t>
      </w:r>
      <w:r>
        <w:rPr>
          <w:rFonts w:hint="eastAsia" w:ascii="Microsoft JhengHei" w:eastAsia="Microsoft JhengHei"/>
          <w:b/>
          <w:sz w:val="21"/>
        </w:rPr>
        <w:t xml:space="preserve"> </w:t>
      </w:r>
      <w:r>
        <w:rPr>
          <w:rFonts w:ascii="Times New Roman" w:eastAsia="Times New Roman"/>
          <w:w w:val="100"/>
          <w:sz w:val="21"/>
        </w:rPr>
        <w:t>2</w:t>
      </w:r>
      <w:r>
        <w:rPr>
          <w:rFonts w:ascii="Times New Roman" w:eastAsia="Times New Roman"/>
          <w:spacing w:val="-5"/>
          <w:sz w:val="21"/>
        </w:rPr>
        <w:t xml:space="preserve"> </w:t>
      </w:r>
      <w:r>
        <w:rPr>
          <w:rFonts w:hint="eastAsia" w:ascii="Microsoft JhengHei" w:eastAsia="Microsoft JhengHei"/>
          <w:b/>
          <w:w w:val="100"/>
          <w:sz w:val="21"/>
        </w:rPr>
        <w:t>条</w:t>
      </w:r>
      <w:r>
        <w:rPr>
          <w:rFonts w:hint="eastAsia" w:ascii="Microsoft JhengHei" w:eastAsia="Microsoft JhengHei"/>
          <w:b/>
          <w:spacing w:val="-106"/>
          <w:w w:val="100"/>
          <w:sz w:val="21"/>
        </w:rPr>
        <w:t>）</w:t>
      </w:r>
      <w:r>
        <w:rPr>
          <w:rFonts w:hint="eastAsia" w:ascii="Microsoft JhengHei" w:eastAsia="Microsoft JhengHei"/>
          <w:b/>
          <w:w w:val="100"/>
          <w:sz w:val="21"/>
        </w:rPr>
        <w:t>：</w:t>
      </w:r>
    </w:p>
    <w:p>
      <w:pPr>
        <w:pStyle w:val="7"/>
        <w:rPr>
          <w:rFonts w:ascii="Microsoft JhengHei"/>
          <w:b/>
          <w:sz w:val="22"/>
        </w:rPr>
      </w:pPr>
    </w:p>
    <w:p>
      <w:pPr>
        <w:pStyle w:val="7"/>
        <w:rPr>
          <w:rFonts w:ascii="Microsoft JhengHei"/>
          <w:b/>
          <w:sz w:val="22"/>
        </w:rPr>
      </w:pPr>
    </w:p>
    <w:p>
      <w:pPr>
        <w:pStyle w:val="7"/>
        <w:spacing w:before="12"/>
        <w:rPr>
          <w:rFonts w:ascii="Microsoft JhengHei"/>
          <w:b/>
          <w:sz w:val="19"/>
        </w:rPr>
      </w:pPr>
    </w:p>
    <w:p>
      <w:pPr>
        <w:tabs>
          <w:tab w:val="left" w:pos="3384"/>
          <w:tab w:val="left" w:pos="7390"/>
          <w:tab w:val="left" w:pos="8343"/>
          <w:tab w:val="left" w:pos="8868"/>
          <w:tab w:val="left" w:pos="9291"/>
        </w:tabs>
        <w:spacing w:before="1"/>
        <w:ind w:left="224" w:right="0" w:firstLine="0"/>
        <w:jc w:val="left"/>
        <w:rPr>
          <w:rFonts w:hint="eastAsia" w:ascii="Microsoft JhengHei" w:eastAsia="Microsoft JhengHei"/>
          <w:b/>
          <w:sz w:val="21"/>
        </w:rPr>
      </w:pPr>
      <w:r>
        <w:rPr>
          <w:rFonts w:hint="eastAsia" w:ascii="Microsoft JhengHei" w:eastAsia="Microsoft JhengHei"/>
          <w:b/>
          <w:sz w:val="21"/>
        </w:rPr>
        <w:t>单位公章：</w:t>
      </w:r>
      <w:r>
        <w:rPr>
          <w:rFonts w:hint="eastAsia" w:ascii="Microsoft JhengHei" w:eastAsia="Microsoft JhengHei"/>
          <w:b/>
          <w:sz w:val="21"/>
        </w:rPr>
        <w:tab/>
      </w:r>
      <w:r>
        <w:rPr>
          <w:rFonts w:hint="eastAsia" w:ascii="Microsoft JhengHei" w:eastAsia="Microsoft JhengHei"/>
          <w:b/>
          <w:sz w:val="21"/>
        </w:rPr>
        <w:t>单位负责人签名：</w:t>
      </w:r>
      <w:r>
        <w:rPr>
          <w:rFonts w:hint="eastAsia" w:ascii="Microsoft JhengHei" w:eastAsia="Microsoft JhengHei"/>
          <w:b/>
          <w:sz w:val="21"/>
        </w:rPr>
        <w:tab/>
      </w:r>
      <w:r>
        <w:rPr>
          <w:rFonts w:hint="eastAsia" w:ascii="Microsoft JhengHei" w:eastAsia="Microsoft JhengHei"/>
          <w:b/>
          <w:sz w:val="21"/>
        </w:rPr>
        <w:t>日期：</w:t>
      </w:r>
      <w:r>
        <w:rPr>
          <w:rFonts w:hint="eastAsia" w:ascii="Microsoft JhengHei" w:eastAsia="Microsoft JhengHei"/>
          <w:b/>
          <w:sz w:val="21"/>
        </w:rPr>
        <w:tab/>
      </w:r>
      <w:r>
        <w:rPr>
          <w:rFonts w:hint="eastAsia" w:ascii="Microsoft JhengHei" w:eastAsia="Microsoft JhengHei"/>
          <w:b/>
          <w:sz w:val="21"/>
        </w:rPr>
        <w:t>年</w:t>
      </w:r>
      <w:r>
        <w:rPr>
          <w:rFonts w:hint="eastAsia" w:ascii="Microsoft JhengHei" w:eastAsia="Microsoft JhengHei"/>
          <w:b/>
          <w:sz w:val="21"/>
        </w:rPr>
        <w:tab/>
      </w:r>
      <w:r>
        <w:rPr>
          <w:rFonts w:hint="eastAsia" w:ascii="Microsoft JhengHei" w:eastAsia="Microsoft JhengHei"/>
          <w:b/>
          <w:sz w:val="21"/>
        </w:rPr>
        <w:t>月</w:t>
      </w:r>
      <w:r>
        <w:rPr>
          <w:rFonts w:hint="eastAsia" w:ascii="Microsoft JhengHei" w:eastAsia="Microsoft JhengHei"/>
          <w:b/>
          <w:sz w:val="21"/>
        </w:rPr>
        <w:tab/>
      </w:r>
      <w:r>
        <w:rPr>
          <w:rFonts w:hint="eastAsia" w:ascii="Microsoft JhengHei" w:eastAsia="Microsoft JhengHei"/>
          <w:b/>
          <w:sz w:val="21"/>
        </w:rPr>
        <w:t>日</w:t>
      </w:r>
    </w:p>
    <w:p>
      <w:pPr>
        <w:spacing w:after="0"/>
        <w:jc w:val="left"/>
        <w:rPr>
          <w:rFonts w:hint="eastAsia" w:ascii="Microsoft JhengHei" w:eastAsia="Microsoft JhengHei"/>
          <w:sz w:val="21"/>
        </w:rPr>
        <w:sectPr>
          <w:pgSz w:w="11900" w:h="16840"/>
          <w:pgMar w:top="1600" w:right="620" w:bottom="1660" w:left="1300" w:header="0" w:footer="1476" w:gutter="0"/>
        </w:sectPr>
      </w:pPr>
    </w:p>
    <w:p>
      <w:pPr>
        <w:pStyle w:val="7"/>
        <w:spacing w:before="15"/>
        <w:rPr>
          <w:rFonts w:ascii="Microsoft JhengHei"/>
          <w:b/>
        </w:rPr>
      </w:pPr>
    </w:p>
    <w:p>
      <w:pPr>
        <w:spacing w:before="0" w:line="592" w:lineRule="exact"/>
        <w:ind w:left="221" w:right="0" w:firstLine="0"/>
        <w:jc w:val="left"/>
        <w:rPr>
          <w:rFonts w:hint="eastAsia" w:ascii="Microsoft JhengHei" w:eastAsia="Microsoft JhengHei"/>
          <w:b/>
          <w:sz w:val="36"/>
        </w:rPr>
      </w:pPr>
      <w:r>
        <w:rPr>
          <w:rFonts w:hint="eastAsia" w:ascii="Microsoft JhengHei" w:eastAsia="Microsoft JhengHei"/>
          <w:b/>
          <w:sz w:val="36"/>
        </w:rPr>
        <w:t>江苏政府留学奖学金</w:t>
      </w:r>
    </w:p>
    <w:p>
      <w:pPr>
        <w:tabs>
          <w:tab w:val="left" w:pos="4197"/>
          <w:tab w:val="left" w:pos="5030"/>
          <w:tab w:val="left" w:pos="7233"/>
        </w:tabs>
        <w:spacing w:before="24"/>
        <w:ind w:left="0" w:right="716" w:firstLine="0"/>
        <w:jc w:val="center"/>
        <w:rPr>
          <w:rFonts w:ascii="Times New Roman" w:eastAsia="Times New Roman"/>
          <w:sz w:val="21"/>
        </w:rPr>
      </w:pPr>
      <w:r>
        <w:rPr>
          <w:sz w:val="21"/>
        </w:rPr>
        <w:t>联系单位</w:t>
      </w:r>
      <w:r>
        <w:rPr>
          <w:spacing w:val="-5"/>
          <w:sz w:val="21"/>
        </w:rPr>
        <w:t>：</w:t>
      </w:r>
      <w:r>
        <w:rPr>
          <w:sz w:val="21"/>
        </w:rPr>
        <w:t>江苏省</w:t>
      </w:r>
      <w:r>
        <w:rPr>
          <w:spacing w:val="-5"/>
          <w:sz w:val="21"/>
        </w:rPr>
        <w:t>教</w:t>
      </w:r>
      <w:r>
        <w:rPr>
          <w:sz w:val="21"/>
        </w:rPr>
        <w:t>育厅国</w:t>
      </w:r>
      <w:r>
        <w:rPr>
          <w:spacing w:val="-5"/>
          <w:sz w:val="21"/>
        </w:rPr>
        <w:t>际</w:t>
      </w:r>
      <w:r>
        <w:rPr>
          <w:sz w:val="21"/>
        </w:rPr>
        <w:t>合作与</w:t>
      </w:r>
      <w:r>
        <w:rPr>
          <w:spacing w:val="-5"/>
          <w:sz w:val="21"/>
        </w:rPr>
        <w:t>交</w:t>
      </w:r>
      <w:r>
        <w:rPr>
          <w:sz w:val="21"/>
        </w:rPr>
        <w:t>流处</w:t>
      </w:r>
      <w:r>
        <w:rPr>
          <w:sz w:val="21"/>
        </w:rPr>
        <w:tab/>
      </w:r>
      <w:r>
        <w:rPr>
          <w:rFonts w:ascii="Times New Roman" w:eastAsia="Times New Roman"/>
          <w:sz w:val="21"/>
        </w:rPr>
        <w:t>210024</w:t>
      </w:r>
      <w:r>
        <w:rPr>
          <w:rFonts w:ascii="Times New Roman" w:eastAsia="Times New Roman"/>
          <w:sz w:val="21"/>
        </w:rPr>
        <w:tab/>
      </w:r>
      <w:r>
        <w:rPr>
          <w:sz w:val="21"/>
        </w:rPr>
        <w:t>南京市</w:t>
      </w:r>
      <w:r>
        <w:rPr>
          <w:spacing w:val="-5"/>
          <w:sz w:val="21"/>
        </w:rPr>
        <w:t>北</w:t>
      </w:r>
      <w:r>
        <w:rPr>
          <w:sz w:val="21"/>
        </w:rPr>
        <w:t>京西路</w:t>
      </w:r>
      <w:r>
        <w:rPr>
          <w:spacing w:val="-51"/>
          <w:sz w:val="21"/>
        </w:rPr>
        <w:t xml:space="preserve"> </w:t>
      </w:r>
      <w:r>
        <w:rPr>
          <w:rFonts w:ascii="Times New Roman" w:eastAsia="Times New Roman"/>
          <w:sz w:val="21"/>
        </w:rPr>
        <w:t>15</w:t>
      </w:r>
      <w:r>
        <w:rPr>
          <w:rFonts w:ascii="Times New Roman" w:eastAsia="Times New Roman"/>
          <w:spacing w:val="-4"/>
          <w:sz w:val="21"/>
        </w:rPr>
        <w:t xml:space="preserve"> </w:t>
      </w:r>
      <w:r>
        <w:rPr>
          <w:sz w:val="21"/>
        </w:rPr>
        <w:t>号</w:t>
      </w:r>
      <w:r>
        <w:rPr>
          <w:sz w:val="21"/>
        </w:rPr>
        <w:tab/>
      </w:r>
      <w:r>
        <w:rPr>
          <w:sz w:val="21"/>
        </w:rPr>
        <w:t>电</w:t>
      </w:r>
      <w:r>
        <w:rPr>
          <w:spacing w:val="-5"/>
          <w:sz w:val="21"/>
        </w:rPr>
        <w:t>话</w:t>
      </w:r>
      <w:r>
        <w:rPr>
          <w:sz w:val="21"/>
        </w:rPr>
        <w:t>：</w:t>
      </w:r>
      <w:r>
        <w:rPr>
          <w:rFonts w:ascii="Times New Roman" w:eastAsia="Times New Roman"/>
          <w:sz w:val="21"/>
        </w:rPr>
        <w:t>025-</w:t>
      </w:r>
    </w:p>
    <w:p>
      <w:pPr>
        <w:spacing w:before="57"/>
        <w:ind w:left="0" w:right="710" w:firstLine="0"/>
        <w:jc w:val="center"/>
        <w:rPr>
          <w:rFonts w:ascii="Times New Roman"/>
          <w:sz w:val="21"/>
        </w:rPr>
      </w:pPr>
      <w:r>
        <w:rPr>
          <w:rFonts w:ascii="Times New Roman"/>
          <w:sz w:val="21"/>
        </w:rPr>
        <w:t>83335212</w:t>
      </w:r>
    </w:p>
    <w:p>
      <w:pPr>
        <w:tabs>
          <w:tab w:val="left" w:pos="1466"/>
        </w:tabs>
        <w:spacing w:before="35"/>
        <w:ind w:left="0" w:right="713" w:firstLine="0"/>
        <w:jc w:val="center"/>
        <w:rPr>
          <w:rFonts w:hint="eastAsia" w:ascii="Microsoft JhengHei" w:eastAsia="Microsoft JhengHei"/>
          <w:b/>
          <w:sz w:val="32"/>
        </w:rPr>
      </w:pPr>
      <w:r>
        <w:rPr>
          <w:sz w:val="21"/>
        </w:rPr>
        <w:t>出国留学</w:t>
      </w:r>
      <w:r>
        <w:rPr>
          <w:spacing w:val="-5"/>
          <w:sz w:val="21"/>
        </w:rPr>
        <w:t>申</w:t>
      </w:r>
      <w:r>
        <w:rPr>
          <w:sz w:val="21"/>
        </w:rPr>
        <w:t>请</w:t>
      </w:r>
      <w:r>
        <w:rPr>
          <w:sz w:val="21"/>
        </w:rPr>
        <w:tab/>
      </w:r>
      <w:r>
        <w:rPr>
          <w:rFonts w:hint="eastAsia" w:ascii="Microsoft JhengHei" w:eastAsia="Microsoft JhengHei"/>
          <w:b/>
          <w:sz w:val="32"/>
        </w:rPr>
        <w:t>专家推荐信</w:t>
      </w:r>
    </w:p>
    <w:p>
      <w:pPr>
        <w:tabs>
          <w:tab w:val="left" w:pos="2981"/>
        </w:tabs>
        <w:spacing w:before="64"/>
        <w:ind w:left="149" w:right="0" w:firstLine="0"/>
        <w:jc w:val="left"/>
        <w:rPr>
          <w:sz w:val="21"/>
        </w:rPr>
      </w:pPr>
      <w:r>
        <mc:AlternateContent>
          <mc:Choice Requires="wpg">
            <w:drawing>
              <wp:anchor distT="0" distB="0" distL="114300" distR="114300" simplePos="0" relativeHeight="249553920" behindDoc="1" locked="0" layoutInCell="1" allowOverlap="1">
                <wp:simplePos x="0" y="0"/>
                <wp:positionH relativeFrom="page">
                  <wp:posOffset>847090</wp:posOffset>
                </wp:positionH>
                <wp:positionV relativeFrom="paragraph">
                  <wp:posOffset>21590</wp:posOffset>
                </wp:positionV>
                <wp:extent cx="6083935" cy="6871970"/>
                <wp:effectExtent l="1270" t="1270" r="10795" b="3810"/>
                <wp:wrapNone/>
                <wp:docPr id="24" name="组合 58"/>
                <wp:cNvGraphicFramePr/>
                <a:graphic xmlns:a="http://schemas.openxmlformats.org/drawingml/2006/main">
                  <a:graphicData uri="http://schemas.microsoft.com/office/word/2010/wordprocessingGroup">
                    <wpg:wgp>
                      <wpg:cNvGrpSpPr/>
                      <wpg:grpSpPr>
                        <a:xfrm>
                          <a:off x="0" y="0"/>
                          <a:ext cx="6083935" cy="6871970"/>
                          <a:chOff x="1334" y="34"/>
                          <a:chExt cx="9581" cy="10822"/>
                        </a:xfrm>
                      </wpg:grpSpPr>
                      <wps:wsp>
                        <wps:cNvPr id="14" name="任意多边形 59"/>
                        <wps:cNvSpPr/>
                        <wps:spPr>
                          <a:xfrm>
                            <a:off x="13343" y="-115730"/>
                            <a:ext cx="95809" cy="6336"/>
                          </a:xfrm>
                          <a:custGeom>
                            <a:avLst/>
                            <a:gdLst/>
                            <a:ahLst/>
                            <a:cxnLst/>
                            <a:pathLst>
                              <a:path w="95809" h="6336">
                                <a:moveTo>
                                  <a:pt x="-12010" y="115769"/>
                                </a:moveTo>
                                <a:lnTo>
                                  <a:pt x="-12000" y="115769"/>
                                </a:lnTo>
                                <a:moveTo>
                                  <a:pt x="-12000" y="115769"/>
                                </a:moveTo>
                                <a:lnTo>
                                  <a:pt x="-2438" y="115769"/>
                                </a:lnTo>
                                <a:moveTo>
                                  <a:pt x="-2438" y="115769"/>
                                </a:moveTo>
                                <a:lnTo>
                                  <a:pt x="-2429" y="115769"/>
                                </a:lnTo>
                                <a:moveTo>
                                  <a:pt x="-12000" y="116402"/>
                                </a:moveTo>
                                <a:lnTo>
                                  <a:pt x="-2438" y="116402"/>
                                </a:lnTo>
                              </a:path>
                            </a:pathLst>
                          </a:custGeom>
                          <a:noFill/>
                          <a:ln w="6084" cap="flat" cmpd="sng">
                            <a:solidFill>
                              <a:srgbClr val="000000"/>
                            </a:solidFill>
                            <a:prstDash val="solid"/>
                            <a:headEnd type="none" w="med" len="med"/>
                            <a:tailEnd type="none" w="med" len="med"/>
                          </a:ln>
                        </wps:spPr>
                        <wps:bodyPr upright="1"/>
                      </wps:wsp>
                      <wps:wsp>
                        <wps:cNvPr id="16" name="直线 60"/>
                        <wps:cNvSpPr/>
                        <wps:spPr>
                          <a:xfrm>
                            <a:off x="1339" y="44"/>
                            <a:ext cx="0" cy="10802"/>
                          </a:xfrm>
                          <a:prstGeom prst="line">
                            <a:avLst/>
                          </a:prstGeom>
                          <a:ln w="6084" cap="flat" cmpd="sng">
                            <a:solidFill>
                              <a:srgbClr val="000000"/>
                            </a:solidFill>
                            <a:prstDash val="solid"/>
                            <a:headEnd type="none" w="med" len="med"/>
                            <a:tailEnd type="none" w="med" len="med"/>
                          </a:ln>
                        </wps:spPr>
                        <wps:bodyPr upright="1"/>
                      </wps:wsp>
                      <wps:wsp>
                        <wps:cNvPr id="18" name="任意多边形 61"/>
                        <wps:cNvSpPr/>
                        <wps:spPr>
                          <a:xfrm>
                            <a:off x="13343" y="-7610"/>
                            <a:ext cx="95713" cy="2"/>
                          </a:xfrm>
                          <a:custGeom>
                            <a:avLst/>
                            <a:gdLst/>
                            <a:ahLst/>
                            <a:cxnLst/>
                            <a:pathLst>
                              <a:path w="95713">
                                <a:moveTo>
                                  <a:pt x="-12010" y="18461"/>
                                </a:moveTo>
                                <a:lnTo>
                                  <a:pt x="-12000" y="18461"/>
                                </a:lnTo>
                                <a:moveTo>
                                  <a:pt x="-12000" y="18461"/>
                                </a:moveTo>
                                <a:lnTo>
                                  <a:pt x="-2438" y="18461"/>
                                </a:lnTo>
                              </a:path>
                            </a:pathLst>
                          </a:custGeom>
                          <a:noFill/>
                          <a:ln w="6084" cap="flat" cmpd="sng">
                            <a:solidFill>
                              <a:srgbClr val="000000"/>
                            </a:solidFill>
                            <a:prstDash val="solid"/>
                            <a:headEnd type="none" w="med" len="med"/>
                            <a:tailEnd type="none" w="med" len="med"/>
                          </a:ln>
                        </wps:spPr>
                        <wps:bodyPr upright="1"/>
                      </wps:wsp>
                      <wps:wsp>
                        <wps:cNvPr id="20" name="直线 62"/>
                        <wps:cNvSpPr/>
                        <wps:spPr>
                          <a:xfrm>
                            <a:off x="10910" y="44"/>
                            <a:ext cx="0" cy="10802"/>
                          </a:xfrm>
                          <a:prstGeom prst="line">
                            <a:avLst/>
                          </a:prstGeom>
                          <a:ln w="6084" cap="flat" cmpd="sng">
                            <a:solidFill>
                              <a:srgbClr val="000000"/>
                            </a:solidFill>
                            <a:prstDash val="solid"/>
                            <a:headEnd type="none" w="med" len="med"/>
                            <a:tailEnd type="none" w="med" len="med"/>
                          </a:ln>
                        </wps:spPr>
                        <wps:bodyPr upright="1"/>
                      </wps:wsp>
                      <wps:wsp>
                        <wps:cNvPr id="22" name="直线 63"/>
                        <wps:cNvSpPr/>
                        <wps:spPr>
                          <a:xfrm>
                            <a:off x="10906" y="10851"/>
                            <a:ext cx="9" cy="0"/>
                          </a:xfrm>
                          <a:prstGeom prst="line">
                            <a:avLst/>
                          </a:prstGeom>
                          <a:ln w="6084" cap="flat" cmpd="sng">
                            <a:solidFill>
                              <a:srgbClr val="000000"/>
                            </a:solidFill>
                            <a:prstDash val="solid"/>
                            <a:headEnd type="none" w="med" len="med"/>
                            <a:tailEnd type="none" w="med" len="med"/>
                          </a:ln>
                        </wps:spPr>
                        <wps:bodyPr upright="1"/>
                      </wps:wsp>
                    </wpg:wgp>
                  </a:graphicData>
                </a:graphic>
              </wp:anchor>
            </w:drawing>
          </mc:Choice>
          <mc:Fallback>
            <w:pict>
              <v:group id="组合 58" o:spid="_x0000_s1026" o:spt="203" style="position:absolute;left:0pt;margin-left:66.7pt;margin-top:1.7pt;height:541.1pt;width:479.05pt;mso-position-horizontal-relative:page;z-index:-253762560;mso-width-relative:page;mso-height-relative:page;" coordorigin="1334,34" coordsize="9581,10822" o:gfxdata="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oShcS2QAAAAsBAAAPAAAAAAAAAAEAIAAAACIAAABk&#10;cnMvZG93bnJldi54bWxQSwECFAAUAAAACACHTuJAL3/tes0DAADHDwAADgAAAAAAAAABACAAAAAo&#10;AQAAZHJzL2Uyb0RvYy54bWxQSwUGAAAAAAYABgBZAQAAZwcAAAAA&#10;">
                <o:lock v:ext="edit" aspectratio="f"/>
                <v:shape id="任意多边形 59" o:spid="_x0000_s1026" o:spt="100" style="position:absolute;left:13343;top:-115730;height:6336;width:95809;" filled="f" stroked="t" coordsize="95809,6336" o:gfxdata="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I4aPK8AAAA&#10;2wAAAA8AAAAAAAAAAQAgAAAAIgAAAGRycy9kb3ducmV2LnhtbFBLAQIUABQAAAAIAIdO4kAzLwWe&#10;OwAAADkAAAAQAAAAAAAAAAEAIAAAAAsBAABkcnMvc2hhcGV4bWwueG1sUEsFBgAAAAAGAAYAWwEA&#10;ALUDAAAAAA==&#10;" path="m-12010,115769l-12000,115769m-12000,115769l-2438,115769m-2438,115769l-2429,115769m-12000,116402l-2438,116402e">
                  <v:fill on="f" focussize="0,0"/>
                  <v:stroke weight="0.479055118110236pt" color="#000000" joinstyle="round"/>
                  <v:imagedata o:title=""/>
                  <o:lock v:ext="edit" aspectratio="f"/>
                </v:shape>
                <v:line id="直线 60" o:spid="_x0000_s1026" o:spt="20" style="position:absolute;left:1339;top:44;height:10802;width:0;" filled="f" stroked="t" coordsize="21600,21600" o:gfxdata="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LtxXW2AAAA2wAAAA8A&#10;AAAAAAAAAQAgAAAAIgAAAGRycy9kb3ducmV2LnhtbFBLAQIUABQAAAAIAIdO4kAzLwWeOwAAADkA&#10;AAAQAAAAAAAAAAEAIAAAAAUBAABkcnMvc2hhcGV4bWwueG1sUEsFBgAAAAAGAAYAWwEAAK8DAAAA&#10;AA==&#10;">
                  <v:fill on="f" focussize="0,0"/>
                  <v:stroke weight="0.479055118110236pt" color="#000000" joinstyle="round"/>
                  <v:imagedata o:title=""/>
                  <o:lock v:ext="edit" aspectratio="f"/>
                </v:line>
                <v:shape id="任意多边形 61" o:spid="_x0000_s1026" o:spt="100" style="position:absolute;left:13343;top:-7610;height:2;width:95713;" filled="f" stroked="t" coordsize="95713,1" o:gfxdata="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o96Wm8AAAA&#10;2wAAAA8AAAAAAAAAAQAgAAAAIgAAAGRycy9kb3ducmV2LnhtbFBLAQIUABQAAAAIAIdO4kAzLwWe&#10;OwAAADkAAAAQAAAAAAAAAAEAIAAAAAsBAABkcnMvc2hhcGV4bWwueG1sUEsFBgAAAAAGAAYAWwEA&#10;ALUDAAAAAA==&#10;" path="m-12010,18461l-12000,18461m-12000,18461l-2438,18461e">
                  <v:fill on="f" focussize="0,0"/>
                  <v:stroke weight="0.479055118110236pt" color="#000000" joinstyle="round"/>
                  <v:imagedata o:title=""/>
                  <o:lock v:ext="edit" aspectratio="f"/>
                </v:shape>
                <v:line id="直线 62" o:spid="_x0000_s1026" o:spt="20" style="position:absolute;left:10910;top:44;height:10802;width:0;" filled="f" stroked="t" coordsize="21600,21600" o:gfxdata="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8JDIntwAAANsAAAAP&#10;AAAAAAAAAAEAIAAAACIAAABkcnMvZG93bnJldi54bWxQSwECFAAUAAAACACHTuJAMy8FnjsAAAA5&#10;AAAAEAAAAAAAAAABACAAAAAGAQAAZHJzL3NoYXBleG1sLnhtbFBLBQYAAAAABgAGAFsBAACwAwAA&#10;AAA=&#10;">
                  <v:fill on="f" focussize="0,0"/>
                  <v:stroke weight="0.479055118110236pt" color="#000000" joinstyle="round"/>
                  <v:imagedata o:title=""/>
                  <o:lock v:ext="edit" aspectratio="f"/>
                </v:line>
                <v:line id="直线 63" o:spid="_x0000_s1026" o:spt="20" style="position:absolute;left:10906;top:10851;height:0;width:9;" filled="f" stroked="t" coordsize="21600,21600" o:gfxdata="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O6Ccu5AAAA2wAA&#10;AA8AAAAAAAAAAQAgAAAAIgAAAGRycy9kb3ducmV2LnhtbFBLAQIUABQAAAAIAIdO4kAzLwWeOwAA&#10;ADkAAAAQAAAAAAAAAAEAIAAAAAgBAABkcnMvc2hhcGV4bWwueG1sUEsFBgAAAAAGAAYAWwEAALID&#10;AAAAAA==&#10;">
                  <v:fill on="f" focussize="0,0"/>
                  <v:stroke weight="0.479055118110236pt" color="#000000" joinstyle="round"/>
                  <v:imagedata o:title=""/>
                  <o:lock v:ext="edit" aspectratio="f"/>
                </v:line>
              </v:group>
            </w:pict>
          </mc:Fallback>
        </mc:AlternateContent>
      </w:r>
      <w:r>
        <w:rPr>
          <w:sz w:val="21"/>
        </w:rPr>
        <w:t>申请人姓</w:t>
      </w:r>
      <w:r>
        <w:rPr>
          <w:spacing w:val="-7"/>
          <w:sz w:val="21"/>
        </w:rPr>
        <w:t>名</w:t>
      </w:r>
      <w:r>
        <w:rPr>
          <w:sz w:val="21"/>
        </w:rPr>
        <w:t>：</w:t>
      </w:r>
      <w:r>
        <w:rPr>
          <w:sz w:val="21"/>
        </w:rPr>
        <w:tab/>
      </w:r>
      <w:r>
        <w:rPr>
          <w:sz w:val="21"/>
        </w:rPr>
        <w:t>现工作</w:t>
      </w:r>
      <w:r>
        <w:rPr>
          <w:spacing w:val="-7"/>
          <w:sz w:val="21"/>
        </w:rPr>
        <w:t>单</w:t>
      </w:r>
      <w:r>
        <w:rPr>
          <w:sz w:val="21"/>
        </w:rPr>
        <w:t>位：</w:t>
      </w:r>
    </w:p>
    <w:p>
      <w:pPr>
        <w:pStyle w:val="7"/>
        <w:spacing w:before="12"/>
        <w:rPr>
          <w:sz w:val="22"/>
        </w:rPr>
      </w:pPr>
    </w:p>
    <w:p>
      <w:pPr>
        <w:spacing w:before="71"/>
        <w:ind w:left="144" w:right="0" w:firstLine="0"/>
        <w:jc w:val="left"/>
        <w:rPr>
          <w:sz w:val="21"/>
        </w:rPr>
      </w:pPr>
      <w:r>
        <w:rPr>
          <w:sz w:val="21"/>
        </w:rPr>
        <w:t>请告：⑴ 您何时开始认识申请人：</w:t>
      </w:r>
    </w:p>
    <w:p>
      <w:pPr>
        <w:spacing w:before="43"/>
        <w:ind w:left="778" w:right="0" w:firstLine="0"/>
        <w:jc w:val="left"/>
        <w:rPr>
          <w:sz w:val="21"/>
        </w:rPr>
      </w:pPr>
      <w:r>
        <w:rPr>
          <w:sz w:val="21"/>
        </w:rPr>
        <w:t>⑵ 您与申请人在学术、研究或工作方面的关系：</w:t>
      </w:r>
    </w:p>
    <w:p>
      <w:pPr>
        <w:pStyle w:val="7"/>
        <w:rPr>
          <w:sz w:val="20"/>
        </w:rPr>
      </w:pPr>
    </w:p>
    <w:p>
      <w:pPr>
        <w:pStyle w:val="7"/>
        <w:rPr>
          <w:sz w:val="20"/>
        </w:rPr>
      </w:pPr>
    </w:p>
    <w:p>
      <w:pPr>
        <w:pStyle w:val="7"/>
        <w:spacing w:before="9"/>
      </w:pPr>
    </w:p>
    <w:p>
      <w:pPr>
        <w:spacing w:before="0" w:line="278" w:lineRule="auto"/>
        <w:ind w:left="1198" w:right="922" w:hanging="1054"/>
        <w:jc w:val="left"/>
        <w:rPr>
          <w:sz w:val="21"/>
        </w:rPr>
      </w:pPr>
      <w:r>
        <w:rPr>
          <w:spacing w:val="-22"/>
          <w:w w:val="100"/>
          <w:sz w:val="21"/>
        </w:rPr>
        <w:t>推荐意见：</w:t>
      </w:r>
      <w:r>
        <w:rPr>
          <w:spacing w:val="-7"/>
          <w:w w:val="100"/>
          <w:sz w:val="21"/>
        </w:rPr>
        <w:t>（</w:t>
      </w:r>
      <w:r>
        <w:rPr>
          <w:spacing w:val="-5"/>
          <w:w w:val="100"/>
          <w:sz w:val="21"/>
        </w:rPr>
        <w:t>请介绍申请人的学术研究水平、工作能力、自身素质、行为表现、有无发展潜力、在</w:t>
      </w:r>
      <w:r>
        <w:rPr>
          <w:spacing w:val="-7"/>
          <w:sz w:val="21"/>
        </w:rPr>
        <w:t>学术水平方面的不足、出国进修的必要性等，以及出国留学计划完成的可能性</w:t>
      </w:r>
      <w:r>
        <w:rPr>
          <w:sz w:val="21"/>
        </w:rPr>
        <w:t>）</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spacing w:before="172"/>
        <w:ind w:left="5919" w:right="0" w:firstLine="0"/>
        <w:jc w:val="left"/>
        <w:rPr>
          <w:sz w:val="21"/>
        </w:rPr>
      </w:pPr>
      <w:r>
        <w:rPr>
          <w:sz w:val="21"/>
        </w:rPr>
        <w:t>推荐人签名：</w:t>
      </w:r>
    </w:p>
    <w:p>
      <w:pPr>
        <w:pStyle w:val="7"/>
        <w:spacing w:before="1"/>
      </w:pPr>
    </w:p>
    <w:p>
      <w:pPr>
        <w:tabs>
          <w:tab w:val="left" w:pos="7174"/>
          <w:tab w:val="left" w:pos="7800"/>
          <w:tab w:val="left" w:pos="8434"/>
        </w:tabs>
        <w:spacing w:before="0"/>
        <w:ind w:left="5919" w:right="0" w:firstLine="0"/>
        <w:jc w:val="left"/>
        <w:rPr>
          <w:sz w:val="21"/>
        </w:rPr>
      </w:pPr>
      <w:r>
        <mc:AlternateContent>
          <mc:Choice Requires="wps">
            <w:drawing>
              <wp:anchor distT="0" distB="0" distL="0" distR="0" simplePos="0" relativeHeight="251722752" behindDoc="1" locked="0" layoutInCell="1" allowOverlap="1">
                <wp:simplePos x="0" y="0"/>
                <wp:positionH relativeFrom="page">
                  <wp:posOffset>901700</wp:posOffset>
                </wp:positionH>
                <wp:positionV relativeFrom="paragraph">
                  <wp:posOffset>201295</wp:posOffset>
                </wp:positionV>
                <wp:extent cx="5974080" cy="0"/>
                <wp:effectExtent l="0" t="0" r="0" b="0"/>
                <wp:wrapTopAndBottom/>
                <wp:docPr id="88" name="直线 64"/>
                <wp:cNvGraphicFramePr/>
                <a:graphic xmlns:a="http://schemas.openxmlformats.org/drawingml/2006/main">
                  <a:graphicData uri="http://schemas.microsoft.com/office/word/2010/wordprocessingShape">
                    <wps:wsp>
                      <wps:cNvSpPr/>
                      <wps:spPr>
                        <a:xfrm>
                          <a:off x="0" y="0"/>
                          <a:ext cx="5974080" cy="0"/>
                        </a:xfrm>
                        <a:prstGeom prst="line">
                          <a:avLst/>
                        </a:prstGeom>
                        <a:ln w="9126" cap="flat" cmpd="sng">
                          <a:solidFill>
                            <a:srgbClr val="000000"/>
                          </a:solidFill>
                          <a:prstDash val="solid"/>
                          <a:headEnd type="none" w="med" len="med"/>
                          <a:tailEnd type="none" w="med" len="med"/>
                        </a:ln>
                      </wps:spPr>
                      <wps:bodyPr upright="1"/>
                    </wps:wsp>
                  </a:graphicData>
                </a:graphic>
              </wp:anchor>
            </w:drawing>
          </mc:Choice>
          <mc:Fallback>
            <w:pict>
              <v:line id="直线 64" o:spid="_x0000_s1026" o:spt="20" style="position:absolute;left:0pt;margin-left:71pt;margin-top:15.85pt;height:0pt;width:470.4pt;mso-position-horizontal-relative:page;mso-wrap-distance-bottom:0pt;mso-wrap-distance-top:0pt;z-index:-251593728;mso-width-relative:page;mso-height-relative:page;" filled="f" stroked="t" coordsize="21600,21600" o:gfxdata="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BXE4JdcAAAAKAQAADwAAAAAAAAABACAAAAAiAAAA&#10;ZHJzL2Rvd25yZXYueG1sUEsBAhQAFAAAAAgAh07iQNkrFDzPAQAAjwMAAA4AAAAAAAAAAQAgAAAA&#10;JgEAAGRycy9lMm9Eb2MueG1sUEsFBgAAAAAGAAYAWQEAAGcFAAAAAA==&#10;">
                <v:fill on="f" focussize="0,0"/>
                <v:stroke weight="0.718582677165354pt" color="#000000" joinstyle="round"/>
                <v:imagedata o:title=""/>
                <o:lock v:ext="edit" aspectratio="f"/>
                <w10:wrap type="topAndBottom"/>
              </v:line>
            </w:pict>
          </mc:Fallback>
        </mc:AlternateContent>
      </w:r>
      <w:r>
        <w:rPr>
          <w:spacing w:val="-7"/>
          <w:sz w:val="21"/>
        </w:rPr>
        <w:t>日</w:t>
      </w:r>
      <w:r>
        <w:rPr>
          <w:sz w:val="21"/>
        </w:rPr>
        <w:t>期：</w:t>
      </w:r>
      <w:r>
        <w:rPr>
          <w:sz w:val="21"/>
        </w:rPr>
        <w:tab/>
      </w:r>
      <w:r>
        <w:rPr>
          <w:sz w:val="21"/>
        </w:rPr>
        <w:t>年</w:t>
      </w:r>
      <w:r>
        <w:rPr>
          <w:sz w:val="21"/>
        </w:rPr>
        <w:tab/>
      </w:r>
      <w:r>
        <w:rPr>
          <w:sz w:val="21"/>
        </w:rPr>
        <w:t>月</w:t>
      </w:r>
      <w:r>
        <w:rPr>
          <w:sz w:val="21"/>
        </w:rPr>
        <w:tab/>
      </w:r>
      <w:r>
        <w:rPr>
          <w:sz w:val="21"/>
        </w:rPr>
        <w:t>日</w:t>
      </w:r>
    </w:p>
    <w:p>
      <w:pPr>
        <w:pStyle w:val="7"/>
        <w:spacing w:before="6"/>
        <w:rPr>
          <w:sz w:val="17"/>
        </w:rPr>
      </w:pPr>
    </w:p>
    <w:p>
      <w:pPr>
        <w:tabs>
          <w:tab w:val="left" w:pos="4289"/>
          <w:tab w:val="left" w:pos="9475"/>
        </w:tabs>
        <w:spacing w:before="78"/>
        <w:ind w:left="149" w:right="0" w:firstLine="0"/>
        <w:jc w:val="left"/>
        <w:rPr>
          <w:rFonts w:ascii="Times New Roman" w:eastAsia="Times New Roman"/>
          <w:sz w:val="21"/>
        </w:rPr>
      </w:pPr>
      <w:r>
        <w:rPr>
          <w:sz w:val="21"/>
        </w:rPr>
        <w:t>推荐人简</w:t>
      </w:r>
      <w:r>
        <w:rPr>
          <w:spacing w:val="-7"/>
          <w:sz w:val="21"/>
        </w:rPr>
        <w:t>况</w:t>
      </w:r>
      <w:r>
        <w:rPr>
          <w:sz w:val="21"/>
        </w:rPr>
        <w:t>：姓名：</w:t>
      </w:r>
      <w:r>
        <w:rPr>
          <w:sz w:val="21"/>
          <w:u w:val="single"/>
        </w:rPr>
        <w:t xml:space="preserve"> </w:t>
      </w:r>
      <w:r>
        <w:rPr>
          <w:sz w:val="21"/>
          <w:u w:val="single"/>
        </w:rPr>
        <w:tab/>
      </w:r>
      <w:r>
        <w:rPr>
          <w:spacing w:val="-1"/>
          <w:sz w:val="21"/>
        </w:rPr>
        <w:t>专</w:t>
      </w:r>
      <w:r>
        <w:rPr>
          <w:spacing w:val="-5"/>
          <w:sz w:val="21"/>
        </w:rPr>
        <w:t>业</w:t>
      </w:r>
      <w:r>
        <w:rPr>
          <w:spacing w:val="-1"/>
          <w:sz w:val="21"/>
        </w:rPr>
        <w:t>技术</w:t>
      </w:r>
      <w:r>
        <w:rPr>
          <w:sz w:val="21"/>
        </w:rPr>
        <w:t>职称</w:t>
      </w:r>
      <w:r>
        <w:rPr>
          <w:rFonts w:ascii="Times New Roman" w:eastAsia="Times New Roman"/>
          <w:sz w:val="21"/>
        </w:rPr>
        <w:t>/</w:t>
      </w:r>
      <w:r>
        <w:rPr>
          <w:sz w:val="21"/>
        </w:rPr>
        <w:t>行</w:t>
      </w:r>
      <w:r>
        <w:rPr>
          <w:spacing w:val="-7"/>
          <w:sz w:val="21"/>
        </w:rPr>
        <w:t>政</w:t>
      </w:r>
      <w:r>
        <w:rPr>
          <w:sz w:val="21"/>
        </w:rPr>
        <w:t>职务</w:t>
      </w:r>
      <w:r>
        <w:rPr>
          <w:rFonts w:ascii="Times New Roman" w:eastAsia="Times New Roman"/>
          <w:sz w:val="21"/>
          <w:u w:val="single"/>
        </w:rPr>
        <w:t xml:space="preserve"> </w:t>
      </w:r>
      <w:r>
        <w:rPr>
          <w:rFonts w:ascii="Times New Roman" w:eastAsia="Times New Roman"/>
          <w:sz w:val="21"/>
          <w:u w:val="single"/>
        </w:rPr>
        <w:tab/>
      </w:r>
    </w:p>
    <w:p>
      <w:pPr>
        <w:pStyle w:val="7"/>
        <w:spacing w:before="10"/>
        <w:rPr>
          <w:rFonts w:ascii="Times New Roman"/>
          <w:sz w:val="23"/>
        </w:rPr>
      </w:pPr>
    </w:p>
    <w:p>
      <w:pPr>
        <w:tabs>
          <w:tab w:val="left" w:pos="6070"/>
          <w:tab w:val="left" w:pos="7906"/>
          <w:tab w:val="left" w:pos="9499"/>
        </w:tabs>
        <w:spacing w:before="79" w:line="256" w:lineRule="exact"/>
        <w:ind w:left="1409" w:right="0" w:firstLine="0"/>
        <w:jc w:val="left"/>
        <w:rPr>
          <w:sz w:val="21"/>
        </w:rPr>
      </w:pPr>
      <w:r>
        <w:rPr>
          <w:w w:val="100"/>
          <w:sz w:val="21"/>
        </w:rPr>
        <w:t>工作</w:t>
      </w:r>
      <w:r>
        <w:rPr>
          <w:spacing w:val="-5"/>
          <w:w w:val="100"/>
          <w:sz w:val="21"/>
        </w:rPr>
        <w:t>单</w:t>
      </w:r>
      <w:r>
        <w:rPr>
          <w:w w:val="100"/>
          <w:sz w:val="21"/>
        </w:rPr>
        <w:t>位</w:t>
      </w:r>
      <w:r>
        <w:rPr>
          <w:spacing w:val="-2"/>
          <w:w w:val="100"/>
          <w:sz w:val="21"/>
        </w:rPr>
        <w:t>：</w:t>
      </w:r>
      <w:r>
        <w:rPr>
          <w:rFonts w:ascii="Times New Roman" w:eastAsia="Times New Roman"/>
          <w:w w:val="100"/>
          <w:sz w:val="21"/>
          <w:u w:val="single"/>
        </w:rPr>
        <w:t xml:space="preserve"> </w:t>
      </w:r>
      <w:r>
        <w:rPr>
          <w:rFonts w:ascii="Times New Roman" w:eastAsia="Times New Roman"/>
          <w:sz w:val="21"/>
          <w:u w:val="single"/>
        </w:rPr>
        <w:tab/>
      </w:r>
      <w:r>
        <w:rPr>
          <w:rFonts w:ascii="Times New Roman" w:eastAsia="Times New Roman"/>
          <w:sz w:val="21"/>
        </w:rPr>
        <w:t xml:space="preserve"> </w:t>
      </w:r>
      <w:r>
        <w:rPr>
          <w:w w:val="100"/>
          <w:sz w:val="21"/>
        </w:rPr>
        <w:t>联系电</w:t>
      </w:r>
      <w:r>
        <w:rPr>
          <w:spacing w:val="-5"/>
          <w:w w:val="100"/>
          <w:sz w:val="21"/>
        </w:rPr>
        <w:t>话</w:t>
      </w:r>
      <w:r>
        <w:rPr>
          <w:spacing w:val="-106"/>
          <w:w w:val="100"/>
          <w:sz w:val="21"/>
        </w:rPr>
        <w:t>：</w:t>
      </w:r>
      <w:r>
        <w:rPr>
          <w:spacing w:val="-2"/>
          <w:w w:val="100"/>
          <w:sz w:val="21"/>
        </w:rPr>
        <w:t>（</w:t>
      </w:r>
      <w:r>
        <w:rPr>
          <w:rFonts w:ascii="Times New Roman" w:eastAsia="Times New Roman"/>
          <w:w w:val="100"/>
          <w:sz w:val="21"/>
          <w:u w:val="single"/>
        </w:rPr>
        <w:t xml:space="preserve"> </w:t>
      </w:r>
      <w:r>
        <w:rPr>
          <w:rFonts w:ascii="Times New Roman" w:eastAsia="Times New Roman"/>
          <w:sz w:val="21"/>
          <w:u w:val="single"/>
        </w:rPr>
        <w:tab/>
      </w:r>
      <w:r>
        <w:rPr>
          <w:w w:val="100"/>
          <w:sz w:val="21"/>
          <w:u w:val="single"/>
        </w:rPr>
        <w:t>）</w:t>
      </w:r>
      <w:r>
        <w:rPr>
          <w:sz w:val="21"/>
          <w:u w:val="single"/>
        </w:rPr>
        <w:tab/>
      </w:r>
    </w:p>
    <w:p>
      <w:pPr>
        <w:spacing w:before="0" w:line="373" w:lineRule="exact"/>
        <w:ind w:left="1303" w:right="0" w:firstLine="0"/>
        <w:jc w:val="left"/>
        <w:rPr>
          <w:sz w:val="21"/>
        </w:rPr>
      </w:pPr>
      <w:r>
        <w:rPr>
          <w:sz w:val="21"/>
        </w:rPr>
        <w:t>（注：推荐人须具有</w:t>
      </w:r>
      <w:r>
        <w:rPr>
          <w:rFonts w:hint="eastAsia" w:ascii="Microsoft JhengHei" w:eastAsia="Microsoft JhengHei"/>
          <w:b/>
          <w:sz w:val="21"/>
        </w:rPr>
        <w:t>正高级</w:t>
      </w:r>
      <w:r>
        <w:rPr>
          <w:sz w:val="21"/>
        </w:rPr>
        <w:t>专业技术职称）</w:t>
      </w:r>
    </w:p>
    <w:p>
      <w:pPr>
        <w:spacing w:after="0" w:line="373" w:lineRule="exact"/>
        <w:jc w:val="left"/>
        <w:rPr>
          <w:sz w:val="21"/>
        </w:rPr>
        <w:sectPr>
          <w:pgSz w:w="11900" w:h="16840"/>
          <w:pgMar w:top="1600" w:right="620" w:bottom="1660" w:left="1300" w:header="0" w:footer="1476" w:gutter="0"/>
        </w:sect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3"/>
        <w:spacing w:before="100"/>
        <w:ind w:right="693"/>
        <w:jc w:val="center"/>
      </w:pPr>
      <w:r>
        <w:t>高级研究人员、访问学者申请材料说明</w:t>
      </w:r>
    </w:p>
    <w:p>
      <w:pPr>
        <w:pStyle w:val="7"/>
        <w:spacing w:before="6"/>
        <w:rPr>
          <w:rFonts w:ascii="Microsoft JhengHei"/>
          <w:b/>
          <w:sz w:val="18"/>
        </w:rPr>
      </w:pPr>
    </w:p>
    <w:p>
      <w:pPr>
        <w:spacing w:before="0" w:line="278" w:lineRule="auto"/>
        <w:ind w:left="684" w:right="912" w:hanging="312"/>
        <w:jc w:val="both"/>
        <w:rPr>
          <w:sz w:val="21"/>
        </w:rPr>
      </w:pPr>
      <w:r>
        <w:rPr>
          <w:rFonts w:ascii="Times New Roman" w:eastAsia="Times New Roman"/>
          <w:sz w:val="21"/>
        </w:rPr>
        <w:t>1</w:t>
      </w:r>
      <w:r>
        <w:rPr>
          <w:spacing w:val="-5"/>
          <w:sz w:val="21"/>
        </w:rPr>
        <w:t xml:space="preserve">、申请人须提交申请材料两套。均须使用 </w:t>
      </w:r>
      <w:r>
        <w:rPr>
          <w:rFonts w:ascii="Times New Roman" w:eastAsia="Times New Roman"/>
          <w:sz w:val="21"/>
        </w:rPr>
        <w:t xml:space="preserve">A4 </w:t>
      </w:r>
      <w:r>
        <w:rPr>
          <w:spacing w:val="-5"/>
          <w:sz w:val="21"/>
        </w:rPr>
        <w:t>规格的纸张，证明材料应放在申请表之后。每份</w:t>
      </w:r>
      <w:r>
        <w:rPr>
          <w:spacing w:val="-7"/>
          <w:sz w:val="21"/>
        </w:rPr>
        <w:t>申请表连同证明材料均按下述顺序装订工整，不得特殊装订。</w:t>
      </w:r>
    </w:p>
    <w:p>
      <w:pPr>
        <w:spacing w:before="55" w:line="321" w:lineRule="auto"/>
        <w:ind w:left="684" w:right="914" w:hanging="312"/>
        <w:jc w:val="both"/>
        <w:rPr>
          <w:sz w:val="21"/>
        </w:rPr>
      </w:pPr>
      <w:r>
        <w:rPr>
          <w:rFonts w:ascii="Times New Roman" w:hAnsi="Times New Roman" w:eastAsia="Times New Roman"/>
          <w:sz w:val="21"/>
        </w:rPr>
        <w:t>2</w:t>
      </w:r>
      <w:r>
        <w:rPr>
          <w:sz w:val="21"/>
        </w:rPr>
        <w:t>、填写申请表时，须按栏目要求如实填写，内容应准确、详尽。填选择项时，请在确认的</w:t>
      </w:r>
      <w:r>
        <w:rPr>
          <w:rFonts w:ascii="Times New Roman" w:hAnsi="Times New Roman" w:eastAsia="Times New Roman"/>
          <w:sz w:val="21"/>
        </w:rPr>
        <w:t xml:space="preserve">“□” </w:t>
      </w:r>
      <w:r>
        <w:rPr>
          <w:sz w:val="21"/>
        </w:rPr>
        <w:t>内打</w:t>
      </w:r>
      <w:r>
        <w:rPr>
          <w:rFonts w:ascii="Times New Roman" w:hAnsi="Times New Roman" w:eastAsia="Times New Roman"/>
          <w:sz w:val="21"/>
        </w:rPr>
        <w:t>“</w:t>
      </w:r>
      <w:r>
        <w:rPr>
          <w:sz w:val="21"/>
        </w:rPr>
        <w:t>╳</w:t>
      </w:r>
      <w:r>
        <w:rPr>
          <w:rFonts w:ascii="Times New Roman" w:hAnsi="Times New Roman" w:eastAsia="Times New Roman"/>
          <w:sz w:val="21"/>
        </w:rPr>
        <w:t>”</w:t>
      </w:r>
      <w:r>
        <w:rPr>
          <w:sz w:val="21"/>
        </w:rPr>
        <w:t>。申请表须打印或用钢笔认真填写，书写端正、整洁。栏目填写不全、书写潦草、涂改的表格视为不合格材料，不予受理。</w:t>
      </w:r>
    </w:p>
    <w:p>
      <w:pPr>
        <w:spacing w:before="0" w:line="319" w:lineRule="auto"/>
        <w:ind w:left="684" w:right="912" w:hanging="312"/>
        <w:jc w:val="left"/>
        <w:rPr>
          <w:sz w:val="21"/>
        </w:rPr>
      </w:pPr>
      <w:r>
        <w:rPr>
          <w:rFonts w:ascii="Times New Roman" w:hAnsi="Times New Roman" w:eastAsia="Times New Roman"/>
          <w:sz w:val="21"/>
        </w:rPr>
        <w:t>3</w:t>
      </w:r>
      <w:r>
        <w:rPr>
          <w:sz w:val="21"/>
        </w:rPr>
        <w:t>、第一页的</w:t>
      </w:r>
      <w:r>
        <w:rPr>
          <w:rFonts w:ascii="Times New Roman" w:hAnsi="Times New Roman" w:eastAsia="Times New Roman"/>
          <w:sz w:val="21"/>
        </w:rPr>
        <w:t>“</w:t>
      </w:r>
      <w:r>
        <w:rPr>
          <w:sz w:val="21"/>
        </w:rPr>
        <w:t>编号</w:t>
      </w:r>
      <w:r>
        <w:rPr>
          <w:rFonts w:ascii="Times New Roman" w:hAnsi="Times New Roman" w:eastAsia="Times New Roman"/>
          <w:sz w:val="21"/>
        </w:rPr>
        <w:t>”</w:t>
      </w:r>
      <w:r>
        <w:rPr>
          <w:sz w:val="21"/>
        </w:rPr>
        <w:t>由省教育厅统一编写；</w:t>
      </w:r>
      <w:r>
        <w:rPr>
          <w:rFonts w:ascii="Times New Roman" w:hAnsi="Times New Roman" w:eastAsia="Times New Roman"/>
          <w:sz w:val="21"/>
        </w:rPr>
        <w:t>“</w:t>
      </w:r>
      <w:r>
        <w:rPr>
          <w:sz w:val="21"/>
        </w:rPr>
        <w:t>主管部门名称</w:t>
      </w:r>
      <w:r>
        <w:rPr>
          <w:rFonts w:ascii="Times New Roman" w:hAnsi="Times New Roman" w:eastAsia="Times New Roman"/>
          <w:sz w:val="21"/>
        </w:rPr>
        <w:t>”</w:t>
      </w:r>
      <w:r>
        <w:rPr>
          <w:sz w:val="21"/>
        </w:rPr>
        <w:t>请填写到各直辖市、高校、省厅局、省级科研院所的名称。</w:t>
      </w:r>
    </w:p>
    <w:p>
      <w:pPr>
        <w:spacing w:before="0"/>
        <w:ind w:left="372" w:right="0" w:firstLine="0"/>
        <w:jc w:val="left"/>
        <w:rPr>
          <w:sz w:val="21"/>
        </w:rPr>
      </w:pPr>
      <w:r>
        <w:rPr>
          <w:rFonts w:ascii="Times New Roman" w:eastAsia="Times New Roman"/>
          <w:sz w:val="21"/>
        </w:rPr>
        <w:t>4</w:t>
      </w:r>
      <w:r>
        <w:rPr>
          <w:sz w:val="21"/>
        </w:rPr>
        <w:t>、若申请艺术、体育类学科，请在首页学科名称中选择文科类，在下面注明艺术或体育。</w:t>
      </w:r>
    </w:p>
    <w:p>
      <w:pPr>
        <w:spacing w:before="33"/>
        <w:ind w:left="372" w:right="0" w:firstLine="0"/>
        <w:jc w:val="left"/>
        <w:rPr>
          <w:sz w:val="21"/>
        </w:rPr>
      </w:pPr>
      <w:r>
        <w:rPr>
          <w:rFonts w:ascii="Times New Roman" w:hAnsi="Times New Roman" w:eastAsia="Times New Roman"/>
          <w:sz w:val="21"/>
        </w:rPr>
        <w:t>5</w:t>
      </w:r>
      <w:r>
        <w:rPr>
          <w:sz w:val="21"/>
        </w:rPr>
        <w:t>、申请表中</w:t>
      </w:r>
      <w:r>
        <w:rPr>
          <w:rFonts w:ascii="Times New Roman" w:hAnsi="Times New Roman" w:eastAsia="Times New Roman"/>
          <w:sz w:val="21"/>
        </w:rPr>
        <w:t>“</w:t>
      </w:r>
      <w:r>
        <w:rPr>
          <w:sz w:val="21"/>
        </w:rPr>
        <w:t>同意</w:t>
      </w:r>
      <w:r>
        <w:rPr>
          <w:rFonts w:ascii="Times New Roman" w:hAnsi="Times New Roman" w:eastAsia="Times New Roman"/>
          <w:sz w:val="21"/>
        </w:rPr>
        <w:t>”“</w:t>
      </w:r>
      <w:r>
        <w:rPr>
          <w:sz w:val="21"/>
        </w:rPr>
        <w:t>不同意</w:t>
      </w:r>
      <w:r>
        <w:rPr>
          <w:rFonts w:ascii="Times New Roman" w:hAnsi="Times New Roman" w:eastAsia="Times New Roman"/>
          <w:sz w:val="21"/>
        </w:rPr>
        <w:t>”</w:t>
      </w:r>
      <w:r>
        <w:rPr>
          <w:sz w:val="21"/>
        </w:rPr>
        <w:t>选项，若不填，均视为不同意。</w:t>
      </w:r>
    </w:p>
    <w:p>
      <w:pPr>
        <w:spacing w:before="101"/>
        <w:ind w:left="372" w:right="0" w:firstLine="0"/>
        <w:jc w:val="left"/>
        <w:rPr>
          <w:sz w:val="21"/>
        </w:rPr>
      </w:pPr>
      <w:r>
        <w:rPr>
          <w:rFonts w:ascii="Times New Roman" w:hAnsi="Times New Roman" w:eastAsia="Times New Roman"/>
          <w:sz w:val="21"/>
        </w:rPr>
        <w:t>6</w:t>
      </w:r>
      <w:r>
        <w:rPr>
          <w:sz w:val="21"/>
        </w:rPr>
        <w:t>、</w:t>
      </w:r>
      <w:r>
        <w:rPr>
          <w:rFonts w:ascii="Times New Roman" w:hAnsi="Times New Roman" w:eastAsia="Times New Roman"/>
          <w:sz w:val="21"/>
        </w:rPr>
        <w:t>“</w:t>
      </w:r>
      <w:r>
        <w:rPr>
          <w:sz w:val="21"/>
        </w:rPr>
        <w:t>申请人保证</w:t>
      </w:r>
      <w:r>
        <w:rPr>
          <w:rFonts w:ascii="Times New Roman" w:hAnsi="Times New Roman" w:eastAsia="Times New Roman"/>
          <w:sz w:val="21"/>
        </w:rPr>
        <w:t>”</w:t>
      </w:r>
      <w:r>
        <w:rPr>
          <w:sz w:val="21"/>
        </w:rPr>
        <w:t>一栏，须由申请人本人签字方可有效。</w:t>
      </w:r>
    </w:p>
    <w:p>
      <w:pPr>
        <w:spacing w:before="33"/>
        <w:ind w:left="372" w:right="0" w:firstLine="0"/>
        <w:jc w:val="left"/>
        <w:rPr>
          <w:sz w:val="21"/>
        </w:rPr>
      </w:pPr>
      <w:r>
        <w:rPr>
          <w:rFonts w:ascii="Times New Roman" w:eastAsia="Times New Roman"/>
          <w:sz w:val="21"/>
        </w:rPr>
        <w:t>7</w:t>
      </w:r>
      <w:r>
        <w:rPr>
          <w:sz w:val="21"/>
        </w:rPr>
        <w:t>、评审结束后，所有递交材料均不退还单位和本人，请自行留存底稿。</w:t>
      </w:r>
    </w:p>
    <w:p>
      <w:pPr>
        <w:spacing w:before="98" w:after="14"/>
        <w:ind w:left="372" w:right="0" w:firstLine="0"/>
        <w:jc w:val="left"/>
        <w:rPr>
          <w:sz w:val="21"/>
        </w:rPr>
      </w:pPr>
      <w:r>
        <w:rPr>
          <w:rFonts w:ascii="Times New Roman" w:eastAsia="Times New Roman"/>
          <w:sz w:val="21"/>
        </w:rPr>
        <w:t>8</w:t>
      </w:r>
      <w:r>
        <w:rPr>
          <w:sz w:val="21"/>
        </w:rPr>
        <w:t>、请按照下列材料清单顺序准备申请材料：</w:t>
      </w:r>
    </w:p>
    <w:tbl>
      <w:tblPr>
        <w:tblStyle w:val="8"/>
        <w:tblW w:w="8456" w:type="dxa"/>
        <w:tblInd w:w="4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0"/>
        <w:gridCol w:w="1198"/>
        <w:gridCol w:w="65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77" w:line="262" w:lineRule="exact"/>
              <w:ind w:left="112"/>
              <w:rPr>
                <w:sz w:val="21"/>
              </w:rPr>
            </w:pPr>
            <w:r>
              <w:rPr>
                <w:sz w:val="21"/>
              </w:rPr>
              <w:t>顺序</w:t>
            </w:r>
          </w:p>
        </w:tc>
        <w:tc>
          <w:tcPr>
            <w:tcW w:w="7736" w:type="dxa"/>
            <w:gridSpan w:val="2"/>
          </w:tcPr>
          <w:p>
            <w:pPr>
              <w:pStyle w:val="12"/>
              <w:spacing w:before="77" w:line="262" w:lineRule="exact"/>
              <w:ind w:left="3433" w:right="3413"/>
              <w:jc w:val="center"/>
              <w:rPr>
                <w:sz w:val="21"/>
              </w:rPr>
            </w:pPr>
            <w:r>
              <w:rPr>
                <w:sz w:val="21"/>
              </w:rPr>
              <w:t>材料内容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7" w:hRule="atLeast"/>
        </w:trPr>
        <w:tc>
          <w:tcPr>
            <w:tcW w:w="720" w:type="dxa"/>
          </w:tcPr>
          <w:p>
            <w:pPr>
              <w:pStyle w:val="12"/>
              <w:spacing w:before="91"/>
              <w:ind w:left="14"/>
              <w:jc w:val="center"/>
              <w:rPr>
                <w:rFonts w:ascii="Times New Roman"/>
                <w:sz w:val="21"/>
              </w:rPr>
            </w:pPr>
            <w:r>
              <w:rPr>
                <w:rFonts w:ascii="Times New Roman"/>
                <w:w w:val="100"/>
                <w:sz w:val="21"/>
              </w:rPr>
              <w:t>1</w:t>
            </w:r>
          </w:p>
        </w:tc>
        <w:tc>
          <w:tcPr>
            <w:tcW w:w="7736" w:type="dxa"/>
            <w:gridSpan w:val="2"/>
          </w:tcPr>
          <w:p>
            <w:pPr>
              <w:pStyle w:val="12"/>
              <w:spacing w:before="78" w:line="259" w:lineRule="exact"/>
              <w:ind w:left="110"/>
              <w:rPr>
                <w:sz w:val="21"/>
              </w:rPr>
            </w:pPr>
            <w:r>
              <w:rPr>
                <w:sz w:val="21"/>
              </w:rPr>
              <w:t>《</w:t>
            </w:r>
            <w:r>
              <w:rPr>
                <w:rFonts w:ascii="Times New Roman" w:eastAsia="Times New Roman"/>
                <w:sz w:val="21"/>
              </w:rPr>
              <w:t xml:space="preserve">2019 </w:t>
            </w:r>
            <w:r>
              <w:rPr>
                <w:sz w:val="21"/>
              </w:rPr>
              <w:t>年度江苏政府留学奖学金申请表》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9" w:hRule="atLeast"/>
        </w:trPr>
        <w:tc>
          <w:tcPr>
            <w:tcW w:w="720" w:type="dxa"/>
          </w:tcPr>
          <w:p>
            <w:pPr>
              <w:pStyle w:val="12"/>
              <w:spacing w:before="7"/>
              <w:rPr>
                <w:sz w:val="21"/>
              </w:rPr>
            </w:pPr>
          </w:p>
          <w:p>
            <w:pPr>
              <w:pStyle w:val="12"/>
              <w:ind w:left="14"/>
              <w:jc w:val="center"/>
              <w:rPr>
                <w:rFonts w:ascii="Times New Roman"/>
                <w:sz w:val="21"/>
              </w:rPr>
            </w:pPr>
            <w:r>
              <w:rPr>
                <w:rFonts w:ascii="Times New Roman"/>
                <w:w w:val="100"/>
                <w:sz w:val="21"/>
              </w:rPr>
              <w:t>2</w:t>
            </w:r>
          </w:p>
        </w:tc>
        <w:tc>
          <w:tcPr>
            <w:tcW w:w="7736" w:type="dxa"/>
            <w:gridSpan w:val="2"/>
          </w:tcPr>
          <w:p>
            <w:pPr>
              <w:pStyle w:val="12"/>
              <w:spacing w:before="80"/>
              <w:ind w:left="110"/>
              <w:rPr>
                <w:sz w:val="21"/>
              </w:rPr>
            </w:pPr>
            <w:r>
              <w:rPr>
                <w:sz w:val="21"/>
              </w:rPr>
              <w:t>《单位意见表》</w:t>
            </w:r>
          </w:p>
          <w:p>
            <w:pPr>
              <w:pStyle w:val="12"/>
              <w:spacing w:before="91" w:line="259" w:lineRule="exact"/>
              <w:ind w:left="110"/>
              <w:rPr>
                <w:sz w:val="21"/>
              </w:rPr>
            </w:pPr>
            <w:r>
              <w:rPr>
                <w:sz w:val="21"/>
              </w:rPr>
              <w:t>（若单位重点推荐请另附一页</w:t>
            </w:r>
            <w:r>
              <w:rPr>
                <w:rFonts w:ascii="Times New Roman" w:hAnsi="Times New Roman" w:eastAsia="Times New Roman"/>
                <w:sz w:val="21"/>
              </w:rPr>
              <w:t>“</w:t>
            </w:r>
            <w:r>
              <w:rPr>
                <w:sz w:val="21"/>
              </w:rPr>
              <w:t>单位重点推荐函</w:t>
            </w:r>
            <w:r>
              <w:rPr>
                <w:rFonts w:ascii="Times New Roman" w:hAnsi="Times New Roman" w:eastAsia="Times New Roman"/>
                <w:sz w:val="21"/>
              </w:rPr>
              <w:t>”</w:t>
            </w:r>
            <w:r>
              <w:rPr>
                <w:sz w:val="21"/>
              </w:rPr>
              <w:t>）①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1"/>
              <w:ind w:left="14"/>
              <w:jc w:val="center"/>
              <w:rPr>
                <w:rFonts w:ascii="Times New Roman"/>
                <w:sz w:val="21"/>
              </w:rPr>
            </w:pPr>
            <w:r>
              <w:rPr>
                <w:rFonts w:ascii="Times New Roman"/>
                <w:w w:val="100"/>
                <w:sz w:val="21"/>
              </w:rPr>
              <w:t>3</w:t>
            </w:r>
          </w:p>
        </w:tc>
        <w:tc>
          <w:tcPr>
            <w:tcW w:w="7736" w:type="dxa"/>
            <w:gridSpan w:val="2"/>
          </w:tcPr>
          <w:p>
            <w:pPr>
              <w:pStyle w:val="12"/>
              <w:spacing w:before="77" w:line="262" w:lineRule="exact"/>
              <w:ind w:left="110"/>
              <w:rPr>
                <w:sz w:val="21"/>
              </w:rPr>
            </w:pPr>
            <w:r>
              <w:rPr>
                <w:sz w:val="21"/>
              </w:rPr>
              <w:t>国外单位邀请信复印件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1"/>
              <w:ind w:left="14"/>
              <w:jc w:val="center"/>
              <w:rPr>
                <w:rFonts w:ascii="Times New Roman"/>
                <w:sz w:val="21"/>
              </w:rPr>
            </w:pPr>
            <w:r>
              <w:rPr>
                <w:rFonts w:ascii="Times New Roman"/>
                <w:w w:val="100"/>
                <w:sz w:val="21"/>
              </w:rPr>
              <w:t>4</w:t>
            </w:r>
          </w:p>
        </w:tc>
        <w:tc>
          <w:tcPr>
            <w:tcW w:w="7736" w:type="dxa"/>
            <w:gridSpan w:val="2"/>
          </w:tcPr>
          <w:p>
            <w:pPr>
              <w:pStyle w:val="12"/>
              <w:spacing w:before="78" w:line="262" w:lineRule="exact"/>
              <w:ind w:left="110"/>
              <w:rPr>
                <w:sz w:val="21"/>
              </w:rPr>
            </w:pPr>
            <w:r>
              <w:rPr>
                <w:sz w:val="21"/>
              </w:rPr>
              <w:t>两位专家推荐信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2" w:hRule="atLeast"/>
        </w:trPr>
        <w:tc>
          <w:tcPr>
            <w:tcW w:w="720" w:type="dxa"/>
          </w:tcPr>
          <w:p>
            <w:pPr>
              <w:pStyle w:val="12"/>
              <w:spacing w:before="82" w:line="259" w:lineRule="exact"/>
              <w:ind w:left="155"/>
              <w:rPr>
                <w:sz w:val="21"/>
              </w:rPr>
            </w:pPr>
            <w:r>
              <w:rPr>
                <w:rFonts w:ascii="Times New Roman" w:hAnsi="Times New Roman"/>
                <w:sz w:val="21"/>
              </w:rPr>
              <w:t xml:space="preserve">5 </w:t>
            </w:r>
            <w:r>
              <w:rPr>
                <w:sz w:val="21"/>
              </w:rPr>
              <w:t>②</w:t>
            </w:r>
          </w:p>
        </w:tc>
        <w:tc>
          <w:tcPr>
            <w:tcW w:w="7736" w:type="dxa"/>
            <w:gridSpan w:val="2"/>
          </w:tcPr>
          <w:p>
            <w:pPr>
              <w:pStyle w:val="12"/>
              <w:spacing w:before="82" w:line="259" w:lineRule="exact"/>
              <w:ind w:left="110"/>
              <w:rPr>
                <w:sz w:val="21"/>
              </w:rPr>
            </w:pPr>
            <w:r>
              <w:rPr>
                <w:sz w:val="21"/>
              </w:rPr>
              <w:t xml:space="preserve">获奖证书复印件（不超过 </w:t>
            </w:r>
            <w:r>
              <w:rPr>
                <w:rFonts w:ascii="Times New Roman" w:eastAsia="Times New Roman"/>
                <w:sz w:val="21"/>
              </w:rPr>
              <w:t xml:space="preserve">5 </w:t>
            </w:r>
            <w:r>
              <w:rPr>
                <w:sz w:val="21"/>
              </w:rPr>
              <w:t>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4"/>
              <w:ind w:left="14"/>
              <w:jc w:val="center"/>
              <w:rPr>
                <w:rFonts w:ascii="Times New Roman"/>
                <w:sz w:val="21"/>
              </w:rPr>
            </w:pPr>
            <w:r>
              <w:rPr>
                <w:rFonts w:ascii="Times New Roman"/>
                <w:w w:val="100"/>
                <w:sz w:val="21"/>
              </w:rPr>
              <w:t>6</w:t>
            </w:r>
          </w:p>
        </w:tc>
        <w:tc>
          <w:tcPr>
            <w:tcW w:w="7736" w:type="dxa"/>
            <w:gridSpan w:val="2"/>
          </w:tcPr>
          <w:p>
            <w:pPr>
              <w:pStyle w:val="12"/>
              <w:spacing w:before="80" w:line="259" w:lineRule="exact"/>
              <w:ind w:left="110"/>
              <w:rPr>
                <w:sz w:val="21"/>
              </w:rPr>
            </w:pPr>
            <w:r>
              <w:rPr>
                <w:sz w:val="21"/>
              </w:rPr>
              <w:t>身份证件复印件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1"/>
              <w:ind w:left="14"/>
              <w:jc w:val="center"/>
              <w:rPr>
                <w:rFonts w:ascii="Times New Roman"/>
                <w:sz w:val="21"/>
              </w:rPr>
            </w:pPr>
            <w:r>
              <w:rPr>
                <w:rFonts w:ascii="Times New Roman"/>
                <w:w w:val="100"/>
                <w:sz w:val="21"/>
              </w:rPr>
              <w:t>7</w:t>
            </w:r>
          </w:p>
        </w:tc>
        <w:tc>
          <w:tcPr>
            <w:tcW w:w="7736" w:type="dxa"/>
            <w:gridSpan w:val="2"/>
          </w:tcPr>
          <w:p>
            <w:pPr>
              <w:pStyle w:val="12"/>
              <w:spacing w:before="78" w:line="262" w:lineRule="exact"/>
              <w:ind w:left="110"/>
              <w:rPr>
                <w:sz w:val="21"/>
              </w:rPr>
            </w:pPr>
            <w:r>
              <w:rPr>
                <w:sz w:val="21"/>
              </w:rPr>
              <w:t>职称证书、最高学历、学位证书复印件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vMerge w:val="restart"/>
          </w:tcPr>
          <w:p>
            <w:pPr>
              <w:pStyle w:val="12"/>
              <w:rPr>
                <w:sz w:val="22"/>
              </w:rPr>
            </w:pPr>
          </w:p>
          <w:p>
            <w:pPr>
              <w:pStyle w:val="12"/>
              <w:rPr>
                <w:sz w:val="22"/>
              </w:rPr>
            </w:pPr>
          </w:p>
          <w:p>
            <w:pPr>
              <w:pStyle w:val="12"/>
              <w:rPr>
                <w:sz w:val="22"/>
              </w:rPr>
            </w:pPr>
          </w:p>
          <w:p>
            <w:pPr>
              <w:pStyle w:val="12"/>
              <w:spacing w:before="11"/>
              <w:rPr>
                <w:sz w:val="19"/>
              </w:rPr>
            </w:pPr>
          </w:p>
          <w:p>
            <w:pPr>
              <w:pStyle w:val="12"/>
              <w:ind w:left="155"/>
              <w:rPr>
                <w:sz w:val="21"/>
              </w:rPr>
            </w:pPr>
            <w:r>
              <w:rPr>
                <w:rFonts w:ascii="Times New Roman" w:hAnsi="Times New Roman"/>
                <w:sz w:val="21"/>
              </w:rPr>
              <w:t xml:space="preserve">8 </w:t>
            </w:r>
            <w:r>
              <w:rPr>
                <w:sz w:val="21"/>
              </w:rPr>
              <w:t>③</w:t>
            </w:r>
          </w:p>
        </w:tc>
        <w:tc>
          <w:tcPr>
            <w:tcW w:w="1198" w:type="dxa"/>
            <w:vMerge w:val="restart"/>
          </w:tcPr>
          <w:p>
            <w:pPr>
              <w:pStyle w:val="12"/>
              <w:rPr>
                <w:sz w:val="20"/>
              </w:rPr>
            </w:pPr>
          </w:p>
          <w:p>
            <w:pPr>
              <w:pStyle w:val="12"/>
              <w:spacing w:before="6"/>
              <w:rPr>
                <w:sz w:val="23"/>
              </w:rPr>
            </w:pPr>
          </w:p>
          <w:p>
            <w:pPr>
              <w:pStyle w:val="12"/>
              <w:spacing w:before="1" w:line="319" w:lineRule="auto"/>
              <w:ind w:left="393" w:right="370"/>
              <w:jc w:val="both"/>
              <w:rPr>
                <w:sz w:val="21"/>
              </w:rPr>
            </w:pPr>
            <w:r>
              <w:rPr>
                <w:sz w:val="21"/>
              </w:rPr>
              <w:t>外语水平证明</w:t>
            </w:r>
          </w:p>
        </w:tc>
        <w:tc>
          <w:tcPr>
            <w:tcW w:w="6538" w:type="dxa"/>
          </w:tcPr>
          <w:p>
            <w:pPr>
              <w:pStyle w:val="12"/>
              <w:spacing w:before="78" w:line="262" w:lineRule="exact"/>
              <w:ind w:left="112"/>
              <w:rPr>
                <w:sz w:val="21"/>
              </w:rPr>
            </w:pPr>
            <w:r>
              <w:rPr>
                <w:sz w:val="21"/>
              </w:rPr>
              <w:t>外语专业毕业学历或学位证书复印件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720" w:type="dxa"/>
            <w:vMerge w:val="continue"/>
            <w:tcBorders>
              <w:top w:val="nil"/>
            </w:tcBorders>
          </w:tcPr>
          <w:p>
            <w:pPr>
              <w:rPr>
                <w:sz w:val="2"/>
                <w:szCs w:val="2"/>
              </w:rPr>
            </w:pPr>
          </w:p>
        </w:tc>
        <w:tc>
          <w:tcPr>
            <w:tcW w:w="1198" w:type="dxa"/>
            <w:vMerge w:val="continue"/>
            <w:tcBorders>
              <w:top w:val="nil"/>
            </w:tcBorders>
          </w:tcPr>
          <w:p>
            <w:pPr>
              <w:rPr>
                <w:sz w:val="2"/>
                <w:szCs w:val="2"/>
              </w:rPr>
            </w:pPr>
          </w:p>
        </w:tc>
        <w:tc>
          <w:tcPr>
            <w:tcW w:w="6538" w:type="dxa"/>
          </w:tcPr>
          <w:p>
            <w:pPr>
              <w:pStyle w:val="12"/>
              <w:spacing w:before="20"/>
              <w:ind w:left="112"/>
              <w:rPr>
                <w:sz w:val="21"/>
              </w:rPr>
            </w:pPr>
            <w:r>
              <w:rPr>
                <w:spacing w:val="-6"/>
                <w:sz w:val="21"/>
              </w:rPr>
              <w:t xml:space="preserve">近十年内曾在同一语种国家或地区连续留学 </w:t>
            </w:r>
            <w:r>
              <w:rPr>
                <w:rFonts w:ascii="Times New Roman" w:eastAsia="Times New Roman"/>
                <w:sz w:val="21"/>
              </w:rPr>
              <w:t>8</w:t>
            </w:r>
            <w:r>
              <w:rPr>
                <w:rFonts w:ascii="Times New Roman" w:eastAsia="Times New Roman"/>
                <w:spacing w:val="23"/>
                <w:sz w:val="21"/>
              </w:rPr>
              <w:t xml:space="preserve"> </w:t>
            </w:r>
            <w:r>
              <w:rPr>
                <w:spacing w:val="-3"/>
                <w:sz w:val="21"/>
              </w:rPr>
              <w:t>个月</w:t>
            </w:r>
            <w:r>
              <w:rPr>
                <w:spacing w:val="-7"/>
                <w:sz w:val="21"/>
              </w:rPr>
              <w:t>（</w:t>
            </w:r>
            <w:r>
              <w:rPr>
                <w:sz w:val="21"/>
              </w:rPr>
              <w:t>含）</w:t>
            </w:r>
            <w:r>
              <w:rPr>
                <w:spacing w:val="-2"/>
                <w:sz w:val="21"/>
              </w:rPr>
              <w:t>以上，或连</w:t>
            </w:r>
          </w:p>
          <w:p>
            <w:pPr>
              <w:pStyle w:val="12"/>
              <w:spacing w:before="43"/>
              <w:ind w:left="112"/>
              <w:rPr>
                <w:sz w:val="21"/>
              </w:rPr>
            </w:pPr>
            <w:r>
              <w:rPr>
                <w:spacing w:val="-12"/>
                <w:sz w:val="21"/>
              </w:rPr>
              <w:t xml:space="preserve">续工作 </w:t>
            </w:r>
            <w:r>
              <w:rPr>
                <w:rFonts w:ascii="Times New Roman" w:eastAsia="Times New Roman"/>
                <w:sz w:val="21"/>
              </w:rPr>
              <w:t>12</w:t>
            </w:r>
            <w:r>
              <w:rPr>
                <w:rFonts w:ascii="Times New Roman" w:eastAsia="Times New Roman"/>
                <w:spacing w:val="5"/>
                <w:sz w:val="21"/>
              </w:rPr>
              <w:t xml:space="preserve"> </w:t>
            </w:r>
            <w:r>
              <w:rPr>
                <w:spacing w:val="-15"/>
                <w:sz w:val="21"/>
              </w:rPr>
              <w:t>个月</w:t>
            </w:r>
            <w:r>
              <w:rPr>
                <w:sz w:val="21"/>
              </w:rPr>
              <w:t>（</w:t>
            </w:r>
            <w:r>
              <w:rPr>
                <w:spacing w:val="-7"/>
                <w:sz w:val="21"/>
              </w:rPr>
              <w:t>含</w:t>
            </w:r>
            <w:r>
              <w:rPr>
                <w:spacing w:val="-24"/>
                <w:sz w:val="21"/>
              </w:rPr>
              <w:t>）</w:t>
            </w:r>
            <w:r>
              <w:rPr>
                <w:spacing w:val="-10"/>
                <w:sz w:val="21"/>
              </w:rPr>
              <w:t xml:space="preserve">以上，或曾以公派高级研究学者身份留学 </w:t>
            </w:r>
            <w:r>
              <w:rPr>
                <w:rFonts w:ascii="Times New Roman" w:eastAsia="Times New Roman"/>
                <w:sz w:val="21"/>
              </w:rPr>
              <w:t xml:space="preserve">3 </w:t>
            </w:r>
            <w:r>
              <w:rPr>
                <w:sz w:val="21"/>
              </w:rPr>
              <w:t>个月</w:t>
            </w:r>
          </w:p>
          <w:p>
            <w:pPr>
              <w:pStyle w:val="12"/>
              <w:spacing w:before="43"/>
              <w:ind w:left="112"/>
              <w:rPr>
                <w:sz w:val="21"/>
              </w:rPr>
            </w:pPr>
            <w:r>
              <w:rPr>
                <w:sz w:val="21"/>
              </w:rPr>
              <w:t>（含）以上证明材料复印件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vMerge w:val="continue"/>
            <w:tcBorders>
              <w:top w:val="nil"/>
            </w:tcBorders>
          </w:tcPr>
          <w:p>
            <w:pPr>
              <w:rPr>
                <w:sz w:val="2"/>
                <w:szCs w:val="2"/>
              </w:rPr>
            </w:pPr>
          </w:p>
        </w:tc>
        <w:tc>
          <w:tcPr>
            <w:tcW w:w="1198" w:type="dxa"/>
            <w:vMerge w:val="continue"/>
            <w:tcBorders>
              <w:top w:val="nil"/>
            </w:tcBorders>
          </w:tcPr>
          <w:p>
            <w:pPr>
              <w:rPr>
                <w:sz w:val="2"/>
                <w:szCs w:val="2"/>
              </w:rPr>
            </w:pPr>
          </w:p>
        </w:tc>
        <w:tc>
          <w:tcPr>
            <w:tcW w:w="6538" w:type="dxa"/>
          </w:tcPr>
          <w:p>
            <w:pPr>
              <w:pStyle w:val="12"/>
              <w:spacing w:before="77" w:line="262" w:lineRule="exact"/>
              <w:ind w:left="112"/>
              <w:rPr>
                <w:sz w:val="21"/>
              </w:rPr>
            </w:pPr>
            <w:r>
              <w:rPr>
                <w:sz w:val="21"/>
              </w:rPr>
              <w:t xml:space="preserve">两年以内 </w:t>
            </w:r>
            <w:r>
              <w:rPr>
                <w:rFonts w:ascii="Times New Roman" w:eastAsia="Times New Roman"/>
                <w:sz w:val="21"/>
              </w:rPr>
              <w:t xml:space="preserve">PETS5 </w:t>
            </w:r>
            <w:r>
              <w:rPr>
                <w:sz w:val="21"/>
              </w:rPr>
              <w:t>考试成绩单复印件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vMerge w:val="continue"/>
            <w:tcBorders>
              <w:top w:val="nil"/>
            </w:tcBorders>
          </w:tcPr>
          <w:p>
            <w:pPr>
              <w:rPr>
                <w:sz w:val="2"/>
                <w:szCs w:val="2"/>
              </w:rPr>
            </w:pPr>
          </w:p>
        </w:tc>
        <w:tc>
          <w:tcPr>
            <w:tcW w:w="1198" w:type="dxa"/>
            <w:vMerge w:val="continue"/>
            <w:tcBorders>
              <w:top w:val="nil"/>
            </w:tcBorders>
          </w:tcPr>
          <w:p>
            <w:pPr>
              <w:rPr>
                <w:sz w:val="2"/>
                <w:szCs w:val="2"/>
              </w:rPr>
            </w:pPr>
          </w:p>
        </w:tc>
        <w:tc>
          <w:tcPr>
            <w:tcW w:w="6538" w:type="dxa"/>
          </w:tcPr>
          <w:p>
            <w:pPr>
              <w:pStyle w:val="12"/>
              <w:spacing w:before="78" w:line="262" w:lineRule="exact"/>
              <w:ind w:left="112"/>
              <w:rPr>
                <w:sz w:val="21"/>
              </w:rPr>
            </w:pPr>
            <w:r>
              <w:rPr>
                <w:sz w:val="21"/>
              </w:rPr>
              <w:t>参加其他类型外语水平考试成绩单复印件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8" w:hRule="atLeast"/>
        </w:trPr>
        <w:tc>
          <w:tcPr>
            <w:tcW w:w="720" w:type="dxa"/>
          </w:tcPr>
          <w:p>
            <w:pPr>
              <w:pStyle w:val="12"/>
              <w:spacing w:before="139"/>
              <w:ind w:left="14"/>
              <w:jc w:val="center"/>
              <w:rPr>
                <w:rFonts w:ascii="Times New Roman"/>
                <w:sz w:val="21"/>
              </w:rPr>
            </w:pPr>
            <w:r>
              <w:rPr>
                <w:rFonts w:ascii="Times New Roman"/>
                <w:w w:val="100"/>
                <w:sz w:val="21"/>
              </w:rPr>
              <w:t>9</w:t>
            </w:r>
          </w:p>
        </w:tc>
        <w:tc>
          <w:tcPr>
            <w:tcW w:w="7736" w:type="dxa"/>
            <w:gridSpan w:val="2"/>
          </w:tcPr>
          <w:p>
            <w:pPr>
              <w:pStyle w:val="12"/>
              <w:spacing w:before="125"/>
              <w:ind w:left="110"/>
              <w:rPr>
                <w:sz w:val="21"/>
              </w:rPr>
            </w:pPr>
            <w:r>
              <w:rPr>
                <w:sz w:val="21"/>
              </w:rPr>
              <w:t>若选重点学科、重点实验室等项，附批准文复印件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 w:hRule="atLeast"/>
        </w:trPr>
        <w:tc>
          <w:tcPr>
            <w:tcW w:w="720" w:type="dxa"/>
          </w:tcPr>
          <w:p>
            <w:pPr>
              <w:pStyle w:val="12"/>
              <w:spacing w:before="128"/>
              <w:ind w:left="155"/>
              <w:rPr>
                <w:sz w:val="21"/>
              </w:rPr>
            </w:pPr>
            <w:r>
              <w:rPr>
                <w:rFonts w:ascii="Times New Roman" w:hAnsi="Times New Roman"/>
                <w:sz w:val="21"/>
              </w:rPr>
              <w:t>10</w:t>
            </w:r>
            <w:r>
              <w:rPr>
                <w:sz w:val="21"/>
              </w:rPr>
              <w:t>④</w:t>
            </w:r>
          </w:p>
        </w:tc>
        <w:tc>
          <w:tcPr>
            <w:tcW w:w="7736" w:type="dxa"/>
            <w:gridSpan w:val="2"/>
          </w:tcPr>
          <w:p>
            <w:pPr>
              <w:pStyle w:val="12"/>
              <w:spacing w:before="128"/>
              <w:ind w:left="110"/>
              <w:rPr>
                <w:sz w:val="21"/>
              </w:rPr>
            </w:pPr>
            <w:r>
              <w:rPr>
                <w:sz w:val="21"/>
              </w:rPr>
              <w:t xml:space="preserve">最近 </w:t>
            </w:r>
            <w:r>
              <w:rPr>
                <w:rFonts w:ascii="Times New Roman" w:eastAsia="Times New Roman"/>
                <w:sz w:val="21"/>
              </w:rPr>
              <w:t xml:space="preserve">5 </w:t>
            </w:r>
            <w:r>
              <w:rPr>
                <w:sz w:val="21"/>
              </w:rPr>
              <w:t xml:space="preserve">年曾发表过的论文至多 </w:t>
            </w:r>
            <w:r>
              <w:rPr>
                <w:rFonts w:ascii="Times New Roman" w:eastAsia="Times New Roman"/>
                <w:sz w:val="21"/>
              </w:rPr>
              <w:t xml:space="preserve">2 </w:t>
            </w:r>
            <w:r>
              <w:rPr>
                <w:sz w:val="21"/>
              </w:rPr>
              <w:t>篇</w:t>
            </w:r>
          </w:p>
        </w:tc>
      </w:tr>
    </w:tbl>
    <w:p>
      <w:pPr>
        <w:spacing w:before="78"/>
        <w:ind w:left="0" w:right="684" w:firstLine="0"/>
        <w:jc w:val="center"/>
        <w:rPr>
          <w:sz w:val="21"/>
        </w:rPr>
      </w:pPr>
      <w:r>
        <w:rPr>
          <w:spacing w:val="-8"/>
          <w:sz w:val="21"/>
        </w:rPr>
        <w:t>注：①重点推荐人员，单位意见表和单位重点推荐函上均需所在直辖市人事局</w:t>
      </w:r>
      <w:r>
        <w:rPr>
          <w:spacing w:val="-5"/>
          <w:sz w:val="21"/>
        </w:rPr>
        <w:t>（</w:t>
      </w:r>
      <w:r>
        <w:rPr>
          <w:sz w:val="21"/>
        </w:rPr>
        <w:t>或教育局</w:t>
      </w:r>
      <w:r>
        <w:rPr>
          <w:spacing w:val="-110"/>
          <w:sz w:val="21"/>
        </w:rPr>
        <w:t>）</w:t>
      </w:r>
      <w:r>
        <w:rPr>
          <w:spacing w:val="-8"/>
          <w:sz w:val="21"/>
        </w:rPr>
        <w:t>、省厅</w:t>
      </w:r>
    </w:p>
    <w:p>
      <w:pPr>
        <w:spacing w:after="0"/>
        <w:jc w:val="center"/>
        <w:rPr>
          <w:sz w:val="21"/>
        </w:rPr>
        <w:sectPr>
          <w:pgSz w:w="11900" w:h="16840"/>
          <w:pgMar w:top="1600" w:right="620" w:bottom="1680" w:left="1300" w:header="0" w:footer="1476" w:gutter="0"/>
        </w:sectPr>
      </w:pPr>
    </w:p>
    <w:p>
      <w:pPr>
        <w:pStyle w:val="7"/>
        <w:rPr>
          <w:sz w:val="20"/>
        </w:rPr>
      </w:pPr>
    </w:p>
    <w:p>
      <w:pPr>
        <w:pStyle w:val="7"/>
        <w:spacing w:before="9"/>
        <w:rPr>
          <w:sz w:val="19"/>
        </w:rPr>
      </w:pPr>
    </w:p>
    <w:p>
      <w:pPr>
        <w:spacing w:before="71"/>
        <w:ind w:left="855" w:right="0" w:firstLine="0"/>
        <w:jc w:val="left"/>
        <w:rPr>
          <w:sz w:val="21"/>
        </w:rPr>
      </w:pPr>
      <w:r>
        <w:rPr>
          <w:sz w:val="21"/>
        </w:rPr>
        <w:t>局、省级科研院所、高校的负责人签字并盖公章后方可视为重点推荐。</w:t>
      </w:r>
    </w:p>
    <w:p>
      <w:pPr>
        <w:spacing w:before="91"/>
        <w:ind w:left="651" w:right="0" w:firstLine="0"/>
        <w:jc w:val="left"/>
        <w:rPr>
          <w:sz w:val="21"/>
        </w:rPr>
      </w:pPr>
      <w:r>
        <w:rPr>
          <w:sz w:val="21"/>
        </w:rPr>
        <w:t xml:space="preserve">②第 </w:t>
      </w:r>
      <w:r>
        <w:rPr>
          <w:rFonts w:ascii="Times New Roman" w:hAnsi="Times New Roman" w:eastAsia="Times New Roman"/>
          <w:sz w:val="21"/>
        </w:rPr>
        <w:t xml:space="preserve">5 </w:t>
      </w:r>
      <w:r>
        <w:rPr>
          <w:sz w:val="21"/>
        </w:rPr>
        <w:t>项</w:t>
      </w:r>
      <w:r>
        <w:rPr>
          <w:rFonts w:ascii="Times New Roman" w:hAnsi="Times New Roman" w:eastAsia="Times New Roman"/>
          <w:sz w:val="21"/>
        </w:rPr>
        <w:t>“</w:t>
      </w:r>
      <w:r>
        <w:rPr>
          <w:sz w:val="21"/>
        </w:rPr>
        <w:t>获奖证书复印件</w:t>
      </w:r>
      <w:r>
        <w:rPr>
          <w:rFonts w:ascii="Times New Roman" w:hAnsi="Times New Roman" w:eastAsia="Times New Roman"/>
          <w:sz w:val="21"/>
        </w:rPr>
        <w:t>”</w:t>
      </w:r>
      <w:r>
        <w:rPr>
          <w:sz w:val="21"/>
        </w:rPr>
        <w:t>应是申请人所获奖励中，级别最高、日期最新的奖励，同一部门</w:t>
      </w:r>
    </w:p>
    <w:p>
      <w:pPr>
        <w:spacing w:before="91"/>
        <w:ind w:left="855" w:right="0" w:firstLine="0"/>
        <w:jc w:val="left"/>
        <w:rPr>
          <w:sz w:val="21"/>
        </w:rPr>
      </w:pPr>
      <w:r>
        <w:rPr>
          <w:sz w:val="21"/>
        </w:rPr>
        <w:t>（包括隶属关系）或同一内容的奖励证书不得重复添附。</w:t>
      </w:r>
    </w:p>
    <w:p>
      <w:pPr>
        <w:spacing w:before="34"/>
        <w:ind w:left="0" w:right="920" w:firstLine="0"/>
        <w:jc w:val="right"/>
        <w:rPr>
          <w:sz w:val="21"/>
        </w:rPr>
      </w:pPr>
      <w:r>
        <w:rPr>
          <w:spacing w:val="-12"/>
          <w:sz w:val="21"/>
        </w:rPr>
        <w:t xml:space="preserve">③第 </w:t>
      </w:r>
      <w:r>
        <w:rPr>
          <w:rFonts w:ascii="Times New Roman" w:hAnsi="Times New Roman" w:eastAsia="Times New Roman"/>
          <w:sz w:val="21"/>
        </w:rPr>
        <w:t>8</w:t>
      </w:r>
      <w:r>
        <w:rPr>
          <w:rFonts w:ascii="Times New Roman" w:hAnsi="Times New Roman" w:eastAsia="Times New Roman"/>
          <w:spacing w:val="20"/>
          <w:sz w:val="21"/>
        </w:rPr>
        <w:t xml:space="preserve"> </w:t>
      </w:r>
      <w:r>
        <w:rPr>
          <w:spacing w:val="-7"/>
          <w:sz w:val="21"/>
        </w:rPr>
        <w:t>项的外语水平证明材料附其中之一即可。近十年内曾在同一语种国家或地区连续留学</w:t>
      </w:r>
    </w:p>
    <w:p>
      <w:pPr>
        <w:spacing w:before="43"/>
        <w:ind w:left="0" w:right="924" w:firstLine="0"/>
        <w:jc w:val="right"/>
        <w:rPr>
          <w:rFonts w:ascii="Times New Roman" w:eastAsia="Times New Roman"/>
          <w:sz w:val="21"/>
        </w:rPr>
      </w:pPr>
      <w:r>
        <w:rPr>
          <w:rFonts w:ascii="Times New Roman" w:eastAsia="Times New Roman"/>
          <w:sz w:val="21"/>
        </w:rPr>
        <w:t>8</w:t>
      </w:r>
      <w:r>
        <w:rPr>
          <w:rFonts w:ascii="Times New Roman" w:eastAsia="Times New Roman"/>
          <w:spacing w:val="5"/>
          <w:sz w:val="21"/>
        </w:rPr>
        <w:t xml:space="preserve"> </w:t>
      </w:r>
      <w:r>
        <w:rPr>
          <w:spacing w:val="-5"/>
          <w:sz w:val="21"/>
        </w:rPr>
        <w:t>个月</w:t>
      </w:r>
      <w:r>
        <w:rPr>
          <w:sz w:val="21"/>
        </w:rPr>
        <w:t>（含</w:t>
      </w:r>
      <w:r>
        <w:rPr>
          <w:spacing w:val="-10"/>
          <w:sz w:val="21"/>
        </w:rPr>
        <w:t>）</w:t>
      </w:r>
      <w:r>
        <w:rPr>
          <w:spacing w:val="-11"/>
          <w:sz w:val="21"/>
        </w:rPr>
        <w:t xml:space="preserve">以上，或连续工作 </w:t>
      </w:r>
      <w:r>
        <w:rPr>
          <w:rFonts w:ascii="Times New Roman" w:eastAsia="Times New Roman"/>
          <w:sz w:val="21"/>
        </w:rPr>
        <w:t xml:space="preserve">12 </w:t>
      </w:r>
      <w:r>
        <w:rPr>
          <w:spacing w:val="-6"/>
          <w:sz w:val="21"/>
        </w:rPr>
        <w:t>个月</w:t>
      </w:r>
      <w:r>
        <w:rPr>
          <w:sz w:val="21"/>
        </w:rPr>
        <w:t>（含</w:t>
      </w:r>
      <w:r>
        <w:rPr>
          <w:spacing w:val="-14"/>
          <w:sz w:val="21"/>
        </w:rPr>
        <w:t>）</w:t>
      </w:r>
      <w:r>
        <w:rPr>
          <w:spacing w:val="-8"/>
          <w:sz w:val="21"/>
        </w:rPr>
        <w:t xml:space="preserve">以上，或曾以公派高级研究学者身份留学 </w:t>
      </w:r>
      <w:r>
        <w:rPr>
          <w:rFonts w:ascii="Times New Roman" w:eastAsia="Times New Roman"/>
          <w:sz w:val="21"/>
        </w:rPr>
        <w:t>3</w:t>
      </w:r>
    </w:p>
    <w:p>
      <w:pPr>
        <w:spacing w:before="40"/>
        <w:ind w:left="931" w:right="0" w:firstLine="0"/>
        <w:jc w:val="left"/>
        <w:rPr>
          <w:sz w:val="21"/>
        </w:rPr>
      </w:pPr>
      <w:r>
        <w:rPr>
          <w:sz w:val="21"/>
        </w:rPr>
        <w:t>个月（含）以上证明材料，由驻外使（领）馆教育处（组）出具。</w:t>
      </w:r>
    </w:p>
    <w:p>
      <w:pPr>
        <w:spacing w:before="101"/>
        <w:ind w:left="651" w:right="0" w:firstLine="0"/>
        <w:jc w:val="left"/>
        <w:rPr>
          <w:sz w:val="21"/>
        </w:rPr>
      </w:pPr>
      <w:r>
        <w:rPr>
          <w:sz w:val="21"/>
        </w:rPr>
        <w:t>④著作不得作为证明材料附上。</w:t>
      </w:r>
    </w:p>
    <w:p>
      <w:pPr>
        <w:spacing w:after="0"/>
        <w:jc w:val="left"/>
        <w:rPr>
          <w:sz w:val="21"/>
        </w:rPr>
        <w:sectPr>
          <w:pgSz w:w="11900" w:h="16840"/>
          <w:pgMar w:top="1600" w:right="620" w:bottom="1660" w:left="1300" w:header="0" w:footer="1476" w:gutter="0"/>
        </w:sectPr>
      </w:pPr>
    </w:p>
    <w:p>
      <w:pPr>
        <w:pStyle w:val="7"/>
        <w:rPr>
          <w:sz w:val="20"/>
        </w:rPr>
      </w:pPr>
    </w:p>
    <w:p>
      <w:pPr>
        <w:pStyle w:val="7"/>
        <w:spacing w:before="10"/>
        <w:rPr>
          <w:sz w:val="21"/>
        </w:rPr>
      </w:pPr>
    </w:p>
    <w:p>
      <w:pPr>
        <w:pStyle w:val="4"/>
        <w:spacing w:line="406" w:lineRule="exact"/>
        <w:ind w:left="224"/>
        <w:rPr>
          <w:rFonts w:ascii="Times New Roman" w:eastAsia="Times New Roman"/>
        </w:rPr>
      </w:pPr>
      <w:r>
        <w:t xml:space="preserve">附件 </w:t>
      </w:r>
      <w:r>
        <w:rPr>
          <w:rFonts w:ascii="Times New Roman" w:eastAsia="Times New Roman"/>
        </w:rPr>
        <w:t>5</w:t>
      </w:r>
    </w:p>
    <w:p>
      <w:pPr>
        <w:tabs>
          <w:tab w:val="left" w:pos="4327"/>
          <w:tab w:val="left" w:pos="5650"/>
          <w:tab w:val="left" w:pos="7419"/>
        </w:tabs>
        <w:spacing w:before="130" w:line="184" w:lineRule="auto"/>
        <w:ind w:left="3005" w:right="1281" w:hanging="2389"/>
        <w:jc w:val="left"/>
        <w:rPr>
          <w:rFonts w:ascii="Times New Roman" w:eastAsia="Times New Roman"/>
          <w:sz w:val="24"/>
        </w:rPr>
      </w:pPr>
      <w:r>
        <w:rPr>
          <w:rFonts w:ascii="Times New Roman" w:eastAsia="Times New Roman"/>
          <w:sz w:val="44"/>
        </w:rPr>
        <w:t>2019</w:t>
      </w:r>
      <w:r>
        <w:rPr>
          <w:rFonts w:ascii="Times New Roman" w:eastAsia="Times New Roman"/>
          <w:spacing w:val="-2"/>
          <w:sz w:val="44"/>
        </w:rPr>
        <w:t xml:space="preserve"> </w:t>
      </w:r>
      <w:r>
        <w:rPr>
          <w:rFonts w:hint="eastAsia" w:ascii="Microsoft JhengHei" w:eastAsia="Microsoft JhengHei"/>
          <w:b/>
          <w:sz w:val="44"/>
        </w:rPr>
        <w:t>年度江苏政府留学奖学金专项课题组申</w:t>
      </w:r>
      <w:r>
        <w:rPr>
          <w:rFonts w:hint="eastAsia" w:ascii="Microsoft JhengHei" w:eastAsia="Microsoft JhengHei"/>
          <w:b/>
          <w:sz w:val="44"/>
        </w:rPr>
        <w:tab/>
      </w:r>
      <w:r>
        <w:rPr>
          <w:rFonts w:hint="eastAsia" w:ascii="Microsoft JhengHei" w:eastAsia="Microsoft JhengHei"/>
          <w:b/>
          <w:sz w:val="44"/>
        </w:rPr>
        <w:t>请</w:t>
      </w:r>
      <w:r>
        <w:rPr>
          <w:rFonts w:hint="eastAsia" w:ascii="Microsoft JhengHei" w:eastAsia="Microsoft JhengHei"/>
          <w:b/>
          <w:sz w:val="44"/>
        </w:rPr>
        <w:tab/>
      </w:r>
      <w:r>
        <w:rPr>
          <w:rFonts w:hint="eastAsia" w:ascii="Microsoft JhengHei" w:eastAsia="Microsoft JhengHei"/>
          <w:b/>
          <w:sz w:val="44"/>
        </w:rPr>
        <w:t>表</w:t>
      </w:r>
      <w:r>
        <w:rPr>
          <w:rFonts w:hint="eastAsia" w:ascii="Microsoft JhengHei" w:eastAsia="Microsoft JhengHei"/>
          <w:b/>
          <w:sz w:val="44"/>
        </w:rPr>
        <w:tab/>
      </w:r>
      <w:r>
        <w:rPr>
          <w:spacing w:val="-3"/>
          <w:sz w:val="24"/>
        </w:rPr>
        <w:t>编</w:t>
      </w:r>
      <w:r>
        <w:rPr>
          <w:sz w:val="24"/>
        </w:rPr>
        <w:t>号</w:t>
      </w:r>
      <w:r>
        <w:rPr>
          <w:spacing w:val="-3"/>
          <w:sz w:val="24"/>
        </w:rPr>
        <w:t>：</w:t>
      </w:r>
      <w:r>
        <w:rPr>
          <w:rFonts w:ascii="Times New Roman" w:eastAsia="Times New Roman"/>
          <w:spacing w:val="-3"/>
          <w:sz w:val="24"/>
        </w:rPr>
        <w:t>2019-</w:t>
      </w:r>
    </w:p>
    <w:p>
      <w:pPr>
        <w:spacing w:before="93" w:line="279" w:lineRule="exact"/>
        <w:ind w:left="224" w:right="0" w:firstLine="0"/>
        <w:jc w:val="left"/>
        <w:rPr>
          <w:rFonts w:ascii="Times New Roman" w:eastAsia="Times New Roman"/>
          <w:i/>
          <w:sz w:val="24"/>
        </w:rPr>
      </w:pPr>
      <w:r>
        <w:rPr>
          <w:rFonts w:ascii="Times New Roman" w:eastAsia="Times New Roman"/>
          <w:i/>
          <w:sz w:val="24"/>
        </w:rPr>
        <w:t>(</w:t>
      </w:r>
      <w:r>
        <w:rPr>
          <w:sz w:val="25"/>
        </w:rPr>
        <w:t xml:space="preserve">请仔细阅读本表第 </w:t>
      </w:r>
      <w:r>
        <w:rPr>
          <w:rFonts w:ascii="Times New Roman" w:eastAsia="Times New Roman"/>
          <w:i/>
          <w:sz w:val="24"/>
        </w:rPr>
        <w:t xml:space="preserve">4 </w:t>
      </w:r>
      <w:r>
        <w:rPr>
          <w:sz w:val="25"/>
        </w:rPr>
        <w:t>页说明后填写</w:t>
      </w:r>
      <w:r>
        <w:rPr>
          <w:rFonts w:ascii="Times New Roman" w:eastAsia="Times New Roman"/>
          <w:i/>
          <w:sz w:val="24"/>
        </w:rPr>
        <w:t>)</w:t>
      </w:r>
    </w:p>
    <w:p>
      <w:pPr>
        <w:tabs>
          <w:tab w:val="left" w:pos="5904"/>
        </w:tabs>
        <w:spacing w:before="0" w:line="400" w:lineRule="exact"/>
        <w:ind w:left="224" w:right="0" w:firstLine="0"/>
        <w:jc w:val="left"/>
        <w:rPr>
          <w:rFonts w:ascii="Times New Roman" w:hAnsi="Times New Roman" w:eastAsia="Times New Roman"/>
          <w:sz w:val="24"/>
        </w:rPr>
      </w:pPr>
      <w:r>
        <mc:AlternateContent>
          <mc:Choice Requires="wps">
            <w:drawing>
              <wp:anchor distT="0" distB="0" distL="114300" distR="114300" simplePos="0" relativeHeight="251724800" behindDoc="0" locked="0" layoutInCell="1" allowOverlap="1">
                <wp:simplePos x="0" y="0"/>
                <wp:positionH relativeFrom="page">
                  <wp:posOffset>894080</wp:posOffset>
                </wp:positionH>
                <wp:positionV relativeFrom="paragraph">
                  <wp:posOffset>223520</wp:posOffset>
                </wp:positionV>
                <wp:extent cx="6193790" cy="6216650"/>
                <wp:effectExtent l="0" t="0" r="0" b="0"/>
                <wp:wrapNone/>
                <wp:docPr id="89" name="文本框 65"/>
                <wp:cNvGraphicFramePr/>
                <a:graphic xmlns:a="http://schemas.openxmlformats.org/drawingml/2006/main">
                  <a:graphicData uri="http://schemas.microsoft.com/office/word/2010/wordprocessingShape">
                    <wps:wsp>
                      <wps:cNvSpPr txBox="1"/>
                      <wps:spPr>
                        <a:xfrm>
                          <a:off x="0" y="0"/>
                          <a:ext cx="6193790" cy="6216650"/>
                        </a:xfrm>
                        <a:prstGeom prst="rect">
                          <a:avLst/>
                        </a:prstGeom>
                        <a:noFill/>
                        <a:ln>
                          <a:noFill/>
                        </a:ln>
                      </wps:spPr>
                      <wps:txbx>
                        <w:txbxContent>
                          <w:tbl>
                            <w:tblPr>
                              <w:tblStyle w:val="8"/>
                              <w:tblW w:w="974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677"/>
                              <w:gridCol w:w="423"/>
                              <w:gridCol w:w="106"/>
                              <w:gridCol w:w="732"/>
                              <w:gridCol w:w="946"/>
                              <w:gridCol w:w="732"/>
                              <w:gridCol w:w="106"/>
                              <w:gridCol w:w="250"/>
                              <w:gridCol w:w="332"/>
                              <w:gridCol w:w="1599"/>
                              <w:gridCol w:w="466"/>
                              <w:gridCol w:w="735"/>
                              <w:gridCol w:w="365"/>
                              <w:gridCol w:w="15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366" w:type="dxa"/>
                                  <w:gridSpan w:val="2"/>
                                </w:tcPr>
                                <w:p>
                                  <w:pPr>
                                    <w:pStyle w:val="12"/>
                                    <w:spacing w:before="122" w:line="289" w:lineRule="exact"/>
                                    <w:ind w:left="201"/>
                                    <w:rPr>
                                      <w:sz w:val="24"/>
                                    </w:rPr>
                                  </w:pPr>
                                  <w:r>
                                    <w:rPr>
                                      <w:sz w:val="24"/>
                                    </w:rPr>
                                    <w:t>项目名称</w:t>
                                  </w:r>
                                </w:p>
                              </w:tc>
                              <w:tc>
                                <w:tcPr>
                                  <w:tcW w:w="8379" w:type="dxa"/>
                                  <w:gridSpan w:val="13"/>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366" w:type="dxa"/>
                                  <w:gridSpan w:val="2"/>
                                </w:tcPr>
                                <w:p>
                                  <w:pPr>
                                    <w:pStyle w:val="12"/>
                                    <w:spacing w:before="120" w:line="292" w:lineRule="exact"/>
                                    <w:ind w:left="201"/>
                                    <w:rPr>
                                      <w:sz w:val="24"/>
                                    </w:rPr>
                                  </w:pPr>
                                  <w:r>
                                    <w:rPr>
                                      <w:sz w:val="24"/>
                                    </w:rPr>
                                    <w:t>立项部门</w:t>
                                  </w:r>
                                </w:p>
                              </w:tc>
                              <w:tc>
                                <w:tcPr>
                                  <w:tcW w:w="3295" w:type="dxa"/>
                                  <w:gridSpan w:val="7"/>
                                </w:tcPr>
                                <w:p>
                                  <w:pPr>
                                    <w:pStyle w:val="12"/>
                                    <w:rPr>
                                      <w:rFonts w:ascii="Times New Roman"/>
                                      <w:sz w:val="28"/>
                                    </w:rPr>
                                  </w:pPr>
                                </w:p>
                              </w:tc>
                              <w:tc>
                                <w:tcPr>
                                  <w:tcW w:w="1931" w:type="dxa"/>
                                  <w:gridSpan w:val="2"/>
                                </w:tcPr>
                                <w:p>
                                  <w:pPr>
                                    <w:pStyle w:val="12"/>
                                    <w:spacing w:before="120" w:line="292" w:lineRule="exact"/>
                                    <w:ind w:left="491"/>
                                    <w:rPr>
                                      <w:sz w:val="24"/>
                                    </w:rPr>
                                  </w:pPr>
                                  <w:r>
                                    <w:rPr>
                                      <w:sz w:val="24"/>
                                    </w:rPr>
                                    <w:t>项目编号</w:t>
                                  </w:r>
                                </w:p>
                              </w:tc>
                              <w:tc>
                                <w:tcPr>
                                  <w:tcW w:w="3153" w:type="dxa"/>
                                  <w:gridSpan w:val="4"/>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366" w:type="dxa"/>
                                  <w:gridSpan w:val="2"/>
                                </w:tcPr>
                                <w:p>
                                  <w:pPr>
                                    <w:pStyle w:val="12"/>
                                    <w:spacing w:before="120" w:line="292" w:lineRule="exact"/>
                                    <w:ind w:left="201"/>
                                    <w:rPr>
                                      <w:sz w:val="24"/>
                                    </w:rPr>
                                  </w:pPr>
                                  <w:r>
                                    <w:rPr>
                                      <w:sz w:val="24"/>
                                    </w:rPr>
                                    <w:t>立项时间</w:t>
                                  </w:r>
                                </w:p>
                              </w:tc>
                              <w:tc>
                                <w:tcPr>
                                  <w:tcW w:w="3045" w:type="dxa"/>
                                  <w:gridSpan w:val="6"/>
                                </w:tcPr>
                                <w:p>
                                  <w:pPr>
                                    <w:pStyle w:val="12"/>
                                    <w:tabs>
                                      <w:tab w:val="left" w:pos="1974"/>
                                      <w:tab w:val="left" w:pos="2694"/>
                                    </w:tabs>
                                    <w:spacing w:before="120" w:line="292" w:lineRule="exact"/>
                                    <w:ind w:left="1256"/>
                                    <w:rPr>
                                      <w:sz w:val="24"/>
                                    </w:rPr>
                                  </w:pPr>
                                  <w:r>
                                    <w:rPr>
                                      <w:sz w:val="24"/>
                                    </w:rPr>
                                    <w:t>年</w:t>
                                  </w:r>
                                  <w:r>
                                    <w:rPr>
                                      <w:sz w:val="24"/>
                                    </w:rPr>
                                    <w:tab/>
                                  </w:r>
                                  <w:r>
                                    <w:rPr>
                                      <w:sz w:val="24"/>
                                    </w:rPr>
                                    <w:t>月</w:t>
                                  </w:r>
                                  <w:r>
                                    <w:rPr>
                                      <w:sz w:val="24"/>
                                    </w:rPr>
                                    <w:tab/>
                                  </w:r>
                                  <w:r>
                                    <w:rPr>
                                      <w:sz w:val="24"/>
                                    </w:rPr>
                                    <w:t>日</w:t>
                                  </w:r>
                                </w:p>
                              </w:tc>
                              <w:tc>
                                <w:tcPr>
                                  <w:tcW w:w="2647" w:type="dxa"/>
                                  <w:gridSpan w:val="4"/>
                                </w:tcPr>
                                <w:p>
                                  <w:pPr>
                                    <w:pStyle w:val="12"/>
                                    <w:spacing w:before="120" w:line="292" w:lineRule="exact"/>
                                    <w:ind w:left="597"/>
                                    <w:rPr>
                                      <w:sz w:val="24"/>
                                    </w:rPr>
                                  </w:pPr>
                                  <w:r>
                                    <w:rPr>
                                      <w:sz w:val="24"/>
                                    </w:rPr>
                                    <w:t>预期完成时间</w:t>
                                  </w:r>
                                </w:p>
                              </w:tc>
                              <w:tc>
                                <w:tcPr>
                                  <w:tcW w:w="2687" w:type="dxa"/>
                                  <w:gridSpan w:val="3"/>
                                </w:tcPr>
                                <w:p>
                                  <w:pPr>
                                    <w:pStyle w:val="12"/>
                                    <w:tabs>
                                      <w:tab w:val="left" w:pos="1785"/>
                                    </w:tabs>
                                    <w:spacing w:before="120" w:line="292" w:lineRule="exact"/>
                                    <w:ind w:left="1065"/>
                                    <w:rPr>
                                      <w:sz w:val="24"/>
                                    </w:rPr>
                                  </w:pPr>
                                  <w:r>
                                    <w:rPr>
                                      <w:sz w:val="24"/>
                                    </w:rPr>
                                    <w:t>年</w:t>
                                  </w:r>
                                  <w:r>
                                    <w:rPr>
                                      <w:sz w:val="24"/>
                                    </w:rPr>
                                    <w:tab/>
                                  </w:r>
                                  <w:r>
                                    <w:rPr>
                                      <w:sz w:val="24"/>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895" w:type="dxa"/>
                                  <w:gridSpan w:val="4"/>
                                </w:tcPr>
                                <w:p>
                                  <w:pPr>
                                    <w:pStyle w:val="12"/>
                                    <w:spacing w:before="119" w:line="292" w:lineRule="exact"/>
                                    <w:ind w:left="345"/>
                                    <w:rPr>
                                      <w:sz w:val="24"/>
                                    </w:rPr>
                                  </w:pPr>
                                  <w:r>
                                    <w:rPr>
                                      <w:sz w:val="24"/>
                                    </w:rPr>
                                    <w:t>拟派往国家</w:t>
                                  </w:r>
                                </w:p>
                              </w:tc>
                              <w:tc>
                                <w:tcPr>
                                  <w:tcW w:w="1678" w:type="dxa"/>
                                  <w:gridSpan w:val="2"/>
                                </w:tcPr>
                                <w:p>
                                  <w:pPr>
                                    <w:pStyle w:val="12"/>
                                    <w:rPr>
                                      <w:rFonts w:ascii="Times New Roman"/>
                                      <w:sz w:val="28"/>
                                    </w:rPr>
                                  </w:pPr>
                                </w:p>
                              </w:tc>
                              <w:tc>
                                <w:tcPr>
                                  <w:tcW w:w="1420" w:type="dxa"/>
                                  <w:gridSpan w:val="4"/>
                                </w:tcPr>
                                <w:p>
                                  <w:pPr>
                                    <w:pStyle w:val="12"/>
                                    <w:spacing w:before="119" w:line="292" w:lineRule="exact"/>
                                    <w:ind w:left="103"/>
                                    <w:rPr>
                                      <w:sz w:val="24"/>
                                    </w:rPr>
                                  </w:pPr>
                                  <w:r>
                                    <w:rPr>
                                      <w:sz w:val="24"/>
                                    </w:rPr>
                                    <w:t>派出人数</w:t>
                                  </w:r>
                                </w:p>
                              </w:tc>
                              <w:tc>
                                <w:tcPr>
                                  <w:tcW w:w="1599" w:type="dxa"/>
                                </w:tcPr>
                                <w:p>
                                  <w:pPr>
                                    <w:pStyle w:val="12"/>
                                    <w:rPr>
                                      <w:rFonts w:ascii="Times New Roman"/>
                                      <w:sz w:val="28"/>
                                    </w:rPr>
                                  </w:pPr>
                                </w:p>
                              </w:tc>
                              <w:tc>
                                <w:tcPr>
                                  <w:tcW w:w="1566" w:type="dxa"/>
                                  <w:gridSpan w:val="3"/>
                                </w:tcPr>
                                <w:p>
                                  <w:pPr>
                                    <w:pStyle w:val="12"/>
                                    <w:spacing w:before="119" w:line="292" w:lineRule="exact"/>
                                    <w:ind w:left="84"/>
                                    <w:rPr>
                                      <w:sz w:val="24"/>
                                    </w:rPr>
                                  </w:pPr>
                                  <w:r>
                                    <w:rPr>
                                      <w:sz w:val="24"/>
                                    </w:rPr>
                                    <w:t>派出月数</w:t>
                                  </w:r>
                                </w:p>
                              </w:tc>
                              <w:tc>
                                <w:tcPr>
                                  <w:tcW w:w="1587" w:type="dxa"/>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81" w:hRule="atLeast"/>
                              </w:trPr>
                              <w:tc>
                                <w:tcPr>
                                  <w:tcW w:w="689" w:type="dxa"/>
                                </w:tcPr>
                                <w:p>
                                  <w:pPr>
                                    <w:pStyle w:val="12"/>
                                    <w:spacing w:before="1"/>
                                    <w:rPr>
                                      <w:rFonts w:ascii="Times New Roman"/>
                                      <w:sz w:val="27"/>
                                    </w:rPr>
                                  </w:pPr>
                                </w:p>
                                <w:p>
                                  <w:pPr>
                                    <w:pStyle w:val="12"/>
                                    <w:spacing w:line="242" w:lineRule="auto"/>
                                    <w:ind w:left="225" w:right="211"/>
                                    <w:jc w:val="both"/>
                                    <w:rPr>
                                      <w:sz w:val="24"/>
                                    </w:rPr>
                                  </w:pPr>
                                  <w:r>
                                    <w:rPr>
                                      <w:sz w:val="24"/>
                                    </w:rPr>
                                    <w:t>项目内容</w:t>
                                  </w:r>
                                </w:p>
                                <w:p>
                                  <w:pPr>
                                    <w:pStyle w:val="12"/>
                                    <w:spacing w:before="3" w:line="310" w:lineRule="atLeast"/>
                                    <w:ind w:left="225" w:right="211"/>
                                    <w:rPr>
                                      <w:sz w:val="24"/>
                                    </w:rPr>
                                  </w:pPr>
                                  <w:r>
                                    <w:rPr>
                                      <w:sz w:val="24"/>
                                    </w:rPr>
                                    <w:t>简介</w:t>
                                  </w:r>
                                </w:p>
                              </w:tc>
                              <w:tc>
                                <w:tcPr>
                                  <w:tcW w:w="9056" w:type="dxa"/>
                                  <w:gridSpan w:val="14"/>
                                </w:tcPr>
                                <w:p>
                                  <w:pPr>
                                    <w:pStyle w:val="12"/>
                                    <w:rPr>
                                      <w:rFonts w:ascii="Times New Roman"/>
                                      <w:sz w:val="24"/>
                                    </w:rPr>
                                  </w:pPr>
                                </w:p>
                                <w:p>
                                  <w:pPr>
                                    <w:pStyle w:val="12"/>
                                    <w:rPr>
                                      <w:rFonts w:ascii="Times New Roman"/>
                                      <w:sz w:val="24"/>
                                    </w:rPr>
                                  </w:pPr>
                                </w:p>
                                <w:p>
                                  <w:pPr>
                                    <w:pStyle w:val="12"/>
                                    <w:rPr>
                                      <w:rFonts w:ascii="Times New Roman"/>
                                      <w:sz w:val="24"/>
                                    </w:rPr>
                                  </w:pPr>
                                </w:p>
                                <w:p>
                                  <w:pPr>
                                    <w:pStyle w:val="12"/>
                                    <w:rPr>
                                      <w:rFonts w:ascii="Times New Roman"/>
                                      <w:sz w:val="24"/>
                                    </w:rPr>
                                  </w:pPr>
                                </w:p>
                                <w:p>
                                  <w:pPr>
                                    <w:pStyle w:val="12"/>
                                    <w:rPr>
                                      <w:rFonts w:ascii="Times New Roman"/>
                                      <w:sz w:val="24"/>
                                    </w:rPr>
                                  </w:pPr>
                                </w:p>
                                <w:p>
                                  <w:pPr>
                                    <w:pStyle w:val="12"/>
                                    <w:rPr>
                                      <w:rFonts w:ascii="Times New Roman"/>
                                      <w:sz w:val="24"/>
                                    </w:rPr>
                                  </w:pPr>
                                </w:p>
                                <w:p>
                                  <w:pPr>
                                    <w:pStyle w:val="12"/>
                                    <w:spacing w:before="213" w:line="292" w:lineRule="exact"/>
                                    <w:ind w:left="112"/>
                                    <w:rPr>
                                      <w:sz w:val="24"/>
                                    </w:rPr>
                                  </w:pPr>
                                  <w:r>
                                    <w:rPr>
                                      <w:sz w:val="24"/>
                                    </w:rPr>
                                    <w:t>（如此栏不够，可另附页）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6" w:hRule="atLeast"/>
                              </w:trPr>
                              <w:tc>
                                <w:tcPr>
                                  <w:tcW w:w="1789" w:type="dxa"/>
                                  <w:gridSpan w:val="3"/>
                                </w:tcPr>
                                <w:p>
                                  <w:pPr>
                                    <w:pStyle w:val="12"/>
                                    <w:spacing w:before="119"/>
                                    <w:ind w:left="417"/>
                                    <w:rPr>
                                      <w:sz w:val="24"/>
                                    </w:rPr>
                                  </w:pPr>
                                  <w:r>
                                    <w:rPr>
                                      <w:sz w:val="24"/>
                                    </w:rPr>
                                    <w:t>成员名单</w:t>
                                  </w:r>
                                </w:p>
                              </w:tc>
                              <w:tc>
                                <w:tcPr>
                                  <w:tcW w:w="838" w:type="dxa"/>
                                  <w:gridSpan w:val="2"/>
                                </w:tcPr>
                                <w:p>
                                  <w:pPr>
                                    <w:pStyle w:val="12"/>
                                    <w:spacing w:before="119"/>
                                    <w:ind w:left="176"/>
                                    <w:rPr>
                                      <w:sz w:val="24"/>
                                    </w:rPr>
                                  </w:pPr>
                                  <w:r>
                                    <w:rPr>
                                      <w:sz w:val="24"/>
                                    </w:rPr>
                                    <w:t>性别</w:t>
                                  </w:r>
                                </w:p>
                              </w:tc>
                              <w:tc>
                                <w:tcPr>
                                  <w:tcW w:w="1678" w:type="dxa"/>
                                  <w:gridSpan w:val="2"/>
                                </w:tcPr>
                                <w:p>
                                  <w:pPr>
                                    <w:pStyle w:val="12"/>
                                    <w:spacing w:before="119"/>
                                    <w:ind w:left="235"/>
                                    <w:rPr>
                                      <w:sz w:val="24"/>
                                    </w:rPr>
                                  </w:pPr>
                                  <w:r>
                                    <w:rPr>
                                      <w:sz w:val="24"/>
                                    </w:rPr>
                                    <w:t>出生年月日</w:t>
                                  </w:r>
                                </w:p>
                              </w:tc>
                              <w:tc>
                                <w:tcPr>
                                  <w:tcW w:w="3488" w:type="dxa"/>
                                  <w:gridSpan w:val="6"/>
                                </w:tcPr>
                                <w:p>
                                  <w:pPr>
                                    <w:pStyle w:val="12"/>
                                    <w:spacing w:before="119"/>
                                    <w:ind w:left="1140"/>
                                    <w:rPr>
                                      <w:sz w:val="24"/>
                                    </w:rPr>
                                  </w:pPr>
                                  <w:r>
                                    <w:rPr>
                                      <w:sz w:val="24"/>
                                    </w:rPr>
                                    <w:t>单位及部门</w:t>
                                  </w:r>
                                </w:p>
                              </w:tc>
                              <w:tc>
                                <w:tcPr>
                                  <w:tcW w:w="1952" w:type="dxa"/>
                                  <w:gridSpan w:val="2"/>
                                </w:tcPr>
                                <w:p>
                                  <w:pPr>
                                    <w:pStyle w:val="12"/>
                                    <w:spacing w:before="119"/>
                                    <w:ind w:left="369"/>
                                    <w:rPr>
                                      <w:sz w:val="24"/>
                                    </w:rPr>
                                  </w:pPr>
                                  <w:r>
                                    <w:rPr>
                                      <w:sz w:val="24"/>
                                    </w:rPr>
                                    <w:t>职称或职务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6"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3"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59" w:hRule="atLeast"/>
                              </w:trPr>
                              <w:tc>
                                <w:tcPr>
                                  <w:tcW w:w="689" w:type="dxa"/>
                                </w:tcPr>
                                <w:p>
                                  <w:pPr>
                                    <w:pStyle w:val="12"/>
                                    <w:spacing w:before="2" w:line="242" w:lineRule="auto"/>
                                    <w:ind w:left="225" w:right="211"/>
                                    <w:jc w:val="both"/>
                                    <w:rPr>
                                      <w:sz w:val="24"/>
                                    </w:rPr>
                                  </w:pPr>
                                  <w:r>
                                    <w:rPr>
                                      <w:sz w:val="24"/>
                                    </w:rPr>
                                    <w:t>单位意见</w:t>
                                  </w:r>
                                </w:p>
                              </w:tc>
                              <w:tc>
                                <w:tcPr>
                                  <w:tcW w:w="9056" w:type="dxa"/>
                                  <w:gridSpan w:val="14"/>
                                </w:tcPr>
                                <w:p>
                                  <w:pPr>
                                    <w:pStyle w:val="12"/>
                                    <w:rPr>
                                      <w:rFonts w:ascii="Times New Roman"/>
                                      <w:sz w:val="24"/>
                                    </w:rPr>
                                  </w:pPr>
                                </w:p>
                                <w:p>
                                  <w:pPr>
                                    <w:pStyle w:val="12"/>
                                    <w:rPr>
                                      <w:rFonts w:ascii="Times New Roman"/>
                                      <w:sz w:val="24"/>
                                    </w:rPr>
                                  </w:pPr>
                                </w:p>
                                <w:p>
                                  <w:pPr>
                                    <w:pStyle w:val="12"/>
                                    <w:spacing w:before="4"/>
                                    <w:rPr>
                                      <w:rFonts w:ascii="Times New Roman"/>
                                      <w:sz w:val="33"/>
                                    </w:rPr>
                                  </w:pPr>
                                </w:p>
                                <w:p>
                                  <w:pPr>
                                    <w:pStyle w:val="12"/>
                                    <w:ind w:left="7415"/>
                                    <w:rPr>
                                      <w:sz w:val="24"/>
                                    </w:rPr>
                                  </w:pPr>
                                  <w:r>
                                    <w:rPr>
                                      <w:sz w:val="24"/>
                                    </w:rPr>
                                    <w:t>盖 章</w:t>
                                  </w:r>
                                </w:p>
                                <w:p>
                                  <w:pPr>
                                    <w:pStyle w:val="12"/>
                                    <w:tabs>
                                      <w:tab w:val="left" w:pos="7732"/>
                                      <w:tab w:val="left" w:pos="8212"/>
                                    </w:tabs>
                                    <w:spacing w:before="5" w:line="292" w:lineRule="exact"/>
                                    <w:ind w:left="7132"/>
                                    <w:rPr>
                                      <w:sz w:val="24"/>
                                    </w:rPr>
                                  </w:pPr>
                                  <w:r>
                                    <w:rPr>
                                      <w:sz w:val="24"/>
                                    </w:rPr>
                                    <w:t>年</w:t>
                                  </w:r>
                                  <w:r>
                                    <w:rPr>
                                      <w:sz w:val="24"/>
                                    </w:rPr>
                                    <w:tab/>
                                  </w:r>
                                  <w:r>
                                    <w:rPr>
                                      <w:sz w:val="24"/>
                                    </w:rPr>
                                    <w:t>月</w:t>
                                  </w:r>
                                  <w:r>
                                    <w:rPr>
                                      <w:sz w:val="24"/>
                                    </w:rPr>
                                    <w:tab/>
                                  </w:r>
                                  <w:r>
                                    <w:rPr>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4" w:hRule="atLeast"/>
                              </w:trPr>
                              <w:tc>
                                <w:tcPr>
                                  <w:tcW w:w="689" w:type="dxa"/>
                                </w:tcPr>
                                <w:p>
                                  <w:pPr>
                                    <w:pStyle w:val="12"/>
                                    <w:spacing w:line="242" w:lineRule="auto"/>
                                    <w:ind w:left="225" w:right="211"/>
                                    <w:jc w:val="both"/>
                                    <w:rPr>
                                      <w:sz w:val="24"/>
                                    </w:rPr>
                                  </w:pPr>
                                  <w:r>
                                    <w:rPr>
                                      <w:sz w:val="24"/>
                                    </w:rPr>
                                    <w:t>主管部门意</w:t>
                                  </w:r>
                                </w:p>
                                <w:p>
                                  <w:pPr>
                                    <w:pStyle w:val="12"/>
                                    <w:spacing w:before="7" w:line="294" w:lineRule="exact"/>
                                    <w:ind w:left="225"/>
                                    <w:rPr>
                                      <w:sz w:val="24"/>
                                    </w:rPr>
                                  </w:pPr>
                                  <w:r>
                                    <w:rPr>
                                      <w:w w:val="99"/>
                                      <w:sz w:val="24"/>
                                    </w:rPr>
                                    <w:t>见</w:t>
                                  </w:r>
                                </w:p>
                              </w:tc>
                              <w:tc>
                                <w:tcPr>
                                  <w:tcW w:w="9056" w:type="dxa"/>
                                  <w:gridSpan w:val="14"/>
                                </w:tcPr>
                                <w:p>
                                  <w:pPr>
                                    <w:pStyle w:val="12"/>
                                    <w:rPr>
                                      <w:rFonts w:ascii="Times New Roman"/>
                                      <w:sz w:val="24"/>
                                    </w:rPr>
                                  </w:pPr>
                                </w:p>
                                <w:p>
                                  <w:pPr>
                                    <w:pStyle w:val="12"/>
                                    <w:rPr>
                                      <w:rFonts w:ascii="Times New Roman"/>
                                      <w:sz w:val="24"/>
                                    </w:rPr>
                                  </w:pPr>
                                </w:p>
                                <w:p>
                                  <w:pPr>
                                    <w:pStyle w:val="12"/>
                                    <w:spacing w:before="4"/>
                                    <w:rPr>
                                      <w:rFonts w:ascii="Times New Roman"/>
                                      <w:sz w:val="33"/>
                                    </w:rPr>
                                  </w:pPr>
                                </w:p>
                                <w:p>
                                  <w:pPr>
                                    <w:pStyle w:val="12"/>
                                    <w:ind w:left="7415"/>
                                    <w:rPr>
                                      <w:sz w:val="24"/>
                                    </w:rPr>
                                  </w:pPr>
                                  <w:r>
                                    <w:rPr>
                                      <w:sz w:val="24"/>
                                    </w:rPr>
                                    <w:t>盖 章</w:t>
                                  </w:r>
                                </w:p>
                                <w:p>
                                  <w:pPr>
                                    <w:pStyle w:val="12"/>
                                    <w:tabs>
                                      <w:tab w:val="left" w:pos="7732"/>
                                      <w:tab w:val="left" w:pos="8212"/>
                                    </w:tabs>
                                    <w:spacing w:before="5"/>
                                    <w:ind w:left="7132"/>
                                    <w:rPr>
                                      <w:sz w:val="24"/>
                                    </w:rPr>
                                  </w:pPr>
                                  <w:r>
                                    <w:rPr>
                                      <w:sz w:val="24"/>
                                    </w:rPr>
                                    <w:t>年</w:t>
                                  </w:r>
                                  <w:r>
                                    <w:rPr>
                                      <w:sz w:val="24"/>
                                    </w:rPr>
                                    <w:tab/>
                                  </w:r>
                                  <w:r>
                                    <w:rPr>
                                      <w:sz w:val="24"/>
                                    </w:rPr>
                                    <w:t>月</w:t>
                                  </w:r>
                                  <w:r>
                                    <w:rPr>
                                      <w:sz w:val="24"/>
                                    </w:rPr>
                                    <w:tab/>
                                  </w:r>
                                  <w:r>
                                    <w:rPr>
                                      <w:sz w:val="24"/>
                                    </w:rPr>
                                    <w:t>日</w:t>
                                  </w:r>
                                </w:p>
                              </w:tc>
                            </w:tr>
                          </w:tbl>
                          <w:p>
                            <w:pPr>
                              <w:pStyle w:val="7"/>
                            </w:pPr>
                          </w:p>
                        </w:txbxContent>
                      </wps:txbx>
                      <wps:bodyPr lIns="0" tIns="0" rIns="0" bIns="0" upright="1"/>
                    </wps:wsp>
                  </a:graphicData>
                </a:graphic>
              </wp:anchor>
            </w:drawing>
          </mc:Choice>
          <mc:Fallback>
            <w:pict>
              <v:shape id="文本框 65" o:spid="_x0000_s1026" o:spt="202" type="#_x0000_t202" style="position:absolute;left:0pt;margin-left:70.4pt;margin-top:17.6pt;height:489.5pt;width:487.7pt;mso-position-horizontal-relative:page;z-index:251724800;mso-width-relative:page;mso-height-relative:page;" filled="f" stroked="f" coordsize="21600,21600" o:gfxdata="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3CNr3dkAAAAMAQAADwAA&#10;AAAAAAABACAAAAAiAAAAZHJzL2Rvd25yZXYueG1sUEsBAhQAFAAAAAgAh07iQOKx+IijAQAAJwMA&#10;AA4AAAAAAAAAAQAgAAAAKAEAAGRycy9lMm9Eb2MueG1sUEsFBgAAAAAGAAYAWQEAAD0FAAAAAA==&#10;">
                <v:fill on="f" focussize="0,0"/>
                <v:stroke on="f"/>
                <v:imagedata o:title=""/>
                <o:lock v:ext="edit" aspectratio="f"/>
                <v:textbox inset="0mm,0mm,0mm,0mm">
                  <w:txbxContent>
                    <w:tbl>
                      <w:tblPr>
                        <w:tblStyle w:val="8"/>
                        <w:tblW w:w="974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677"/>
                        <w:gridCol w:w="423"/>
                        <w:gridCol w:w="106"/>
                        <w:gridCol w:w="732"/>
                        <w:gridCol w:w="946"/>
                        <w:gridCol w:w="732"/>
                        <w:gridCol w:w="106"/>
                        <w:gridCol w:w="250"/>
                        <w:gridCol w:w="332"/>
                        <w:gridCol w:w="1599"/>
                        <w:gridCol w:w="466"/>
                        <w:gridCol w:w="735"/>
                        <w:gridCol w:w="365"/>
                        <w:gridCol w:w="15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366" w:type="dxa"/>
                            <w:gridSpan w:val="2"/>
                          </w:tcPr>
                          <w:p>
                            <w:pPr>
                              <w:pStyle w:val="12"/>
                              <w:spacing w:before="122" w:line="289" w:lineRule="exact"/>
                              <w:ind w:left="201"/>
                              <w:rPr>
                                <w:sz w:val="24"/>
                              </w:rPr>
                            </w:pPr>
                            <w:r>
                              <w:rPr>
                                <w:sz w:val="24"/>
                              </w:rPr>
                              <w:t>项目名称</w:t>
                            </w:r>
                          </w:p>
                        </w:tc>
                        <w:tc>
                          <w:tcPr>
                            <w:tcW w:w="8379" w:type="dxa"/>
                            <w:gridSpan w:val="13"/>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366" w:type="dxa"/>
                            <w:gridSpan w:val="2"/>
                          </w:tcPr>
                          <w:p>
                            <w:pPr>
                              <w:pStyle w:val="12"/>
                              <w:spacing w:before="120" w:line="292" w:lineRule="exact"/>
                              <w:ind w:left="201"/>
                              <w:rPr>
                                <w:sz w:val="24"/>
                              </w:rPr>
                            </w:pPr>
                            <w:r>
                              <w:rPr>
                                <w:sz w:val="24"/>
                              </w:rPr>
                              <w:t>立项部门</w:t>
                            </w:r>
                          </w:p>
                        </w:tc>
                        <w:tc>
                          <w:tcPr>
                            <w:tcW w:w="3295" w:type="dxa"/>
                            <w:gridSpan w:val="7"/>
                          </w:tcPr>
                          <w:p>
                            <w:pPr>
                              <w:pStyle w:val="12"/>
                              <w:rPr>
                                <w:rFonts w:ascii="Times New Roman"/>
                                <w:sz w:val="28"/>
                              </w:rPr>
                            </w:pPr>
                          </w:p>
                        </w:tc>
                        <w:tc>
                          <w:tcPr>
                            <w:tcW w:w="1931" w:type="dxa"/>
                            <w:gridSpan w:val="2"/>
                          </w:tcPr>
                          <w:p>
                            <w:pPr>
                              <w:pStyle w:val="12"/>
                              <w:spacing w:before="120" w:line="292" w:lineRule="exact"/>
                              <w:ind w:left="491"/>
                              <w:rPr>
                                <w:sz w:val="24"/>
                              </w:rPr>
                            </w:pPr>
                            <w:r>
                              <w:rPr>
                                <w:sz w:val="24"/>
                              </w:rPr>
                              <w:t>项目编号</w:t>
                            </w:r>
                          </w:p>
                        </w:tc>
                        <w:tc>
                          <w:tcPr>
                            <w:tcW w:w="3153" w:type="dxa"/>
                            <w:gridSpan w:val="4"/>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366" w:type="dxa"/>
                            <w:gridSpan w:val="2"/>
                          </w:tcPr>
                          <w:p>
                            <w:pPr>
                              <w:pStyle w:val="12"/>
                              <w:spacing w:before="120" w:line="292" w:lineRule="exact"/>
                              <w:ind w:left="201"/>
                              <w:rPr>
                                <w:sz w:val="24"/>
                              </w:rPr>
                            </w:pPr>
                            <w:r>
                              <w:rPr>
                                <w:sz w:val="24"/>
                              </w:rPr>
                              <w:t>立项时间</w:t>
                            </w:r>
                          </w:p>
                        </w:tc>
                        <w:tc>
                          <w:tcPr>
                            <w:tcW w:w="3045" w:type="dxa"/>
                            <w:gridSpan w:val="6"/>
                          </w:tcPr>
                          <w:p>
                            <w:pPr>
                              <w:pStyle w:val="12"/>
                              <w:tabs>
                                <w:tab w:val="left" w:pos="1974"/>
                                <w:tab w:val="left" w:pos="2694"/>
                              </w:tabs>
                              <w:spacing w:before="120" w:line="292" w:lineRule="exact"/>
                              <w:ind w:left="1256"/>
                              <w:rPr>
                                <w:sz w:val="24"/>
                              </w:rPr>
                            </w:pPr>
                            <w:r>
                              <w:rPr>
                                <w:sz w:val="24"/>
                              </w:rPr>
                              <w:t>年</w:t>
                            </w:r>
                            <w:r>
                              <w:rPr>
                                <w:sz w:val="24"/>
                              </w:rPr>
                              <w:tab/>
                            </w:r>
                            <w:r>
                              <w:rPr>
                                <w:sz w:val="24"/>
                              </w:rPr>
                              <w:t>月</w:t>
                            </w:r>
                            <w:r>
                              <w:rPr>
                                <w:sz w:val="24"/>
                              </w:rPr>
                              <w:tab/>
                            </w:r>
                            <w:r>
                              <w:rPr>
                                <w:sz w:val="24"/>
                              </w:rPr>
                              <w:t>日</w:t>
                            </w:r>
                          </w:p>
                        </w:tc>
                        <w:tc>
                          <w:tcPr>
                            <w:tcW w:w="2647" w:type="dxa"/>
                            <w:gridSpan w:val="4"/>
                          </w:tcPr>
                          <w:p>
                            <w:pPr>
                              <w:pStyle w:val="12"/>
                              <w:spacing w:before="120" w:line="292" w:lineRule="exact"/>
                              <w:ind w:left="597"/>
                              <w:rPr>
                                <w:sz w:val="24"/>
                              </w:rPr>
                            </w:pPr>
                            <w:r>
                              <w:rPr>
                                <w:sz w:val="24"/>
                              </w:rPr>
                              <w:t>预期完成时间</w:t>
                            </w:r>
                          </w:p>
                        </w:tc>
                        <w:tc>
                          <w:tcPr>
                            <w:tcW w:w="2687" w:type="dxa"/>
                            <w:gridSpan w:val="3"/>
                          </w:tcPr>
                          <w:p>
                            <w:pPr>
                              <w:pStyle w:val="12"/>
                              <w:tabs>
                                <w:tab w:val="left" w:pos="1785"/>
                              </w:tabs>
                              <w:spacing w:before="120" w:line="292" w:lineRule="exact"/>
                              <w:ind w:left="1065"/>
                              <w:rPr>
                                <w:sz w:val="24"/>
                              </w:rPr>
                            </w:pPr>
                            <w:r>
                              <w:rPr>
                                <w:sz w:val="24"/>
                              </w:rPr>
                              <w:t>年</w:t>
                            </w:r>
                            <w:r>
                              <w:rPr>
                                <w:sz w:val="24"/>
                              </w:rPr>
                              <w:tab/>
                            </w:r>
                            <w:r>
                              <w:rPr>
                                <w:sz w:val="24"/>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 w:hRule="atLeast"/>
                        </w:trPr>
                        <w:tc>
                          <w:tcPr>
                            <w:tcW w:w="1895" w:type="dxa"/>
                            <w:gridSpan w:val="4"/>
                          </w:tcPr>
                          <w:p>
                            <w:pPr>
                              <w:pStyle w:val="12"/>
                              <w:spacing w:before="119" w:line="292" w:lineRule="exact"/>
                              <w:ind w:left="345"/>
                              <w:rPr>
                                <w:sz w:val="24"/>
                              </w:rPr>
                            </w:pPr>
                            <w:r>
                              <w:rPr>
                                <w:sz w:val="24"/>
                              </w:rPr>
                              <w:t>拟派往国家</w:t>
                            </w:r>
                          </w:p>
                        </w:tc>
                        <w:tc>
                          <w:tcPr>
                            <w:tcW w:w="1678" w:type="dxa"/>
                            <w:gridSpan w:val="2"/>
                          </w:tcPr>
                          <w:p>
                            <w:pPr>
                              <w:pStyle w:val="12"/>
                              <w:rPr>
                                <w:rFonts w:ascii="Times New Roman"/>
                                <w:sz w:val="28"/>
                              </w:rPr>
                            </w:pPr>
                          </w:p>
                        </w:tc>
                        <w:tc>
                          <w:tcPr>
                            <w:tcW w:w="1420" w:type="dxa"/>
                            <w:gridSpan w:val="4"/>
                          </w:tcPr>
                          <w:p>
                            <w:pPr>
                              <w:pStyle w:val="12"/>
                              <w:spacing w:before="119" w:line="292" w:lineRule="exact"/>
                              <w:ind w:left="103"/>
                              <w:rPr>
                                <w:sz w:val="24"/>
                              </w:rPr>
                            </w:pPr>
                            <w:r>
                              <w:rPr>
                                <w:sz w:val="24"/>
                              </w:rPr>
                              <w:t>派出人数</w:t>
                            </w:r>
                          </w:p>
                        </w:tc>
                        <w:tc>
                          <w:tcPr>
                            <w:tcW w:w="1599" w:type="dxa"/>
                          </w:tcPr>
                          <w:p>
                            <w:pPr>
                              <w:pStyle w:val="12"/>
                              <w:rPr>
                                <w:rFonts w:ascii="Times New Roman"/>
                                <w:sz w:val="28"/>
                              </w:rPr>
                            </w:pPr>
                          </w:p>
                        </w:tc>
                        <w:tc>
                          <w:tcPr>
                            <w:tcW w:w="1566" w:type="dxa"/>
                            <w:gridSpan w:val="3"/>
                          </w:tcPr>
                          <w:p>
                            <w:pPr>
                              <w:pStyle w:val="12"/>
                              <w:spacing w:before="119" w:line="292" w:lineRule="exact"/>
                              <w:ind w:left="84"/>
                              <w:rPr>
                                <w:sz w:val="24"/>
                              </w:rPr>
                            </w:pPr>
                            <w:r>
                              <w:rPr>
                                <w:sz w:val="24"/>
                              </w:rPr>
                              <w:t>派出月数</w:t>
                            </w:r>
                          </w:p>
                        </w:tc>
                        <w:tc>
                          <w:tcPr>
                            <w:tcW w:w="1587" w:type="dxa"/>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81" w:hRule="atLeast"/>
                        </w:trPr>
                        <w:tc>
                          <w:tcPr>
                            <w:tcW w:w="689" w:type="dxa"/>
                          </w:tcPr>
                          <w:p>
                            <w:pPr>
                              <w:pStyle w:val="12"/>
                              <w:spacing w:before="1"/>
                              <w:rPr>
                                <w:rFonts w:ascii="Times New Roman"/>
                                <w:sz w:val="27"/>
                              </w:rPr>
                            </w:pPr>
                          </w:p>
                          <w:p>
                            <w:pPr>
                              <w:pStyle w:val="12"/>
                              <w:spacing w:line="242" w:lineRule="auto"/>
                              <w:ind w:left="225" w:right="211"/>
                              <w:jc w:val="both"/>
                              <w:rPr>
                                <w:sz w:val="24"/>
                              </w:rPr>
                            </w:pPr>
                            <w:r>
                              <w:rPr>
                                <w:sz w:val="24"/>
                              </w:rPr>
                              <w:t>项目内容</w:t>
                            </w:r>
                          </w:p>
                          <w:p>
                            <w:pPr>
                              <w:pStyle w:val="12"/>
                              <w:spacing w:before="3" w:line="310" w:lineRule="atLeast"/>
                              <w:ind w:left="225" w:right="211"/>
                              <w:rPr>
                                <w:sz w:val="24"/>
                              </w:rPr>
                            </w:pPr>
                            <w:r>
                              <w:rPr>
                                <w:sz w:val="24"/>
                              </w:rPr>
                              <w:t>简介</w:t>
                            </w:r>
                          </w:p>
                        </w:tc>
                        <w:tc>
                          <w:tcPr>
                            <w:tcW w:w="9056" w:type="dxa"/>
                            <w:gridSpan w:val="14"/>
                          </w:tcPr>
                          <w:p>
                            <w:pPr>
                              <w:pStyle w:val="12"/>
                              <w:rPr>
                                <w:rFonts w:ascii="Times New Roman"/>
                                <w:sz w:val="24"/>
                              </w:rPr>
                            </w:pPr>
                          </w:p>
                          <w:p>
                            <w:pPr>
                              <w:pStyle w:val="12"/>
                              <w:rPr>
                                <w:rFonts w:ascii="Times New Roman"/>
                                <w:sz w:val="24"/>
                              </w:rPr>
                            </w:pPr>
                          </w:p>
                          <w:p>
                            <w:pPr>
                              <w:pStyle w:val="12"/>
                              <w:rPr>
                                <w:rFonts w:ascii="Times New Roman"/>
                                <w:sz w:val="24"/>
                              </w:rPr>
                            </w:pPr>
                          </w:p>
                          <w:p>
                            <w:pPr>
                              <w:pStyle w:val="12"/>
                              <w:rPr>
                                <w:rFonts w:ascii="Times New Roman"/>
                                <w:sz w:val="24"/>
                              </w:rPr>
                            </w:pPr>
                          </w:p>
                          <w:p>
                            <w:pPr>
                              <w:pStyle w:val="12"/>
                              <w:rPr>
                                <w:rFonts w:ascii="Times New Roman"/>
                                <w:sz w:val="24"/>
                              </w:rPr>
                            </w:pPr>
                          </w:p>
                          <w:p>
                            <w:pPr>
                              <w:pStyle w:val="12"/>
                              <w:rPr>
                                <w:rFonts w:ascii="Times New Roman"/>
                                <w:sz w:val="24"/>
                              </w:rPr>
                            </w:pPr>
                          </w:p>
                          <w:p>
                            <w:pPr>
                              <w:pStyle w:val="12"/>
                              <w:spacing w:before="213" w:line="292" w:lineRule="exact"/>
                              <w:ind w:left="112"/>
                              <w:rPr>
                                <w:sz w:val="24"/>
                              </w:rPr>
                            </w:pPr>
                            <w:r>
                              <w:rPr>
                                <w:sz w:val="24"/>
                              </w:rPr>
                              <w:t>（如此栏不够，可另附页）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6" w:hRule="atLeast"/>
                        </w:trPr>
                        <w:tc>
                          <w:tcPr>
                            <w:tcW w:w="1789" w:type="dxa"/>
                            <w:gridSpan w:val="3"/>
                          </w:tcPr>
                          <w:p>
                            <w:pPr>
                              <w:pStyle w:val="12"/>
                              <w:spacing w:before="119"/>
                              <w:ind w:left="417"/>
                              <w:rPr>
                                <w:sz w:val="24"/>
                              </w:rPr>
                            </w:pPr>
                            <w:r>
                              <w:rPr>
                                <w:sz w:val="24"/>
                              </w:rPr>
                              <w:t>成员名单</w:t>
                            </w:r>
                          </w:p>
                        </w:tc>
                        <w:tc>
                          <w:tcPr>
                            <w:tcW w:w="838" w:type="dxa"/>
                            <w:gridSpan w:val="2"/>
                          </w:tcPr>
                          <w:p>
                            <w:pPr>
                              <w:pStyle w:val="12"/>
                              <w:spacing w:before="119"/>
                              <w:ind w:left="176"/>
                              <w:rPr>
                                <w:sz w:val="24"/>
                              </w:rPr>
                            </w:pPr>
                            <w:r>
                              <w:rPr>
                                <w:sz w:val="24"/>
                              </w:rPr>
                              <w:t>性别</w:t>
                            </w:r>
                          </w:p>
                        </w:tc>
                        <w:tc>
                          <w:tcPr>
                            <w:tcW w:w="1678" w:type="dxa"/>
                            <w:gridSpan w:val="2"/>
                          </w:tcPr>
                          <w:p>
                            <w:pPr>
                              <w:pStyle w:val="12"/>
                              <w:spacing w:before="119"/>
                              <w:ind w:left="235"/>
                              <w:rPr>
                                <w:sz w:val="24"/>
                              </w:rPr>
                            </w:pPr>
                            <w:r>
                              <w:rPr>
                                <w:sz w:val="24"/>
                              </w:rPr>
                              <w:t>出生年月日</w:t>
                            </w:r>
                          </w:p>
                        </w:tc>
                        <w:tc>
                          <w:tcPr>
                            <w:tcW w:w="3488" w:type="dxa"/>
                            <w:gridSpan w:val="6"/>
                          </w:tcPr>
                          <w:p>
                            <w:pPr>
                              <w:pStyle w:val="12"/>
                              <w:spacing w:before="119"/>
                              <w:ind w:left="1140"/>
                              <w:rPr>
                                <w:sz w:val="24"/>
                              </w:rPr>
                            </w:pPr>
                            <w:r>
                              <w:rPr>
                                <w:sz w:val="24"/>
                              </w:rPr>
                              <w:t>单位及部门</w:t>
                            </w:r>
                          </w:p>
                        </w:tc>
                        <w:tc>
                          <w:tcPr>
                            <w:tcW w:w="1952" w:type="dxa"/>
                            <w:gridSpan w:val="2"/>
                          </w:tcPr>
                          <w:p>
                            <w:pPr>
                              <w:pStyle w:val="12"/>
                              <w:spacing w:before="119"/>
                              <w:ind w:left="369"/>
                              <w:rPr>
                                <w:sz w:val="24"/>
                              </w:rPr>
                            </w:pPr>
                            <w:r>
                              <w:rPr>
                                <w:sz w:val="24"/>
                              </w:rPr>
                              <w:t>职称或职务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6"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3"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1789" w:type="dxa"/>
                            <w:gridSpan w:val="3"/>
                          </w:tcPr>
                          <w:p>
                            <w:pPr>
                              <w:pStyle w:val="12"/>
                              <w:rPr>
                                <w:rFonts w:ascii="Times New Roman"/>
                                <w:sz w:val="28"/>
                              </w:rPr>
                            </w:pPr>
                          </w:p>
                        </w:tc>
                        <w:tc>
                          <w:tcPr>
                            <w:tcW w:w="838" w:type="dxa"/>
                            <w:gridSpan w:val="2"/>
                          </w:tcPr>
                          <w:p>
                            <w:pPr>
                              <w:pStyle w:val="12"/>
                              <w:rPr>
                                <w:rFonts w:ascii="Times New Roman"/>
                                <w:sz w:val="28"/>
                              </w:rPr>
                            </w:pPr>
                          </w:p>
                        </w:tc>
                        <w:tc>
                          <w:tcPr>
                            <w:tcW w:w="1678" w:type="dxa"/>
                            <w:gridSpan w:val="2"/>
                          </w:tcPr>
                          <w:p>
                            <w:pPr>
                              <w:pStyle w:val="12"/>
                              <w:rPr>
                                <w:rFonts w:ascii="Times New Roman"/>
                                <w:sz w:val="28"/>
                              </w:rPr>
                            </w:pPr>
                          </w:p>
                        </w:tc>
                        <w:tc>
                          <w:tcPr>
                            <w:tcW w:w="3488" w:type="dxa"/>
                            <w:gridSpan w:val="6"/>
                          </w:tcPr>
                          <w:p>
                            <w:pPr>
                              <w:pStyle w:val="12"/>
                              <w:rPr>
                                <w:rFonts w:ascii="Times New Roman"/>
                                <w:sz w:val="28"/>
                              </w:rPr>
                            </w:pPr>
                          </w:p>
                        </w:tc>
                        <w:tc>
                          <w:tcPr>
                            <w:tcW w:w="1952" w:type="dxa"/>
                            <w:gridSpan w:val="2"/>
                          </w:tcPr>
                          <w:p>
                            <w:pPr>
                              <w:pStyle w:val="12"/>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59" w:hRule="atLeast"/>
                        </w:trPr>
                        <w:tc>
                          <w:tcPr>
                            <w:tcW w:w="689" w:type="dxa"/>
                          </w:tcPr>
                          <w:p>
                            <w:pPr>
                              <w:pStyle w:val="12"/>
                              <w:spacing w:before="2" w:line="242" w:lineRule="auto"/>
                              <w:ind w:left="225" w:right="211"/>
                              <w:jc w:val="both"/>
                              <w:rPr>
                                <w:sz w:val="24"/>
                              </w:rPr>
                            </w:pPr>
                            <w:r>
                              <w:rPr>
                                <w:sz w:val="24"/>
                              </w:rPr>
                              <w:t>单位意见</w:t>
                            </w:r>
                          </w:p>
                        </w:tc>
                        <w:tc>
                          <w:tcPr>
                            <w:tcW w:w="9056" w:type="dxa"/>
                            <w:gridSpan w:val="14"/>
                          </w:tcPr>
                          <w:p>
                            <w:pPr>
                              <w:pStyle w:val="12"/>
                              <w:rPr>
                                <w:rFonts w:ascii="Times New Roman"/>
                                <w:sz w:val="24"/>
                              </w:rPr>
                            </w:pPr>
                          </w:p>
                          <w:p>
                            <w:pPr>
                              <w:pStyle w:val="12"/>
                              <w:rPr>
                                <w:rFonts w:ascii="Times New Roman"/>
                                <w:sz w:val="24"/>
                              </w:rPr>
                            </w:pPr>
                          </w:p>
                          <w:p>
                            <w:pPr>
                              <w:pStyle w:val="12"/>
                              <w:spacing w:before="4"/>
                              <w:rPr>
                                <w:rFonts w:ascii="Times New Roman"/>
                                <w:sz w:val="33"/>
                              </w:rPr>
                            </w:pPr>
                          </w:p>
                          <w:p>
                            <w:pPr>
                              <w:pStyle w:val="12"/>
                              <w:ind w:left="7415"/>
                              <w:rPr>
                                <w:sz w:val="24"/>
                              </w:rPr>
                            </w:pPr>
                            <w:r>
                              <w:rPr>
                                <w:sz w:val="24"/>
                              </w:rPr>
                              <w:t>盖 章</w:t>
                            </w:r>
                          </w:p>
                          <w:p>
                            <w:pPr>
                              <w:pStyle w:val="12"/>
                              <w:tabs>
                                <w:tab w:val="left" w:pos="7732"/>
                                <w:tab w:val="left" w:pos="8212"/>
                              </w:tabs>
                              <w:spacing w:before="5" w:line="292" w:lineRule="exact"/>
                              <w:ind w:left="7132"/>
                              <w:rPr>
                                <w:sz w:val="24"/>
                              </w:rPr>
                            </w:pPr>
                            <w:r>
                              <w:rPr>
                                <w:sz w:val="24"/>
                              </w:rPr>
                              <w:t>年</w:t>
                            </w:r>
                            <w:r>
                              <w:rPr>
                                <w:sz w:val="24"/>
                              </w:rPr>
                              <w:tab/>
                            </w:r>
                            <w:r>
                              <w:rPr>
                                <w:sz w:val="24"/>
                              </w:rPr>
                              <w:t>月</w:t>
                            </w:r>
                            <w:r>
                              <w:rPr>
                                <w:sz w:val="24"/>
                              </w:rPr>
                              <w:tab/>
                            </w:r>
                            <w:r>
                              <w:rPr>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4" w:hRule="atLeast"/>
                        </w:trPr>
                        <w:tc>
                          <w:tcPr>
                            <w:tcW w:w="689" w:type="dxa"/>
                          </w:tcPr>
                          <w:p>
                            <w:pPr>
                              <w:pStyle w:val="12"/>
                              <w:spacing w:line="242" w:lineRule="auto"/>
                              <w:ind w:left="225" w:right="211"/>
                              <w:jc w:val="both"/>
                              <w:rPr>
                                <w:sz w:val="24"/>
                              </w:rPr>
                            </w:pPr>
                            <w:r>
                              <w:rPr>
                                <w:sz w:val="24"/>
                              </w:rPr>
                              <w:t>主管部门意</w:t>
                            </w:r>
                          </w:p>
                          <w:p>
                            <w:pPr>
                              <w:pStyle w:val="12"/>
                              <w:spacing w:before="7" w:line="294" w:lineRule="exact"/>
                              <w:ind w:left="225"/>
                              <w:rPr>
                                <w:sz w:val="24"/>
                              </w:rPr>
                            </w:pPr>
                            <w:r>
                              <w:rPr>
                                <w:w w:val="99"/>
                                <w:sz w:val="24"/>
                              </w:rPr>
                              <w:t>见</w:t>
                            </w:r>
                          </w:p>
                        </w:tc>
                        <w:tc>
                          <w:tcPr>
                            <w:tcW w:w="9056" w:type="dxa"/>
                            <w:gridSpan w:val="14"/>
                          </w:tcPr>
                          <w:p>
                            <w:pPr>
                              <w:pStyle w:val="12"/>
                              <w:rPr>
                                <w:rFonts w:ascii="Times New Roman"/>
                                <w:sz w:val="24"/>
                              </w:rPr>
                            </w:pPr>
                          </w:p>
                          <w:p>
                            <w:pPr>
                              <w:pStyle w:val="12"/>
                              <w:rPr>
                                <w:rFonts w:ascii="Times New Roman"/>
                                <w:sz w:val="24"/>
                              </w:rPr>
                            </w:pPr>
                          </w:p>
                          <w:p>
                            <w:pPr>
                              <w:pStyle w:val="12"/>
                              <w:spacing w:before="4"/>
                              <w:rPr>
                                <w:rFonts w:ascii="Times New Roman"/>
                                <w:sz w:val="33"/>
                              </w:rPr>
                            </w:pPr>
                          </w:p>
                          <w:p>
                            <w:pPr>
                              <w:pStyle w:val="12"/>
                              <w:ind w:left="7415"/>
                              <w:rPr>
                                <w:sz w:val="24"/>
                              </w:rPr>
                            </w:pPr>
                            <w:r>
                              <w:rPr>
                                <w:sz w:val="24"/>
                              </w:rPr>
                              <w:t>盖 章</w:t>
                            </w:r>
                          </w:p>
                          <w:p>
                            <w:pPr>
                              <w:pStyle w:val="12"/>
                              <w:tabs>
                                <w:tab w:val="left" w:pos="7732"/>
                                <w:tab w:val="left" w:pos="8212"/>
                              </w:tabs>
                              <w:spacing w:before="5"/>
                              <w:ind w:left="7132"/>
                              <w:rPr>
                                <w:sz w:val="24"/>
                              </w:rPr>
                            </w:pPr>
                            <w:r>
                              <w:rPr>
                                <w:sz w:val="24"/>
                              </w:rPr>
                              <w:t>年</w:t>
                            </w:r>
                            <w:r>
                              <w:rPr>
                                <w:sz w:val="24"/>
                              </w:rPr>
                              <w:tab/>
                            </w:r>
                            <w:r>
                              <w:rPr>
                                <w:sz w:val="24"/>
                              </w:rPr>
                              <w:t>月</w:t>
                            </w:r>
                            <w:r>
                              <w:rPr>
                                <w:sz w:val="24"/>
                              </w:rPr>
                              <w:tab/>
                            </w:r>
                            <w:r>
                              <w:rPr>
                                <w:sz w:val="24"/>
                              </w:rPr>
                              <w:t>日</w:t>
                            </w:r>
                          </w:p>
                        </w:tc>
                      </w:tr>
                    </w:tbl>
                    <w:p>
                      <w:pPr>
                        <w:pStyle w:val="7"/>
                      </w:pPr>
                    </w:p>
                  </w:txbxContent>
                </v:textbox>
              </v:shape>
            </w:pict>
          </mc:Fallback>
        </mc:AlternateContent>
      </w:r>
      <w:r>
        <w:rPr>
          <w:rFonts w:hint="eastAsia" w:ascii="Microsoft JhengHei" w:hAnsi="Microsoft JhengHei" w:eastAsia="Microsoft JhengHei"/>
          <w:b/>
          <w:sz w:val="24"/>
        </w:rPr>
        <w:t>地</w:t>
      </w:r>
      <w:r>
        <w:rPr>
          <w:rFonts w:hint="eastAsia" w:ascii="Microsoft JhengHei" w:hAnsi="Microsoft JhengHei" w:eastAsia="Microsoft JhengHei"/>
          <w:b/>
          <w:spacing w:val="5"/>
          <w:sz w:val="24"/>
        </w:rPr>
        <w:t>方</w:t>
      </w:r>
      <w:r>
        <w:rPr>
          <w:rFonts w:hint="eastAsia" w:ascii="Microsoft JhengHei" w:hAnsi="Microsoft JhengHei" w:eastAsia="Microsoft JhengHei"/>
          <w:b/>
          <w:sz w:val="24"/>
        </w:rPr>
        <w:t>或单位</w:t>
      </w:r>
      <w:r>
        <w:rPr>
          <w:rFonts w:hint="eastAsia" w:ascii="Microsoft JhengHei" w:hAnsi="Microsoft JhengHei" w:eastAsia="Microsoft JhengHei"/>
          <w:b/>
          <w:spacing w:val="-3"/>
          <w:sz w:val="24"/>
        </w:rPr>
        <w:t>是</w:t>
      </w:r>
      <w:r>
        <w:rPr>
          <w:rFonts w:hint="eastAsia" w:ascii="Microsoft JhengHei" w:hAnsi="Microsoft JhengHei" w:eastAsia="Microsoft JhengHei"/>
          <w:b/>
          <w:sz w:val="24"/>
        </w:rPr>
        <w:t>否</w:t>
      </w:r>
      <w:r>
        <w:rPr>
          <w:rFonts w:hint="eastAsia" w:ascii="Microsoft JhengHei" w:hAnsi="Microsoft JhengHei" w:eastAsia="Microsoft JhengHei"/>
          <w:b/>
          <w:spacing w:val="5"/>
          <w:sz w:val="24"/>
        </w:rPr>
        <w:t>给</w:t>
      </w:r>
      <w:r>
        <w:rPr>
          <w:rFonts w:hint="eastAsia" w:ascii="Microsoft JhengHei" w:hAnsi="Microsoft JhengHei" w:eastAsia="Microsoft JhengHei"/>
          <w:b/>
          <w:sz w:val="24"/>
        </w:rPr>
        <w:t>予该课</w:t>
      </w:r>
      <w:r>
        <w:rPr>
          <w:rFonts w:hint="eastAsia" w:ascii="Microsoft JhengHei" w:hAnsi="Microsoft JhengHei" w:eastAsia="Microsoft JhengHei"/>
          <w:b/>
          <w:spacing w:val="-3"/>
          <w:sz w:val="24"/>
        </w:rPr>
        <w:t>题</w:t>
      </w:r>
      <w:r>
        <w:rPr>
          <w:rFonts w:hint="eastAsia" w:ascii="Microsoft JhengHei" w:hAnsi="Microsoft JhengHei" w:eastAsia="Microsoft JhengHei"/>
          <w:b/>
          <w:spacing w:val="5"/>
          <w:sz w:val="24"/>
        </w:rPr>
        <w:t>组</w:t>
      </w:r>
      <w:r>
        <w:rPr>
          <w:rFonts w:hint="eastAsia" w:ascii="Microsoft JhengHei" w:hAnsi="Microsoft JhengHei" w:eastAsia="Microsoft JhengHei"/>
          <w:b/>
          <w:sz w:val="24"/>
        </w:rPr>
        <w:t>出国配套经费？</w:t>
      </w:r>
      <w:r>
        <w:rPr>
          <w:rFonts w:hint="eastAsia" w:ascii="Microsoft JhengHei" w:hAnsi="Microsoft JhengHei" w:eastAsia="Microsoft JhengHei"/>
          <w:b/>
          <w:spacing w:val="59"/>
          <w:sz w:val="24"/>
        </w:rPr>
        <w:t xml:space="preserve"> </w:t>
      </w:r>
      <w:r>
        <w:rPr>
          <w:rFonts w:hint="eastAsia" w:ascii="Microsoft JhengHei" w:hAnsi="Microsoft JhengHei" w:eastAsia="Microsoft JhengHei"/>
          <w:b/>
          <w:spacing w:val="5"/>
          <w:sz w:val="24"/>
        </w:rPr>
        <w:t>是</w:t>
      </w:r>
      <w:r>
        <w:rPr>
          <w:rFonts w:ascii="Times New Roman" w:hAnsi="Times New Roman" w:eastAsia="Times New Roman"/>
          <w:sz w:val="24"/>
        </w:rPr>
        <w:t>□</w:t>
      </w:r>
      <w:r>
        <w:rPr>
          <w:rFonts w:ascii="Times New Roman" w:hAnsi="Times New Roman" w:eastAsia="Times New Roman"/>
          <w:sz w:val="24"/>
        </w:rPr>
        <w:tab/>
      </w:r>
      <w:r>
        <w:rPr>
          <w:rFonts w:hint="eastAsia" w:ascii="Microsoft JhengHei" w:hAnsi="Microsoft JhengHei" w:eastAsia="Microsoft JhengHei"/>
          <w:b/>
          <w:sz w:val="24"/>
        </w:rPr>
        <w:t>否</w:t>
      </w:r>
      <w:r>
        <w:rPr>
          <w:rFonts w:ascii="Times New Roman" w:hAnsi="Times New Roman" w:eastAsia="Times New Roman"/>
          <w:sz w:val="24"/>
        </w:rPr>
        <w:t>□</w:t>
      </w:r>
    </w:p>
    <w:p>
      <w:pPr>
        <w:spacing w:after="0" w:line="400" w:lineRule="exact"/>
        <w:jc w:val="left"/>
        <w:rPr>
          <w:rFonts w:ascii="Times New Roman" w:hAnsi="Times New Roman" w:eastAsia="Times New Roman"/>
          <w:sz w:val="24"/>
        </w:rPr>
        <w:sectPr>
          <w:pgSz w:w="11900" w:h="16840"/>
          <w:pgMar w:top="1600" w:right="620" w:bottom="1660" w:left="1300" w:header="0" w:footer="1476" w:gutter="0"/>
        </w:sectPr>
      </w:pPr>
    </w:p>
    <w:p>
      <w:pPr>
        <w:pStyle w:val="7"/>
        <w:rPr>
          <w:rFonts w:ascii="Times New Roman"/>
          <w:sz w:val="20"/>
        </w:rPr>
      </w:pP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19"/>
        </w:rPr>
      </w:pPr>
    </w:p>
    <w:p>
      <w:pPr>
        <w:pStyle w:val="3"/>
        <w:spacing w:line="604" w:lineRule="exact"/>
        <w:ind w:left="449"/>
      </w:pPr>
      <w:r>
        <w:rPr>
          <w:rFonts w:ascii="Times New Roman" w:eastAsia="Times New Roman"/>
          <w:b w:val="0"/>
        </w:rPr>
        <w:t xml:space="preserve">2019 </w:t>
      </w:r>
      <w:r>
        <w:t>年度江苏政府留学奖学金专项课题组成员情况表</w:t>
      </w:r>
    </w:p>
    <w:p>
      <w:pPr>
        <w:tabs>
          <w:tab w:val="left" w:pos="4481"/>
        </w:tabs>
        <w:spacing w:before="234" w:line="392" w:lineRule="exact"/>
        <w:ind w:left="468" w:right="0" w:firstLine="0"/>
        <w:jc w:val="left"/>
        <w:rPr>
          <w:rFonts w:ascii="Times New Roman" w:eastAsia="Times New Roman"/>
          <w:sz w:val="24"/>
        </w:rPr>
      </w:pPr>
      <w:r>
        <w:rPr>
          <w:rFonts w:hint="eastAsia" w:ascii="Microsoft JhengHei" w:eastAsia="Microsoft JhengHei"/>
          <w:b/>
          <w:w w:val="95"/>
          <w:sz w:val="24"/>
        </w:rPr>
        <w:t>主</w:t>
      </w:r>
      <w:r>
        <w:rPr>
          <w:rFonts w:hint="eastAsia" w:ascii="Microsoft JhengHei" w:eastAsia="Microsoft JhengHei"/>
          <w:b/>
          <w:spacing w:val="3"/>
          <w:w w:val="95"/>
          <w:sz w:val="24"/>
        </w:rPr>
        <w:t>管</w:t>
      </w:r>
      <w:r>
        <w:rPr>
          <w:rFonts w:hint="eastAsia" w:ascii="Microsoft JhengHei" w:eastAsia="Microsoft JhengHei"/>
          <w:b/>
          <w:w w:val="95"/>
          <w:sz w:val="24"/>
        </w:rPr>
        <w:t>部门名</w:t>
      </w:r>
      <w:r>
        <w:rPr>
          <w:rFonts w:hint="eastAsia" w:ascii="Microsoft JhengHei" w:eastAsia="Microsoft JhengHei"/>
          <w:b/>
          <w:spacing w:val="3"/>
          <w:w w:val="95"/>
          <w:sz w:val="24"/>
        </w:rPr>
        <w:t>称</w:t>
      </w:r>
      <w:r>
        <w:rPr>
          <w:w w:val="95"/>
          <w:sz w:val="24"/>
        </w:rPr>
        <w:t>：</w:t>
      </w:r>
      <w:r>
        <w:rPr>
          <w:rFonts w:ascii="Times New Roman" w:eastAsia="Times New Roman"/>
          <w:w w:val="95"/>
          <w:sz w:val="24"/>
          <w:u w:val="single"/>
        </w:rPr>
        <w:t xml:space="preserve"> </w:t>
      </w:r>
      <w:r>
        <w:rPr>
          <w:rFonts w:ascii="Times New Roman" w:eastAsia="Times New Roman"/>
          <w:sz w:val="24"/>
          <w:u w:val="single"/>
        </w:rPr>
        <w:tab/>
      </w:r>
    </w:p>
    <w:p>
      <w:pPr>
        <w:pStyle w:val="11"/>
        <w:numPr>
          <w:ilvl w:val="0"/>
          <w:numId w:val="10"/>
        </w:numPr>
        <w:tabs>
          <w:tab w:val="left" w:pos="493"/>
        </w:tabs>
        <w:spacing w:before="0" w:after="0" w:line="337" w:lineRule="exact"/>
        <w:ind w:left="492" w:right="0" w:hanging="265"/>
        <w:jc w:val="left"/>
        <w:rPr>
          <w:rFonts w:hint="eastAsia" w:ascii="Microsoft JhengHei" w:eastAsia="Microsoft JhengHei"/>
          <w:b/>
          <w:sz w:val="21"/>
        </w:rPr>
      </w:pPr>
      <w:r>
        <mc:AlternateContent>
          <mc:Choice Requires="wps">
            <w:drawing>
              <wp:anchor distT="0" distB="0" distL="114300" distR="114300" simplePos="0" relativeHeight="251757568" behindDoc="0" locked="0" layoutInCell="1" allowOverlap="1">
                <wp:simplePos x="0" y="0"/>
                <wp:positionH relativeFrom="page">
                  <wp:posOffset>6017895</wp:posOffset>
                </wp:positionH>
                <wp:positionV relativeFrom="paragraph">
                  <wp:posOffset>5715</wp:posOffset>
                </wp:positionV>
                <wp:extent cx="963295" cy="1422400"/>
                <wp:effectExtent l="4445" t="5080" r="22860" b="20320"/>
                <wp:wrapNone/>
                <wp:docPr id="121" name="文本框 66"/>
                <wp:cNvGraphicFramePr/>
                <a:graphic xmlns:a="http://schemas.openxmlformats.org/drawingml/2006/main">
                  <a:graphicData uri="http://schemas.microsoft.com/office/word/2010/wordprocessingShape">
                    <wps:wsp>
                      <wps:cNvSpPr txBox="1"/>
                      <wps:spPr>
                        <a:xfrm>
                          <a:off x="0" y="0"/>
                          <a:ext cx="963295" cy="1422400"/>
                        </a:xfrm>
                        <a:prstGeom prst="rect">
                          <a:avLst/>
                        </a:prstGeom>
                        <a:noFill/>
                        <a:ln w="9107" cap="flat" cmpd="sng">
                          <a:solidFill>
                            <a:srgbClr val="000000"/>
                          </a:solidFill>
                          <a:prstDash val="solid"/>
                          <a:miter/>
                          <a:headEnd type="none" w="med" len="med"/>
                          <a:tailEnd type="none" w="med" len="med"/>
                        </a:ln>
                      </wps:spPr>
                      <wps:txbx>
                        <w:txbxContent>
                          <w:p>
                            <w:pPr>
                              <w:spacing w:before="101" w:line="570" w:lineRule="atLeast"/>
                              <w:ind w:left="540" w:right="224" w:hanging="317"/>
                              <w:jc w:val="left"/>
                              <w:rPr>
                                <w:sz w:val="21"/>
                              </w:rPr>
                            </w:pPr>
                            <w:r>
                              <w:rPr>
                                <w:rFonts w:hint="eastAsia" w:ascii="Microsoft JhengHei" w:eastAsia="Microsoft JhengHei"/>
                                <w:b/>
                                <w:spacing w:val="-4"/>
                                <w:sz w:val="21"/>
                              </w:rPr>
                              <w:t>申请人近照</w:t>
                            </w:r>
                            <w:r>
                              <w:rPr>
                                <w:sz w:val="21"/>
                              </w:rPr>
                              <w:t>光纸</w:t>
                            </w:r>
                          </w:p>
                          <w:p>
                            <w:pPr>
                              <w:spacing w:before="49" w:line="278" w:lineRule="auto"/>
                              <w:ind w:left="540" w:right="540" w:firstLine="0"/>
                              <w:jc w:val="both"/>
                              <w:rPr>
                                <w:sz w:val="21"/>
                              </w:rPr>
                            </w:pPr>
                            <w:r>
                              <w:rPr>
                                <w:spacing w:val="-9"/>
                                <w:sz w:val="21"/>
                              </w:rPr>
                              <w:t>正面免冠</w:t>
                            </w:r>
                            <w:r>
                              <w:rPr>
                                <w:spacing w:val="-10"/>
                                <w:sz w:val="21"/>
                              </w:rPr>
                              <w:t>一寸</w:t>
                            </w:r>
                          </w:p>
                        </w:txbxContent>
                      </wps:txbx>
                      <wps:bodyPr lIns="0" tIns="0" rIns="0" bIns="0" upright="1"/>
                    </wps:wsp>
                  </a:graphicData>
                </a:graphic>
              </wp:anchor>
            </w:drawing>
          </mc:Choice>
          <mc:Fallback>
            <w:pict>
              <v:shape id="文本框 66" o:spid="_x0000_s1026" o:spt="202" type="#_x0000_t202" style="position:absolute;left:0pt;margin-left:473.85pt;margin-top:0.45pt;height:112pt;width:75.85pt;mso-position-horizontal-relative:page;z-index:251757568;mso-width-relative:page;mso-height-relative:page;" filled="f" stroked="t" coordsize="21600,21600" o:gfxdata="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vkaoT1gAAAAkBAAAPAAAAAAAAAAEAIAAAACIAAABkcnMvZG93bnJldi54&#10;bWxQSwECFAAUAAAACACHTuJAuHEZK/wBAADmAwAADgAAAAAAAAABACAAAAAlAQAAZHJzL2Uyb0Rv&#10;Yy54bWxQSwUGAAAAAAYABgBZAQAAkwUAAAAA&#10;">
                <v:fill on="f" focussize="0,0"/>
                <v:stroke weight="0.717086614173228pt" color="#000000" joinstyle="miter"/>
                <v:imagedata o:title=""/>
                <o:lock v:ext="edit" aspectratio="f"/>
                <v:textbox inset="0mm,0mm,0mm,0mm">
                  <w:txbxContent>
                    <w:p>
                      <w:pPr>
                        <w:spacing w:before="101" w:line="570" w:lineRule="atLeast"/>
                        <w:ind w:left="540" w:right="224" w:hanging="317"/>
                        <w:jc w:val="left"/>
                        <w:rPr>
                          <w:sz w:val="21"/>
                        </w:rPr>
                      </w:pPr>
                      <w:r>
                        <w:rPr>
                          <w:rFonts w:hint="eastAsia" w:ascii="Microsoft JhengHei" w:eastAsia="Microsoft JhengHei"/>
                          <w:b/>
                          <w:spacing w:val="-4"/>
                          <w:sz w:val="21"/>
                        </w:rPr>
                        <w:t>申请人近照</w:t>
                      </w:r>
                      <w:r>
                        <w:rPr>
                          <w:sz w:val="21"/>
                        </w:rPr>
                        <w:t>光纸</w:t>
                      </w:r>
                    </w:p>
                    <w:p>
                      <w:pPr>
                        <w:spacing w:before="49" w:line="278" w:lineRule="auto"/>
                        <w:ind w:left="540" w:right="540" w:firstLine="0"/>
                        <w:jc w:val="both"/>
                        <w:rPr>
                          <w:sz w:val="21"/>
                        </w:rPr>
                      </w:pPr>
                      <w:r>
                        <w:rPr>
                          <w:spacing w:val="-9"/>
                          <w:sz w:val="21"/>
                        </w:rPr>
                        <w:t>正面免冠</w:t>
                      </w:r>
                      <w:r>
                        <w:rPr>
                          <w:spacing w:val="-10"/>
                          <w:sz w:val="21"/>
                        </w:rPr>
                        <w:t>一寸</w:t>
                      </w:r>
                    </w:p>
                  </w:txbxContent>
                </v:textbox>
              </v:shape>
            </w:pict>
          </mc:Fallback>
        </mc:AlternateContent>
      </w:r>
      <w:r>
        <w:rPr>
          <w:rFonts w:hint="eastAsia" w:ascii="Microsoft JhengHei" w:eastAsia="Microsoft JhengHei"/>
          <w:b/>
          <w:sz w:val="21"/>
        </w:rPr>
        <w:t>申请人基本信息</w:t>
      </w:r>
    </w:p>
    <w:p>
      <w:pPr>
        <w:tabs>
          <w:tab w:val="left" w:pos="1956"/>
          <w:tab w:val="left" w:pos="2374"/>
          <w:tab w:val="left" w:pos="3422"/>
          <w:tab w:val="left" w:pos="4423"/>
          <w:tab w:val="left" w:pos="4574"/>
          <w:tab w:val="left" w:pos="4675"/>
          <w:tab w:val="left" w:pos="5213"/>
          <w:tab w:val="left" w:pos="6041"/>
          <w:tab w:val="left" w:pos="6622"/>
          <w:tab w:val="left" w:pos="8033"/>
        </w:tabs>
        <w:spacing w:before="53" w:line="321" w:lineRule="auto"/>
        <w:ind w:left="545" w:right="1944" w:firstLine="0"/>
        <w:jc w:val="both"/>
        <w:rPr>
          <w:rFonts w:ascii="Times New Roman" w:eastAsia="Times New Roman"/>
          <w:sz w:val="21"/>
        </w:rPr>
      </w:pPr>
      <w:r>
        <w:rPr>
          <w:sz w:val="21"/>
        </w:rPr>
        <w:t>姓名（</w:t>
      </w:r>
      <w:r>
        <w:rPr>
          <w:spacing w:val="-5"/>
          <w:sz w:val="21"/>
        </w:rPr>
        <w:t>中</w:t>
      </w:r>
      <w:r>
        <w:rPr>
          <w:sz w:val="21"/>
        </w:rPr>
        <w:t>文）</w:t>
      </w:r>
      <w:r>
        <w:rPr>
          <w:sz w:val="21"/>
          <w:u w:val="single"/>
        </w:rPr>
        <w:t xml:space="preserve"> </w:t>
      </w:r>
      <w:r>
        <w:rPr>
          <w:sz w:val="21"/>
          <w:u w:val="single"/>
        </w:rPr>
        <w:tab/>
      </w:r>
      <w:r>
        <w:rPr>
          <w:sz w:val="21"/>
          <w:u w:val="single"/>
        </w:rPr>
        <w:tab/>
      </w:r>
      <w:r>
        <w:rPr>
          <w:sz w:val="21"/>
          <w:u w:val="single"/>
        </w:rPr>
        <w:tab/>
      </w:r>
      <w:r>
        <w:rPr>
          <w:sz w:val="21"/>
          <w:u w:val="single"/>
        </w:rPr>
        <w:tab/>
      </w:r>
      <w:r>
        <w:rPr>
          <w:spacing w:val="-5"/>
          <w:sz w:val="21"/>
        </w:rPr>
        <w:t>（</w:t>
      </w:r>
      <w:r>
        <w:rPr>
          <w:sz w:val="21"/>
        </w:rPr>
        <w:t>拼</w:t>
      </w:r>
      <w:r>
        <w:rPr>
          <w:spacing w:val="-7"/>
          <w:sz w:val="21"/>
        </w:rPr>
        <w:t>音</w:t>
      </w:r>
      <w:r>
        <w:rPr>
          <w:sz w:val="21"/>
        </w:rPr>
        <w:t>）</w:t>
      </w:r>
      <w:r>
        <w:rPr>
          <w:sz w:val="21"/>
          <w:u w:val="single"/>
        </w:rPr>
        <w:tab/>
      </w:r>
      <w:r>
        <w:rPr>
          <w:sz w:val="21"/>
          <w:u w:val="single"/>
        </w:rPr>
        <w:tab/>
      </w:r>
      <w:r>
        <w:rPr>
          <w:sz w:val="21"/>
          <w:u w:val="single"/>
        </w:rPr>
        <w:tab/>
      </w:r>
      <w:r>
        <w:rPr>
          <w:sz w:val="21"/>
          <w:u w:val="single"/>
        </w:rPr>
        <w:t xml:space="preserve">                         </w:t>
      </w:r>
      <w:r>
        <w:rPr>
          <w:sz w:val="21"/>
        </w:rPr>
        <w:t>性别</w:t>
      </w:r>
      <w:r>
        <w:rPr>
          <w:sz w:val="21"/>
          <w:u w:val="single"/>
        </w:rPr>
        <w:t xml:space="preserve"> </w:t>
      </w:r>
      <w:r>
        <w:rPr>
          <w:sz w:val="21"/>
          <w:u w:val="single"/>
        </w:rPr>
        <w:tab/>
      </w:r>
      <w:r>
        <w:rPr>
          <w:sz w:val="21"/>
          <w:u w:val="single"/>
        </w:rPr>
        <w:tab/>
      </w:r>
      <w:r>
        <w:rPr>
          <w:sz w:val="21"/>
        </w:rPr>
        <w:t>出生年</w:t>
      </w:r>
      <w:r>
        <w:rPr>
          <w:rFonts w:ascii="Times New Roman" w:eastAsia="Times New Roman"/>
          <w:spacing w:val="-6"/>
          <w:sz w:val="21"/>
        </w:rPr>
        <w:t>/</w:t>
      </w:r>
      <w:r>
        <w:rPr>
          <w:sz w:val="21"/>
        </w:rPr>
        <w:t>月</w:t>
      </w:r>
      <w:r>
        <w:rPr>
          <w:rFonts w:ascii="Times New Roman" w:eastAsia="Times New Roman"/>
          <w:sz w:val="21"/>
        </w:rPr>
        <w:t>/</w:t>
      </w:r>
      <w:r>
        <w:rPr>
          <w:sz w:val="21"/>
        </w:rPr>
        <w:t>日</w:t>
      </w:r>
      <w:r>
        <w:rPr>
          <w:sz w:val="21"/>
          <w:u w:val="single"/>
        </w:rPr>
        <w:t xml:space="preserve"> </w:t>
      </w:r>
      <w:r>
        <w:rPr>
          <w:sz w:val="21"/>
          <w:u w:val="single"/>
        </w:rPr>
        <w:tab/>
      </w:r>
      <w:r>
        <w:rPr>
          <w:sz w:val="21"/>
          <w:u w:val="single"/>
        </w:rPr>
        <w:tab/>
      </w:r>
      <w:r>
        <w:rPr>
          <w:sz w:val="21"/>
          <w:u w:val="single"/>
        </w:rPr>
        <w:tab/>
      </w:r>
      <w:r>
        <w:rPr>
          <w:sz w:val="21"/>
          <w:u w:val="single"/>
        </w:rPr>
        <w:tab/>
      </w:r>
      <w:r>
        <w:rPr>
          <w:spacing w:val="-1"/>
          <w:sz w:val="21"/>
        </w:rPr>
        <w:t>出生</w:t>
      </w:r>
      <w:r>
        <w:rPr>
          <w:sz w:val="21"/>
        </w:rPr>
        <w:t>地</w:t>
      </w:r>
      <w:r>
        <w:rPr>
          <w:sz w:val="21"/>
          <w:u w:val="single"/>
        </w:rPr>
        <w:tab/>
      </w:r>
      <w:r>
        <w:rPr>
          <w:sz w:val="21"/>
          <w:u w:val="single"/>
        </w:rPr>
        <w:tab/>
      </w:r>
      <w:r>
        <w:rPr>
          <w:sz w:val="21"/>
          <w:u w:val="single"/>
        </w:rPr>
        <w:t xml:space="preserve">                 </w:t>
      </w:r>
      <w:r>
        <w:rPr>
          <w:sz w:val="21"/>
        </w:rPr>
        <w:t>民族</w:t>
      </w:r>
      <w:r>
        <w:rPr>
          <w:sz w:val="21"/>
          <w:u w:val="single"/>
        </w:rPr>
        <w:t xml:space="preserve"> </w:t>
      </w:r>
      <w:r>
        <w:rPr>
          <w:sz w:val="21"/>
          <w:u w:val="single"/>
        </w:rPr>
        <w:tab/>
      </w:r>
      <w:r>
        <w:rPr>
          <w:sz w:val="21"/>
          <w:u w:val="single"/>
        </w:rPr>
        <w:tab/>
      </w:r>
      <w:r>
        <w:rPr>
          <w:sz w:val="21"/>
        </w:rPr>
        <w:t>婚</w:t>
      </w:r>
      <w:r>
        <w:rPr>
          <w:spacing w:val="-7"/>
          <w:sz w:val="21"/>
        </w:rPr>
        <w:t>姻</w:t>
      </w:r>
      <w:r>
        <w:rPr>
          <w:sz w:val="21"/>
        </w:rPr>
        <w:t>状况</w:t>
      </w:r>
      <w:r>
        <w:rPr>
          <w:sz w:val="21"/>
          <w:u w:val="single"/>
        </w:rPr>
        <w:t xml:space="preserve"> </w:t>
      </w:r>
      <w:r>
        <w:rPr>
          <w:sz w:val="21"/>
          <w:u w:val="single"/>
        </w:rPr>
        <w:tab/>
      </w:r>
      <w:r>
        <w:rPr>
          <w:sz w:val="21"/>
          <w:u w:val="single"/>
        </w:rPr>
        <w:tab/>
      </w:r>
      <w:r>
        <w:rPr>
          <w:sz w:val="21"/>
          <w:u w:val="single"/>
        </w:rPr>
        <w:tab/>
      </w:r>
      <w:r>
        <w:rPr>
          <w:spacing w:val="-7"/>
          <w:sz w:val="21"/>
        </w:rPr>
        <w:t>身</w:t>
      </w:r>
      <w:r>
        <w:rPr>
          <w:spacing w:val="-1"/>
          <w:sz w:val="21"/>
        </w:rPr>
        <w:t>份证</w:t>
      </w:r>
      <w:r>
        <w:rPr>
          <w:sz w:val="21"/>
        </w:rPr>
        <w:t>号码</w:t>
      </w:r>
      <w:r>
        <w:rPr>
          <w:sz w:val="21"/>
          <w:u w:val="single"/>
        </w:rPr>
        <w:tab/>
      </w:r>
      <w:r>
        <w:rPr>
          <w:sz w:val="21"/>
          <w:u w:val="single"/>
        </w:rPr>
        <w:tab/>
      </w:r>
      <w:r>
        <w:rPr>
          <w:sz w:val="21"/>
          <w:u w:val="single"/>
        </w:rPr>
        <w:tab/>
      </w:r>
      <w:r>
        <w:rPr>
          <w:sz w:val="21"/>
          <w:u w:val="single"/>
        </w:rPr>
        <w:t xml:space="preserve">                   </w:t>
      </w:r>
      <w:r>
        <w:rPr>
          <w:sz w:val="21"/>
        </w:rPr>
        <w:t>专业技</w:t>
      </w:r>
      <w:r>
        <w:rPr>
          <w:spacing w:val="-5"/>
          <w:sz w:val="21"/>
        </w:rPr>
        <w:t>术</w:t>
      </w:r>
      <w:r>
        <w:rPr>
          <w:sz w:val="21"/>
        </w:rPr>
        <w:t>职称</w:t>
      </w:r>
      <w:r>
        <w:rPr>
          <w:sz w:val="21"/>
          <w:u w:val="single"/>
        </w:rPr>
        <w:t xml:space="preserve"> </w:t>
      </w:r>
      <w:r>
        <w:rPr>
          <w:sz w:val="21"/>
          <w:u w:val="single"/>
        </w:rPr>
        <w:tab/>
      </w:r>
      <w:r>
        <w:rPr>
          <w:sz w:val="21"/>
          <w:u w:val="single"/>
        </w:rPr>
        <w:tab/>
      </w:r>
      <w:r>
        <w:rPr>
          <w:sz w:val="21"/>
          <w:u w:val="single"/>
        </w:rPr>
        <w:tab/>
      </w:r>
      <w:r>
        <w:rPr>
          <w:spacing w:val="-5"/>
          <w:sz w:val="21"/>
        </w:rPr>
        <w:t>行</w:t>
      </w:r>
      <w:r>
        <w:rPr>
          <w:spacing w:val="-2"/>
          <w:sz w:val="21"/>
        </w:rPr>
        <w:t>政</w:t>
      </w:r>
      <w:r>
        <w:rPr>
          <w:spacing w:val="-1"/>
          <w:sz w:val="21"/>
        </w:rPr>
        <w:t>职务</w:t>
      </w:r>
      <w:r>
        <w:rPr>
          <w:spacing w:val="-1"/>
          <w:sz w:val="21"/>
          <w:u w:val="single"/>
        </w:rPr>
        <w:t xml:space="preserve"> </w:t>
      </w:r>
      <w:r>
        <w:rPr>
          <w:spacing w:val="-1"/>
          <w:sz w:val="21"/>
          <w:u w:val="single"/>
        </w:rPr>
        <w:tab/>
      </w:r>
      <w:r>
        <w:rPr>
          <w:spacing w:val="-1"/>
          <w:sz w:val="21"/>
          <w:u w:val="single"/>
        </w:rPr>
        <w:tab/>
      </w:r>
      <w:r>
        <w:rPr>
          <w:spacing w:val="-1"/>
          <w:sz w:val="21"/>
          <w:u w:val="single"/>
        </w:rPr>
        <w:tab/>
      </w:r>
      <w:r>
        <w:rPr>
          <w:spacing w:val="-1"/>
          <w:sz w:val="21"/>
          <w:u w:val="single"/>
        </w:rPr>
        <w:tab/>
      </w:r>
      <w:r>
        <w:rPr>
          <w:sz w:val="21"/>
        </w:rPr>
        <w:t>参加</w:t>
      </w:r>
      <w:r>
        <w:rPr>
          <w:spacing w:val="-104"/>
          <w:sz w:val="21"/>
        </w:rPr>
        <w:t xml:space="preserve"> </w:t>
      </w:r>
      <w:r>
        <w:rPr>
          <w:sz w:val="21"/>
        </w:rPr>
        <w:t>工</w:t>
      </w:r>
      <w:r>
        <w:rPr>
          <w:spacing w:val="-7"/>
          <w:sz w:val="21"/>
        </w:rPr>
        <w:t>作</w:t>
      </w:r>
      <w:r>
        <w:rPr>
          <w:sz w:val="21"/>
        </w:rPr>
        <w:t>时间</w:t>
      </w:r>
      <w:r>
        <w:rPr>
          <w:sz w:val="21"/>
          <w:u w:val="single"/>
        </w:rPr>
        <w:t xml:space="preserve">    </w:t>
      </w:r>
      <w:r>
        <w:rPr>
          <w:spacing w:val="-1"/>
          <w:sz w:val="21"/>
        </w:rPr>
        <w:t>现具体</w:t>
      </w:r>
      <w:r>
        <w:rPr>
          <w:spacing w:val="-5"/>
          <w:sz w:val="21"/>
        </w:rPr>
        <w:t>工</w:t>
      </w:r>
      <w:r>
        <w:rPr>
          <w:spacing w:val="-1"/>
          <w:sz w:val="21"/>
        </w:rPr>
        <w:t>作</w:t>
      </w:r>
      <w:r>
        <w:rPr>
          <w:sz w:val="21"/>
        </w:rPr>
        <w:t>单位</w:t>
      </w:r>
      <w:r>
        <w:rPr>
          <w:sz w:val="21"/>
          <w:u w:val="single"/>
        </w:rPr>
        <w:tab/>
      </w:r>
      <w:r>
        <w:rPr>
          <w:sz w:val="21"/>
          <w:u w:val="single"/>
        </w:rPr>
        <w:tab/>
      </w:r>
      <w:r>
        <w:rPr>
          <w:sz w:val="21"/>
          <w:u w:val="single"/>
        </w:rPr>
        <w:tab/>
      </w:r>
      <w:r>
        <w:rPr>
          <w:sz w:val="21"/>
          <w:u w:val="single"/>
        </w:rPr>
        <w:tab/>
      </w:r>
      <w:r>
        <w:rPr>
          <w:sz w:val="21"/>
          <w:u w:val="single"/>
        </w:rPr>
        <w:tab/>
      </w:r>
      <w:r>
        <w:rPr>
          <w:sz w:val="21"/>
          <w:u w:val="single"/>
        </w:rPr>
        <w:tab/>
      </w:r>
      <w:r>
        <w:rPr>
          <w:sz w:val="21"/>
          <w:u w:val="single"/>
        </w:rPr>
        <w:tab/>
      </w:r>
      <w:r>
        <w:rPr>
          <w:sz w:val="21"/>
          <w:u w:val="single"/>
        </w:rPr>
        <w:tab/>
      </w:r>
      <w:r>
        <w:rPr>
          <w:sz w:val="21"/>
          <w:u w:val="single"/>
        </w:rPr>
        <w:tab/>
      </w:r>
      <w:r>
        <w:rPr>
          <w:sz w:val="21"/>
          <w:u w:val="single"/>
        </w:rPr>
        <w:t xml:space="preserve">                                                        </w:t>
      </w:r>
      <w:r>
        <w:rPr>
          <w:sz w:val="21"/>
        </w:rPr>
        <w:t>最终毕</w:t>
      </w:r>
      <w:r>
        <w:rPr>
          <w:spacing w:val="-5"/>
          <w:sz w:val="21"/>
        </w:rPr>
        <w:t>业</w:t>
      </w:r>
      <w:r>
        <w:rPr>
          <w:sz w:val="21"/>
        </w:rPr>
        <w:t>学校</w:t>
      </w:r>
      <w:r>
        <w:rPr>
          <w:sz w:val="21"/>
          <w:u w:val="single"/>
        </w:rPr>
        <w:t xml:space="preserve"> </w:t>
      </w:r>
      <w:r>
        <w:rPr>
          <w:sz w:val="21"/>
          <w:u w:val="single"/>
        </w:rPr>
        <w:tab/>
      </w:r>
      <w:r>
        <w:rPr>
          <w:sz w:val="21"/>
          <w:u w:val="single"/>
        </w:rPr>
        <w:tab/>
      </w:r>
      <w:r>
        <w:rPr>
          <w:sz w:val="21"/>
          <w:u w:val="single"/>
        </w:rPr>
        <w:tab/>
      </w:r>
      <w:r>
        <w:rPr>
          <w:sz w:val="21"/>
          <w:u w:val="single"/>
        </w:rPr>
        <w:tab/>
      </w:r>
      <w:r>
        <w:rPr>
          <w:sz w:val="21"/>
          <w:u w:val="single"/>
        </w:rPr>
        <w:tab/>
      </w:r>
      <w:r>
        <w:rPr>
          <w:sz w:val="21"/>
          <w:u w:val="single"/>
        </w:rPr>
        <w:tab/>
      </w:r>
      <w:r>
        <w:rPr>
          <w:spacing w:val="-7"/>
          <w:sz w:val="21"/>
        </w:rPr>
        <w:t>最</w:t>
      </w:r>
      <w:r>
        <w:rPr>
          <w:sz w:val="21"/>
        </w:rPr>
        <w:t>高学位</w:t>
      </w:r>
      <w:r>
        <w:rPr>
          <w:sz w:val="21"/>
          <w:u w:val="single"/>
        </w:rPr>
        <w:t xml:space="preserve"> </w:t>
      </w:r>
      <w:r>
        <w:rPr>
          <w:sz w:val="21"/>
          <w:u w:val="single"/>
        </w:rPr>
        <w:tab/>
      </w:r>
      <w:r>
        <w:rPr>
          <w:sz w:val="21"/>
          <w:u w:val="single"/>
        </w:rPr>
        <w:tab/>
      </w:r>
      <w:r>
        <w:rPr>
          <w:spacing w:val="-5"/>
          <w:sz w:val="21"/>
        </w:rPr>
        <w:t>所</w:t>
      </w:r>
      <w:r>
        <w:rPr>
          <w:sz w:val="21"/>
        </w:rPr>
        <w:t>学专业</w:t>
      </w:r>
      <w:r>
        <w:rPr>
          <w:rFonts w:ascii="Times New Roman" w:eastAsia="Times New Roman"/>
          <w:sz w:val="21"/>
          <w:u w:val="single"/>
        </w:rPr>
        <w:t xml:space="preserve">          </w:t>
      </w:r>
      <w:r>
        <w:rPr>
          <w:rFonts w:ascii="Times New Roman" w:eastAsia="Times New Roman"/>
          <w:spacing w:val="-2"/>
          <w:sz w:val="21"/>
          <w:u w:val="single"/>
        </w:rPr>
        <w:t xml:space="preserve"> </w:t>
      </w:r>
    </w:p>
    <w:p>
      <w:pPr>
        <w:tabs>
          <w:tab w:val="left" w:pos="3727"/>
          <w:tab w:val="left" w:pos="6989"/>
          <w:tab w:val="left" w:pos="8379"/>
        </w:tabs>
        <w:spacing w:before="0" w:line="263" w:lineRule="exact"/>
        <w:ind w:left="545" w:right="0" w:firstLine="0"/>
        <w:jc w:val="both"/>
        <w:rPr>
          <w:rFonts w:ascii="Times New Roman" w:eastAsia="Times New Roman"/>
          <w:sz w:val="21"/>
        </w:rPr>
      </w:pPr>
      <w:r>
        <w:rPr>
          <w:spacing w:val="38"/>
          <w:sz w:val="21"/>
        </w:rPr>
        <w:t>从</w:t>
      </w:r>
      <w:r>
        <w:rPr>
          <w:spacing w:val="36"/>
          <w:sz w:val="21"/>
        </w:rPr>
        <w:t>事</w:t>
      </w:r>
      <w:r>
        <w:rPr>
          <w:spacing w:val="38"/>
          <w:sz w:val="21"/>
        </w:rPr>
        <w:t>专</w:t>
      </w:r>
      <w:r>
        <w:rPr>
          <w:spacing w:val="31"/>
          <w:sz w:val="21"/>
        </w:rPr>
        <w:t>业</w:t>
      </w:r>
      <w:r>
        <w:rPr>
          <w:spacing w:val="31"/>
          <w:sz w:val="21"/>
          <w:u w:val="single"/>
        </w:rPr>
        <w:t xml:space="preserve"> </w:t>
      </w:r>
      <w:r>
        <w:rPr>
          <w:spacing w:val="31"/>
          <w:sz w:val="21"/>
          <w:u w:val="single"/>
        </w:rPr>
        <w:tab/>
      </w:r>
      <w:r>
        <w:rPr>
          <w:spacing w:val="38"/>
          <w:sz w:val="21"/>
        </w:rPr>
        <w:t>联</w:t>
      </w:r>
      <w:r>
        <w:rPr>
          <w:spacing w:val="34"/>
          <w:sz w:val="21"/>
        </w:rPr>
        <w:t>系</w:t>
      </w:r>
      <w:r>
        <w:rPr>
          <w:spacing w:val="38"/>
          <w:sz w:val="21"/>
        </w:rPr>
        <w:t>地</w:t>
      </w:r>
      <w:r>
        <w:rPr>
          <w:sz w:val="21"/>
        </w:rPr>
        <w:t>址</w:t>
      </w:r>
      <w:r>
        <w:rPr>
          <w:spacing w:val="73"/>
          <w:sz w:val="21"/>
        </w:rPr>
        <w:t xml:space="preserve"> </w:t>
      </w:r>
      <w:r>
        <w:rPr>
          <w:spacing w:val="38"/>
          <w:sz w:val="21"/>
          <w:u w:val="single"/>
        </w:rPr>
        <w:t>江苏</w:t>
      </w:r>
      <w:r>
        <w:rPr>
          <w:sz w:val="21"/>
          <w:u w:val="single"/>
        </w:rPr>
        <w:t>省</w:t>
      </w:r>
      <w:r>
        <w:rPr>
          <w:sz w:val="21"/>
          <w:u w:val="single"/>
        </w:rPr>
        <w:tab/>
      </w:r>
      <w:r>
        <w:rPr>
          <w:sz w:val="21"/>
          <w:u w:val="single"/>
        </w:rPr>
        <w:t>市</w:t>
      </w:r>
      <w:r>
        <w:rPr>
          <w:sz w:val="21"/>
          <w:u w:val="single"/>
        </w:rPr>
        <w:tab/>
      </w:r>
      <w:r>
        <w:rPr>
          <w:spacing w:val="38"/>
          <w:sz w:val="21"/>
          <w:u w:val="single"/>
        </w:rPr>
        <w:t>县</w:t>
      </w:r>
      <w:r>
        <w:rPr>
          <w:rFonts w:ascii="Times New Roman" w:eastAsia="Times New Roman"/>
          <w:sz w:val="21"/>
          <w:u w:val="single"/>
        </w:rPr>
        <w:t>(</w:t>
      </w:r>
      <w:r>
        <w:rPr>
          <w:rFonts w:ascii="Times New Roman" w:eastAsia="Times New Roman"/>
          <w:spacing w:val="-11"/>
          <w:sz w:val="21"/>
          <w:u w:val="single"/>
        </w:rPr>
        <w:t xml:space="preserve"> </w:t>
      </w:r>
      <w:r>
        <w:rPr>
          <w:spacing w:val="31"/>
          <w:sz w:val="21"/>
          <w:u w:val="single"/>
        </w:rPr>
        <w:t>区</w:t>
      </w:r>
      <w:r>
        <w:rPr>
          <w:rFonts w:ascii="Times New Roman" w:eastAsia="Times New Roman"/>
          <w:sz w:val="21"/>
          <w:u w:val="single"/>
        </w:rPr>
        <w:t>)</w:t>
      </w:r>
    </w:p>
    <w:p>
      <w:pPr>
        <w:spacing w:before="91"/>
        <w:ind w:left="228" w:right="0" w:firstLine="0"/>
        <w:jc w:val="left"/>
        <w:rPr>
          <w:sz w:val="21"/>
        </w:rPr>
      </w:pPr>
      <w:r>
        <w:rPr>
          <w:w w:val="100"/>
          <w:sz w:val="21"/>
          <w:u w:val="single"/>
        </w:rPr>
        <w:t>号</w:t>
      </w:r>
    </w:p>
    <w:p>
      <w:pPr>
        <w:tabs>
          <w:tab w:val="left" w:pos="2479"/>
          <w:tab w:val="left" w:pos="3967"/>
          <w:tab w:val="left" w:pos="5290"/>
          <w:tab w:val="left" w:pos="7596"/>
          <w:tab w:val="left" w:pos="8609"/>
          <w:tab w:val="left" w:pos="9048"/>
        </w:tabs>
        <w:spacing w:before="91"/>
        <w:ind w:left="545" w:right="0" w:firstLine="0"/>
        <w:jc w:val="left"/>
        <w:rPr>
          <w:rFonts w:ascii="Times New Roman" w:eastAsia="Times New Roman"/>
          <w:sz w:val="21"/>
        </w:rPr>
      </w:pPr>
      <w:r>
        <w:rPr>
          <w:sz w:val="21"/>
        </w:rPr>
        <w:t>邮政编</w:t>
      </w:r>
      <w:r>
        <w:rPr>
          <w:spacing w:val="-5"/>
          <w:sz w:val="21"/>
        </w:rPr>
        <w:t>码</w:t>
      </w:r>
      <w:r>
        <w:rPr>
          <w:spacing w:val="-5"/>
          <w:sz w:val="21"/>
          <w:u w:val="single"/>
        </w:rPr>
        <w:t xml:space="preserve"> </w:t>
      </w:r>
      <w:r>
        <w:rPr>
          <w:spacing w:val="-5"/>
          <w:sz w:val="21"/>
          <w:u w:val="single"/>
        </w:rPr>
        <w:tab/>
      </w:r>
      <w:r>
        <w:rPr>
          <w:sz w:val="21"/>
        </w:rPr>
        <w:t>联</w:t>
      </w:r>
      <w:r>
        <w:rPr>
          <w:spacing w:val="-7"/>
          <w:sz w:val="21"/>
        </w:rPr>
        <w:t>系</w:t>
      </w:r>
      <w:r>
        <w:rPr>
          <w:sz w:val="21"/>
        </w:rPr>
        <w:t>电话</w:t>
      </w:r>
      <w:r>
        <w:rPr>
          <w:spacing w:val="1"/>
          <w:sz w:val="21"/>
          <w:u w:val="single"/>
        </w:rPr>
        <w:t xml:space="preserve"> </w:t>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w:t>
      </w:r>
      <w:r>
        <w:rPr>
          <w:rFonts w:ascii="Times New Roman" w:eastAsia="Times New Roman"/>
          <w:sz w:val="21"/>
          <w:u w:val="single"/>
        </w:rPr>
        <w:tab/>
      </w:r>
      <w:r>
        <w:rPr>
          <w:sz w:val="21"/>
          <w:u w:val="single"/>
        </w:rPr>
        <w:t>手机</w:t>
      </w:r>
      <w:r>
        <w:rPr>
          <w:sz w:val="21"/>
          <w:u w:val="single"/>
        </w:rPr>
        <w:tab/>
      </w:r>
      <w:r>
        <w:rPr>
          <w:spacing w:val="-5"/>
          <w:sz w:val="21"/>
        </w:rPr>
        <w:t>传</w:t>
      </w:r>
      <w:r>
        <w:rPr>
          <w:sz w:val="21"/>
        </w:rPr>
        <w:t>真</w:t>
      </w:r>
      <w:r>
        <w:rPr>
          <w:sz w:val="21"/>
          <w:u w:val="single"/>
        </w:rPr>
        <w:t xml:space="preserve"> </w:t>
      </w:r>
      <w:r>
        <w:rPr>
          <w:rFonts w:ascii="Times New Roman" w:eastAsia="Times New Roman"/>
          <w:sz w:val="21"/>
          <w:u w:val="single"/>
        </w:rPr>
        <w:t>(</w:t>
      </w:r>
      <w:r>
        <w:rPr>
          <w:rFonts w:ascii="Times New Roman" w:eastAsia="Times New Roman"/>
          <w:sz w:val="21"/>
          <w:u w:val="single"/>
        </w:rPr>
        <w:tab/>
      </w:r>
      <w:r>
        <w:rPr>
          <w:rFonts w:ascii="Times New Roman" w:eastAsia="Times New Roman"/>
          <w:sz w:val="21"/>
          <w:u w:val="single"/>
        </w:rPr>
        <w:t>)</w:t>
      </w:r>
      <w:r>
        <w:rPr>
          <w:rFonts w:ascii="Times New Roman" w:eastAsia="Times New Roman"/>
          <w:sz w:val="21"/>
          <w:u w:val="single"/>
        </w:rPr>
        <w:tab/>
      </w:r>
    </w:p>
    <w:p>
      <w:pPr>
        <w:pStyle w:val="7"/>
        <w:rPr>
          <w:rFonts w:ascii="Times New Roman"/>
          <w:sz w:val="23"/>
        </w:rPr>
      </w:pPr>
    </w:p>
    <w:p>
      <w:pPr>
        <w:pStyle w:val="11"/>
        <w:numPr>
          <w:ilvl w:val="0"/>
          <w:numId w:val="10"/>
        </w:numPr>
        <w:tabs>
          <w:tab w:val="left" w:pos="493"/>
        </w:tabs>
        <w:spacing w:before="9" w:after="0" w:line="384" w:lineRule="exact"/>
        <w:ind w:left="492" w:right="0" w:hanging="265"/>
        <w:jc w:val="left"/>
        <w:rPr>
          <w:rFonts w:hint="eastAsia" w:ascii="Microsoft JhengHei" w:eastAsia="Microsoft JhengHei"/>
          <w:b/>
          <w:sz w:val="21"/>
        </w:rPr>
      </w:pPr>
      <w:r>
        <w:rPr>
          <w:rFonts w:hint="eastAsia" w:ascii="Microsoft JhengHei" w:eastAsia="Microsoft JhengHei"/>
          <w:b/>
          <w:sz w:val="21"/>
        </w:rPr>
        <w:t>外语水平</w:t>
      </w:r>
    </w:p>
    <w:p>
      <w:pPr>
        <w:tabs>
          <w:tab w:val="left" w:pos="3317"/>
          <w:tab w:val="left" w:pos="9096"/>
        </w:tabs>
        <w:spacing w:before="0" w:line="328" w:lineRule="auto"/>
        <w:ind w:left="545" w:right="881" w:firstLine="0"/>
        <w:jc w:val="left"/>
        <w:rPr>
          <w:rFonts w:ascii="Times New Roman" w:eastAsia="Times New Roman"/>
          <w:sz w:val="21"/>
        </w:rPr>
      </w:pPr>
      <w:r>
        <w:rPr>
          <w:sz w:val="21"/>
        </w:rPr>
        <w:t>第一外语</w:t>
      </w:r>
      <w:r>
        <w:rPr>
          <w:sz w:val="21"/>
          <w:u w:val="single"/>
        </w:rPr>
        <w:t xml:space="preserve"> </w:t>
      </w:r>
      <w:r>
        <w:rPr>
          <w:sz w:val="21"/>
          <w:u w:val="single"/>
        </w:rPr>
        <w:tab/>
      </w:r>
      <w:r>
        <w:rPr>
          <w:sz w:val="21"/>
        </w:rPr>
        <w:t>一外</w:t>
      </w:r>
      <w:r>
        <w:rPr>
          <w:spacing w:val="-7"/>
          <w:sz w:val="21"/>
        </w:rPr>
        <w:t>程</w:t>
      </w:r>
      <w:r>
        <w:rPr>
          <w:sz w:val="21"/>
        </w:rPr>
        <w:t>度</w:t>
      </w:r>
      <w:r>
        <w:rPr>
          <w:sz w:val="21"/>
          <w:u w:val="single"/>
        </w:rPr>
        <w:tab/>
      </w:r>
      <w:r>
        <w:rPr>
          <w:sz w:val="21"/>
          <w:u w:val="single"/>
        </w:rPr>
        <w:t xml:space="preserve">                                            </w:t>
      </w:r>
      <w:r>
        <w:rPr>
          <w:sz w:val="21"/>
        </w:rPr>
        <w:t>第二外</w:t>
      </w:r>
      <w:r>
        <w:rPr>
          <w:spacing w:val="-5"/>
          <w:sz w:val="21"/>
        </w:rPr>
        <w:t>语</w:t>
      </w:r>
      <w:r>
        <w:rPr>
          <w:spacing w:val="-5"/>
          <w:sz w:val="21"/>
          <w:u w:val="single"/>
        </w:rPr>
        <w:t xml:space="preserve"> </w:t>
      </w:r>
      <w:r>
        <w:rPr>
          <w:spacing w:val="-5"/>
          <w:sz w:val="21"/>
          <w:u w:val="single"/>
        </w:rPr>
        <w:tab/>
      </w:r>
      <w:r>
        <w:rPr>
          <w:spacing w:val="-1"/>
          <w:sz w:val="21"/>
        </w:rPr>
        <w:t>二</w:t>
      </w:r>
      <w:r>
        <w:rPr>
          <w:spacing w:val="-5"/>
          <w:sz w:val="21"/>
        </w:rPr>
        <w:t>外</w:t>
      </w:r>
      <w:r>
        <w:rPr>
          <w:spacing w:val="-1"/>
          <w:sz w:val="21"/>
        </w:rPr>
        <w:t>程</w:t>
      </w:r>
      <w:r>
        <w:rPr>
          <w:sz w:val="21"/>
        </w:rPr>
        <w:t>度</w:t>
      </w:r>
      <w:r>
        <w:rPr>
          <w:rFonts w:ascii="Times New Roman" w:eastAsia="Times New Roman"/>
          <w:sz w:val="21"/>
          <w:u w:val="single"/>
        </w:rPr>
        <w:t xml:space="preserve"> </w:t>
      </w:r>
      <w:r>
        <w:rPr>
          <w:rFonts w:ascii="Times New Roman" w:eastAsia="Times New Roman"/>
          <w:sz w:val="21"/>
          <w:u w:val="single"/>
        </w:rPr>
        <w:tab/>
      </w:r>
    </w:p>
    <w:p>
      <w:pPr>
        <w:pStyle w:val="7"/>
        <w:spacing w:before="5"/>
        <w:rPr>
          <w:rFonts w:ascii="Times New Roman"/>
          <w:sz w:val="14"/>
        </w:rPr>
      </w:pPr>
    </w:p>
    <w:p>
      <w:pPr>
        <w:pStyle w:val="11"/>
        <w:numPr>
          <w:ilvl w:val="0"/>
          <w:numId w:val="10"/>
        </w:numPr>
        <w:tabs>
          <w:tab w:val="left" w:pos="588"/>
          <w:tab w:val="left" w:pos="589"/>
        </w:tabs>
        <w:spacing w:before="9" w:after="0" w:line="384" w:lineRule="exact"/>
        <w:ind w:left="588" w:right="0" w:hanging="361"/>
        <w:jc w:val="left"/>
        <w:rPr>
          <w:rFonts w:hint="eastAsia" w:ascii="Microsoft JhengHei" w:eastAsia="Microsoft JhengHei"/>
          <w:b/>
          <w:sz w:val="21"/>
        </w:rPr>
      </w:pPr>
      <w:r>
        <w:rPr>
          <w:rFonts w:hint="eastAsia" w:ascii="Microsoft JhengHei" w:eastAsia="Microsoft JhengHei"/>
          <w:b/>
          <w:sz w:val="21"/>
        </w:rPr>
        <w:t>接受高等教育和在国内进修情况</w:t>
      </w:r>
    </w:p>
    <w:p>
      <w:pPr>
        <w:tabs>
          <w:tab w:val="left" w:pos="1850"/>
          <w:tab w:val="left" w:pos="4423"/>
          <w:tab w:val="left" w:pos="6098"/>
        </w:tabs>
        <w:spacing w:before="0" w:line="267" w:lineRule="exact"/>
        <w:ind w:left="74" w:right="0" w:firstLine="0"/>
        <w:jc w:val="center"/>
        <w:rPr>
          <w:sz w:val="21"/>
        </w:rPr>
      </w:pPr>
      <w:r>
        <w:rPr>
          <w:spacing w:val="-5"/>
          <w:sz w:val="21"/>
        </w:rPr>
        <w:t>学</w:t>
      </w:r>
      <w:r>
        <w:rPr>
          <w:sz w:val="21"/>
        </w:rPr>
        <w:t>校名称</w:t>
      </w:r>
      <w:r>
        <w:rPr>
          <w:sz w:val="21"/>
        </w:rPr>
        <w:tab/>
      </w:r>
      <w:r>
        <w:rPr>
          <w:sz w:val="21"/>
        </w:rPr>
        <w:t>学习时</w:t>
      </w:r>
      <w:r>
        <w:rPr>
          <w:spacing w:val="-5"/>
          <w:sz w:val="21"/>
        </w:rPr>
        <w:t>间</w:t>
      </w:r>
      <w:r>
        <w:rPr>
          <w:sz w:val="21"/>
        </w:rPr>
        <w:t>（自</w:t>
      </w:r>
      <w:r>
        <w:rPr>
          <w:rFonts w:ascii="Times New Roman" w:eastAsia="Times New Roman"/>
          <w:sz w:val="21"/>
        </w:rPr>
        <w:t>/</w:t>
      </w:r>
      <w:r>
        <w:rPr>
          <w:sz w:val="21"/>
        </w:rPr>
        <w:t>至）</w:t>
      </w:r>
      <w:r>
        <w:rPr>
          <w:sz w:val="21"/>
        </w:rPr>
        <w:tab/>
      </w:r>
      <w:r>
        <w:rPr>
          <w:sz w:val="21"/>
        </w:rPr>
        <w:t>主修</w:t>
      </w:r>
      <w:r>
        <w:rPr>
          <w:spacing w:val="-5"/>
          <w:sz w:val="21"/>
        </w:rPr>
        <w:t>专</w:t>
      </w:r>
      <w:r>
        <w:rPr>
          <w:sz w:val="21"/>
        </w:rPr>
        <w:t>业</w:t>
      </w:r>
      <w:r>
        <w:rPr>
          <w:sz w:val="21"/>
        </w:rPr>
        <w:tab/>
      </w:r>
      <w:r>
        <w:rPr>
          <w:sz w:val="21"/>
        </w:rPr>
        <w:t>获得</w:t>
      </w:r>
      <w:r>
        <w:rPr>
          <w:spacing w:val="-5"/>
          <w:sz w:val="21"/>
        </w:rPr>
        <w:t>的</w:t>
      </w:r>
      <w:r>
        <w:rPr>
          <w:sz w:val="21"/>
        </w:rPr>
        <w:t>学位或</w:t>
      </w:r>
      <w:r>
        <w:rPr>
          <w:spacing w:val="-5"/>
          <w:sz w:val="21"/>
        </w:rPr>
        <w:t>证</w:t>
      </w:r>
      <w:r>
        <w:rPr>
          <w:sz w:val="21"/>
        </w:rPr>
        <w:t>书</w:t>
      </w:r>
    </w:p>
    <w:p>
      <w:pPr>
        <w:pStyle w:val="7"/>
        <w:spacing w:before="11"/>
        <w:rPr>
          <w:sz w:val="22"/>
        </w:rPr>
      </w:pPr>
      <w:r>
        <mc:AlternateContent>
          <mc:Choice Requires="wps">
            <w:drawing>
              <wp:anchor distT="0" distB="0" distL="0" distR="0" simplePos="0" relativeHeight="251725824" behindDoc="1" locked="0" layoutInCell="1" allowOverlap="1">
                <wp:simplePos x="0" y="0"/>
                <wp:positionH relativeFrom="page">
                  <wp:posOffset>970280</wp:posOffset>
                </wp:positionH>
                <wp:positionV relativeFrom="paragraph">
                  <wp:posOffset>213995</wp:posOffset>
                </wp:positionV>
                <wp:extent cx="1464310" cy="0"/>
                <wp:effectExtent l="0" t="0" r="0" b="0"/>
                <wp:wrapTopAndBottom/>
                <wp:docPr id="90" name="直线 67"/>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67" o:spid="_x0000_s1026" o:spt="20" style="position:absolute;left:0pt;margin-left:76.4pt;margin-top:16.85pt;height:0pt;width:115.3pt;mso-position-horizontal-relative:page;mso-wrap-distance-bottom:0pt;mso-wrap-distance-top:0pt;z-index:-251590656;mso-width-relative:page;mso-height-relative:page;" filled="f" stroked="t" coordsize="21600,21600" o:gfxdata="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MYPrTAAAACQEAAA8AAAAAAAAAAQAgAAAAIgAAAGRycy9k&#10;b3ducmV2LnhtbFBLAQIUABQAAAAIAIdO4kDjeerYzgEAAI8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26848" behindDoc="1" locked="0" layoutInCell="1" allowOverlap="1">
                <wp:simplePos x="0" y="0"/>
                <wp:positionH relativeFrom="page">
                  <wp:posOffset>2569210</wp:posOffset>
                </wp:positionH>
                <wp:positionV relativeFrom="paragraph">
                  <wp:posOffset>213995</wp:posOffset>
                </wp:positionV>
                <wp:extent cx="1395730" cy="0"/>
                <wp:effectExtent l="0" t="0" r="0" b="0"/>
                <wp:wrapTopAndBottom/>
                <wp:docPr id="91" name="直线 68"/>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68" o:spid="_x0000_s1026" o:spt="20" style="position:absolute;left:0pt;margin-left:202.3pt;margin-top:16.85pt;height:0pt;width:109.9pt;mso-position-horizontal-relative:page;mso-wrap-distance-bottom:0pt;mso-wrap-distance-top:0pt;z-index:-251589632;mso-width-relative:page;mso-height-relative:page;" filled="f" stroked="t" coordsize="21600,21600" o:gfxdata="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x19HtQAAAAJAQAADwAAAAAAAAABACAAAAAiAAAAZHJz&#10;L2Rvd25yZXYueG1sUEsBAhQAFAAAAAgAh07iQLKSgk7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27872" behindDoc="1" locked="0" layoutInCell="1" allowOverlap="1">
                <wp:simplePos x="0" y="0"/>
                <wp:positionH relativeFrom="page">
                  <wp:posOffset>4096385</wp:posOffset>
                </wp:positionH>
                <wp:positionV relativeFrom="paragraph">
                  <wp:posOffset>213995</wp:posOffset>
                </wp:positionV>
                <wp:extent cx="999490" cy="0"/>
                <wp:effectExtent l="0" t="0" r="0" b="0"/>
                <wp:wrapTopAndBottom/>
                <wp:docPr id="92" name="直线 69"/>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69" o:spid="_x0000_s1026" o:spt="20" style="position:absolute;left:0pt;margin-left:322.55pt;margin-top:16.85pt;height:0pt;width:78.7pt;mso-position-horizontal-relative:page;mso-wrap-distance-bottom:0pt;mso-wrap-distance-top:0pt;z-index:-251588608;mso-width-relative:page;mso-height-relative:page;" filled="f" stroked="t" coordsize="21600,21600" o:gfxdata="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QRnYHUAAAACQEAAA8AAAAAAAAAAQAgAAAAIgAAAGRycy9k&#10;b3ducmV2LnhtbFBLAQIUABQAAAAIAIdO4kCmnvXhzQEAAI4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28896" behindDoc="1" locked="0" layoutInCell="1" allowOverlap="1">
                <wp:simplePos x="0" y="0"/>
                <wp:positionH relativeFrom="page">
                  <wp:posOffset>5229860</wp:posOffset>
                </wp:positionH>
                <wp:positionV relativeFrom="paragraph">
                  <wp:posOffset>213995</wp:posOffset>
                </wp:positionV>
                <wp:extent cx="1340485" cy="0"/>
                <wp:effectExtent l="0" t="0" r="0" b="0"/>
                <wp:wrapTopAndBottom/>
                <wp:docPr id="93" name="直线 70"/>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0" o:spid="_x0000_s1026" o:spt="20" style="position:absolute;left:0pt;margin-left:411.8pt;margin-top:16.85pt;height:0pt;width:105.55pt;mso-position-horizontal-relative:page;mso-wrap-distance-bottom:0pt;mso-wrap-distance-top:0pt;z-index:-251587584;mso-width-relative:page;mso-height-relative:page;" filled="f" stroked="t" coordsize="21600,21600" o:gfxdata="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5PPMR1AAAAAoBAAAPAAAAAAAAAAEAIAAAACIAAABkcnMv&#10;ZG93bnJldi54bWxQSwECFAAUAAAACACHTuJAMcbPuM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29920" behindDoc="1" locked="0" layoutInCell="1" allowOverlap="1">
                <wp:simplePos x="0" y="0"/>
                <wp:positionH relativeFrom="page">
                  <wp:posOffset>970280</wp:posOffset>
                </wp:positionH>
                <wp:positionV relativeFrom="paragraph">
                  <wp:posOffset>442595</wp:posOffset>
                </wp:positionV>
                <wp:extent cx="1464310" cy="0"/>
                <wp:effectExtent l="0" t="0" r="0" b="0"/>
                <wp:wrapTopAndBottom/>
                <wp:docPr id="94" name="直线 71"/>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1" o:spid="_x0000_s1026" o:spt="20" style="position:absolute;left:0pt;margin-left:76.4pt;margin-top:34.85pt;height:0pt;width:115.3pt;mso-position-horizontal-relative:page;mso-wrap-distance-bottom:0pt;mso-wrap-distance-top:0pt;z-index:-251586560;mso-width-relative:page;mso-height-relative:page;" filled="f" stroked="t" coordsize="21600,21600" o:gfxdata="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8Llnw1AAAAAkBAAAPAAAAAAAAAAEAIAAAACIAAABkcnMv&#10;ZG93bnJldi54bWxQSwECFAAUAAAACACHTuJAAztRr8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0944" behindDoc="1" locked="0" layoutInCell="1" allowOverlap="1">
                <wp:simplePos x="0" y="0"/>
                <wp:positionH relativeFrom="page">
                  <wp:posOffset>2569210</wp:posOffset>
                </wp:positionH>
                <wp:positionV relativeFrom="paragraph">
                  <wp:posOffset>442595</wp:posOffset>
                </wp:positionV>
                <wp:extent cx="1395730" cy="0"/>
                <wp:effectExtent l="0" t="0" r="0" b="0"/>
                <wp:wrapTopAndBottom/>
                <wp:docPr id="95" name="直线 72"/>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2" o:spid="_x0000_s1026" o:spt="20" style="position:absolute;left:0pt;margin-left:202.3pt;margin-top:34.85pt;height:0pt;width:109.9pt;mso-position-horizontal-relative:page;mso-wrap-distance-bottom:0pt;mso-wrap-distance-top:0pt;z-index:-251585536;mso-width-relative:page;mso-height-relative:page;" filled="f" stroked="t" coordsize="21600,21600" o:gfxdata="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L9EFNQAAAAJAQAADwAAAAAAAAABACAAAAAiAAAAZHJz&#10;L2Rvd25yZXYueG1sUEsBAhQAFAAAAAgAh07iQFreFqT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1968" behindDoc="1" locked="0" layoutInCell="1" allowOverlap="1">
                <wp:simplePos x="0" y="0"/>
                <wp:positionH relativeFrom="page">
                  <wp:posOffset>4096385</wp:posOffset>
                </wp:positionH>
                <wp:positionV relativeFrom="paragraph">
                  <wp:posOffset>442595</wp:posOffset>
                </wp:positionV>
                <wp:extent cx="999490" cy="0"/>
                <wp:effectExtent l="0" t="0" r="0" b="0"/>
                <wp:wrapTopAndBottom/>
                <wp:docPr id="96" name="直线 73"/>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3" o:spid="_x0000_s1026" o:spt="20" style="position:absolute;left:0pt;margin-left:322.55pt;margin-top:34.85pt;height:0pt;width:78.7pt;mso-position-horizontal-relative:page;mso-wrap-distance-bottom:0pt;mso-wrap-distance-top:0pt;z-index:-251584512;mso-width-relative:page;mso-height-relative:page;" filled="f" stroked="t" coordsize="21600,21600" o:gfxdata="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ns6SL1AAAAAkBAAAPAAAAAAAAAAEAIAAAACIAAABkcnMv&#10;ZG93bnJldi54bWxQSwECFAAUAAAACACHTuJAIk/+oM4BAACO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2992" behindDoc="1" locked="0" layoutInCell="1" allowOverlap="1">
                <wp:simplePos x="0" y="0"/>
                <wp:positionH relativeFrom="page">
                  <wp:posOffset>5229860</wp:posOffset>
                </wp:positionH>
                <wp:positionV relativeFrom="paragraph">
                  <wp:posOffset>442595</wp:posOffset>
                </wp:positionV>
                <wp:extent cx="1340485" cy="0"/>
                <wp:effectExtent l="0" t="0" r="0" b="0"/>
                <wp:wrapTopAndBottom/>
                <wp:docPr id="97" name="直线 74"/>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4" o:spid="_x0000_s1026" o:spt="20" style="position:absolute;left:0pt;margin-left:411.8pt;margin-top:34.85pt;height:0pt;width:105.55pt;mso-position-horizontal-relative:page;mso-wrap-distance-bottom:0pt;mso-wrap-distance-top:0pt;z-index:-251583488;mso-width-relative:page;mso-height-relative:page;" filled="f" stroked="t" coordsize="21600,21600" o:gfxdata="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T8YE9QAAAAKAQAADwAAAAAAAAABACAAAAAiAAAAZHJz&#10;L2Rvd25yZXYueG1sUEsBAhQAFAAAAAgAh07iQFdjpkL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4016" behindDoc="1" locked="0" layoutInCell="1" allowOverlap="1">
                <wp:simplePos x="0" y="0"/>
                <wp:positionH relativeFrom="page">
                  <wp:posOffset>970280</wp:posOffset>
                </wp:positionH>
                <wp:positionV relativeFrom="paragraph">
                  <wp:posOffset>671195</wp:posOffset>
                </wp:positionV>
                <wp:extent cx="1464310" cy="0"/>
                <wp:effectExtent l="0" t="0" r="0" b="0"/>
                <wp:wrapTopAndBottom/>
                <wp:docPr id="98" name="直线 75"/>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5" o:spid="_x0000_s1026" o:spt="20" style="position:absolute;left:0pt;margin-left:76.4pt;margin-top:52.85pt;height:0pt;width:115.3pt;mso-position-horizontal-relative:page;mso-wrap-distance-bottom:0pt;mso-wrap-distance-top:0pt;z-index:-251582464;mso-width-relative:page;mso-height-relative:page;" filled="f" stroked="t" coordsize="21600,21600" o:gfxdata="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DCpGtQAAAALAQAADwAAAAAAAAABACAAAAAiAAAAZHJz&#10;L2Rvd25yZXYueG1sUEsBAhQAFAAAAAgAh07iQBjZUJP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5040" behindDoc="1" locked="0" layoutInCell="1" allowOverlap="1">
                <wp:simplePos x="0" y="0"/>
                <wp:positionH relativeFrom="page">
                  <wp:posOffset>2569210</wp:posOffset>
                </wp:positionH>
                <wp:positionV relativeFrom="paragraph">
                  <wp:posOffset>671195</wp:posOffset>
                </wp:positionV>
                <wp:extent cx="1395730" cy="0"/>
                <wp:effectExtent l="0" t="0" r="0" b="0"/>
                <wp:wrapTopAndBottom/>
                <wp:docPr id="99" name="直线 76"/>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6" o:spid="_x0000_s1026" o:spt="20" style="position:absolute;left:0pt;margin-left:202.3pt;margin-top:52.85pt;height:0pt;width:109.9pt;mso-position-horizontal-relative:page;mso-wrap-distance-bottom:0pt;mso-wrap-distance-top:0pt;z-index:-251581440;mso-width-relative:page;mso-height-relative:page;" filled="f" stroked="t" coordsize="21600,21600" o:gfxdata="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&#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Pe0LbUAAAACwEAAA8AAAAAAAAAAQAgAAAAIgAAAGRy&#10;cy9kb3ducmV2LnhtbFBLAQIUABQAAAAIAIdO4kBBPBeY0AEAAI8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6064" behindDoc="1" locked="0" layoutInCell="1" allowOverlap="1">
                <wp:simplePos x="0" y="0"/>
                <wp:positionH relativeFrom="page">
                  <wp:posOffset>4096385</wp:posOffset>
                </wp:positionH>
                <wp:positionV relativeFrom="paragraph">
                  <wp:posOffset>671195</wp:posOffset>
                </wp:positionV>
                <wp:extent cx="999490" cy="0"/>
                <wp:effectExtent l="0" t="0" r="0" b="0"/>
                <wp:wrapTopAndBottom/>
                <wp:docPr id="100" name="直线 77"/>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7" o:spid="_x0000_s1026" o:spt="20" style="position:absolute;left:0pt;margin-left:322.55pt;margin-top:52.85pt;height:0pt;width:78.7pt;mso-position-horizontal-relative:page;mso-wrap-distance-bottom:0pt;mso-wrap-distance-top:0pt;z-index:-251580416;mso-width-relative:page;mso-height-relative:page;" filled="f" stroked="t" coordsize="21600,21600" o:gfxdata="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TJdjx1AAAAAsBAAAPAAAAAAAAAAEAIAAAACIAAABkcnMv&#10;ZG93bnJldi54bWxQSwECFAAUAAAACACHTuJAeiEiSs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7088" behindDoc="1" locked="0" layoutInCell="1" allowOverlap="1">
                <wp:simplePos x="0" y="0"/>
                <wp:positionH relativeFrom="page">
                  <wp:posOffset>5229860</wp:posOffset>
                </wp:positionH>
                <wp:positionV relativeFrom="paragraph">
                  <wp:posOffset>671195</wp:posOffset>
                </wp:positionV>
                <wp:extent cx="1340485" cy="0"/>
                <wp:effectExtent l="0" t="0" r="0" b="0"/>
                <wp:wrapTopAndBottom/>
                <wp:docPr id="101" name="直线 78"/>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8" o:spid="_x0000_s1026" o:spt="20" style="position:absolute;left:0pt;margin-left:411.8pt;margin-top:52.85pt;height:0pt;width:105.55pt;mso-position-horizontal-relative:page;mso-wrap-distance-bottom:0pt;mso-wrap-distance-top:0pt;z-index:-251579392;mso-width-relative:page;mso-height-relative:page;" filled="f" stroked="t" coordsize="21600,21600" o:gfxdata="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MXpVXVAAAADAEAAA8AAAAAAAAAAQAgAAAAIgAAAGRy&#10;cy9kb3ducmV2LnhtbFBLAQIUABQAAAAIAIdO4kAPbTbOzwEAAJADAAAOAAAAAAAAAAEAIAAAACQ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8112" behindDoc="1" locked="0" layoutInCell="1" allowOverlap="1">
                <wp:simplePos x="0" y="0"/>
                <wp:positionH relativeFrom="page">
                  <wp:posOffset>970280</wp:posOffset>
                </wp:positionH>
                <wp:positionV relativeFrom="paragraph">
                  <wp:posOffset>897890</wp:posOffset>
                </wp:positionV>
                <wp:extent cx="1464310" cy="0"/>
                <wp:effectExtent l="0" t="0" r="0" b="0"/>
                <wp:wrapTopAndBottom/>
                <wp:docPr id="102" name="直线 79"/>
                <wp:cNvGraphicFramePr/>
                <a:graphic xmlns:a="http://schemas.openxmlformats.org/drawingml/2006/main">
                  <a:graphicData uri="http://schemas.microsoft.com/office/word/2010/wordprocessingShape">
                    <wps:wsp>
                      <wps:cNvSpPr/>
                      <wps:spPr>
                        <a:xfrm>
                          <a:off x="0" y="0"/>
                          <a:ext cx="14643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79" o:spid="_x0000_s1026" o:spt="20" style="position:absolute;left:0pt;margin-left:76.4pt;margin-top:70.7pt;height:0pt;width:115.3pt;mso-position-horizontal-relative:page;mso-wrap-distance-bottom:0pt;mso-wrap-distance-top:0pt;z-index:-251578368;mso-width-relative:page;mso-height-relative:page;" filled="f" stroked="t" coordsize="21600,21600" o:gfxdata="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Bs28F0wAAAAsBAAAPAAAAAAAAAAEAIAAAACIAAABkcnMv&#10;ZG93bnJldi54bWxQSwECFAAUAAAACACHTuJAozAkV88BAACQAwAADgAAAAAAAAABACAAAAAi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39136" behindDoc="1" locked="0" layoutInCell="1" allowOverlap="1">
                <wp:simplePos x="0" y="0"/>
                <wp:positionH relativeFrom="page">
                  <wp:posOffset>2569210</wp:posOffset>
                </wp:positionH>
                <wp:positionV relativeFrom="paragraph">
                  <wp:posOffset>897890</wp:posOffset>
                </wp:positionV>
                <wp:extent cx="1395730" cy="0"/>
                <wp:effectExtent l="0" t="0" r="0" b="0"/>
                <wp:wrapTopAndBottom/>
                <wp:docPr id="103" name="直线 80"/>
                <wp:cNvGraphicFramePr/>
                <a:graphic xmlns:a="http://schemas.openxmlformats.org/drawingml/2006/main">
                  <a:graphicData uri="http://schemas.microsoft.com/office/word/2010/wordprocessingShape">
                    <wps:wsp>
                      <wps:cNvSpPr/>
                      <wps:spPr>
                        <a:xfrm>
                          <a:off x="0" y="0"/>
                          <a:ext cx="139573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0" o:spid="_x0000_s1026" o:spt="20" style="position:absolute;left:0pt;margin-left:202.3pt;margin-top:70.7pt;height:0pt;width:109.9pt;mso-position-horizontal-relative:page;mso-wrap-distance-bottom:0pt;mso-wrap-distance-top:0pt;z-index:-251577344;mso-width-relative:page;mso-height-relative:page;" filled="f" stroked="t" coordsize="21600,21600" o:gfxdata="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ZdFqnTAAAACwEAAA8AAAAAAAAAAQAgAAAAIgAAAGRycy9k&#10;b3ducmV2LnhtbFBLAQIUABQAAAAIAIdO4kAFUgyCzgEAAJA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0160" behindDoc="1" locked="0" layoutInCell="1" allowOverlap="1">
                <wp:simplePos x="0" y="0"/>
                <wp:positionH relativeFrom="page">
                  <wp:posOffset>4096385</wp:posOffset>
                </wp:positionH>
                <wp:positionV relativeFrom="paragraph">
                  <wp:posOffset>897890</wp:posOffset>
                </wp:positionV>
                <wp:extent cx="999490" cy="0"/>
                <wp:effectExtent l="0" t="0" r="0" b="0"/>
                <wp:wrapTopAndBottom/>
                <wp:docPr id="104" name="直线 81"/>
                <wp:cNvGraphicFramePr/>
                <a:graphic xmlns:a="http://schemas.openxmlformats.org/drawingml/2006/main">
                  <a:graphicData uri="http://schemas.microsoft.com/office/word/2010/wordprocessingShape">
                    <wps:wsp>
                      <wps:cNvSpPr/>
                      <wps:spPr>
                        <a:xfrm>
                          <a:off x="0" y="0"/>
                          <a:ext cx="99949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1" o:spid="_x0000_s1026" o:spt="20" style="position:absolute;left:0pt;margin-left:322.55pt;margin-top:70.7pt;height:0pt;width:78.7pt;mso-position-horizontal-relative:page;mso-wrap-distance-bottom:0pt;mso-wrap-distance-top:0pt;z-index:-251576320;mso-width-relative:page;mso-height-relative:page;" filled="f" stroked="t" coordsize="21600,21600" o:gfxdata="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amHu7UAAAACwEAAA8AAAAAAAAAAQAgAAAAIgAAAGRycy9k&#10;b3ducmV2LnhtbFBLAQIUABQAAAAIAIdO4kCP2w1RzQEAAI8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1184" behindDoc="1" locked="0" layoutInCell="1" allowOverlap="1">
                <wp:simplePos x="0" y="0"/>
                <wp:positionH relativeFrom="page">
                  <wp:posOffset>5229860</wp:posOffset>
                </wp:positionH>
                <wp:positionV relativeFrom="paragraph">
                  <wp:posOffset>897890</wp:posOffset>
                </wp:positionV>
                <wp:extent cx="1340485" cy="0"/>
                <wp:effectExtent l="0" t="0" r="0" b="0"/>
                <wp:wrapTopAndBottom/>
                <wp:docPr id="105" name="直线 82"/>
                <wp:cNvGraphicFramePr/>
                <a:graphic xmlns:a="http://schemas.openxmlformats.org/drawingml/2006/main">
                  <a:graphicData uri="http://schemas.microsoft.com/office/word/2010/wordprocessingShape">
                    <wps:wsp>
                      <wps:cNvSpPr/>
                      <wps:spPr>
                        <a:xfrm>
                          <a:off x="0" y="0"/>
                          <a:ext cx="13404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2" o:spid="_x0000_s1026" o:spt="20" style="position:absolute;left:0pt;margin-left:411.8pt;margin-top:70.7pt;height:0pt;width:105.55pt;mso-position-horizontal-relative:page;mso-wrap-distance-bottom:0pt;mso-wrap-distance-top:0pt;z-index:-251575296;mso-width-relative:page;mso-height-relative:page;" filled="f" stroked="t" coordsize="21600,21600" o:gfxdata="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RXb1tUAAAAMAQAADwAAAAAAAAABACAAAAAiAAAAZHJz&#10;L2Rvd25yZXYueG1sUEsBAhQAFAAAAAgAh07iQG5K1Z7OAQAAkAMAAA4AAAAAAAAAAQAgAAAAJAEA&#10;AGRycy9lMm9Eb2MueG1sUEsFBgAAAAAGAAYAWQEAAGQFAAAAAA==&#10;">
                <v:fill on="f" focussize="0,0"/>
                <v:stroke weight="0.479055118110236pt" color="#000000" joinstyle="round"/>
                <v:imagedata o:title=""/>
                <o:lock v:ext="edit" aspectratio="f"/>
                <w10:wrap type="topAndBottom"/>
              </v:line>
            </w:pict>
          </mc:Fallback>
        </mc:AlternateContent>
      </w:r>
    </w:p>
    <w:p>
      <w:pPr>
        <w:pStyle w:val="7"/>
        <w:rPr>
          <w:sz w:val="22"/>
        </w:rPr>
      </w:pPr>
    </w:p>
    <w:p>
      <w:pPr>
        <w:pStyle w:val="7"/>
        <w:rPr>
          <w:sz w:val="22"/>
        </w:rPr>
      </w:pPr>
    </w:p>
    <w:p>
      <w:pPr>
        <w:pStyle w:val="7"/>
        <w:spacing w:before="10"/>
        <w:rPr>
          <w:sz w:val="21"/>
        </w:rPr>
      </w:pPr>
    </w:p>
    <w:p>
      <w:pPr>
        <w:pStyle w:val="7"/>
        <w:spacing w:before="6"/>
        <w:rPr>
          <w:sz w:val="24"/>
        </w:rPr>
      </w:pPr>
    </w:p>
    <w:p>
      <w:pPr>
        <w:pStyle w:val="11"/>
        <w:numPr>
          <w:ilvl w:val="0"/>
          <w:numId w:val="10"/>
        </w:numPr>
        <w:tabs>
          <w:tab w:val="left" w:pos="588"/>
          <w:tab w:val="left" w:pos="589"/>
        </w:tabs>
        <w:spacing w:before="9" w:after="0" w:line="383" w:lineRule="exact"/>
        <w:ind w:left="588" w:right="0" w:hanging="361"/>
        <w:jc w:val="left"/>
        <w:rPr>
          <w:rFonts w:hint="eastAsia" w:ascii="Microsoft JhengHei" w:eastAsia="Microsoft JhengHei"/>
          <w:b/>
          <w:sz w:val="21"/>
        </w:rPr>
      </w:pPr>
      <w:r>
        <w:rPr>
          <w:rFonts w:hint="eastAsia" w:ascii="Microsoft JhengHei" w:eastAsia="Microsoft JhengHei"/>
          <w:b/>
          <w:sz w:val="21"/>
        </w:rPr>
        <w:t>如曾在境外学习</w:t>
      </w:r>
      <w:r>
        <w:rPr>
          <w:rFonts w:ascii="Times New Roman" w:eastAsia="Times New Roman"/>
          <w:spacing w:val="-6"/>
          <w:sz w:val="21"/>
        </w:rPr>
        <w:t>/</w:t>
      </w:r>
      <w:r>
        <w:rPr>
          <w:rFonts w:hint="eastAsia" w:ascii="Microsoft JhengHei" w:eastAsia="Microsoft JhengHei"/>
          <w:b/>
          <w:sz w:val="21"/>
        </w:rPr>
        <w:t>工作，请说明境外学习</w:t>
      </w:r>
      <w:r>
        <w:rPr>
          <w:rFonts w:ascii="Times New Roman" w:eastAsia="Times New Roman"/>
          <w:spacing w:val="-6"/>
          <w:sz w:val="21"/>
        </w:rPr>
        <w:t>/</w:t>
      </w:r>
      <w:r>
        <w:rPr>
          <w:rFonts w:hint="eastAsia" w:ascii="Microsoft JhengHei" w:eastAsia="Microsoft JhengHei"/>
          <w:b/>
          <w:sz w:val="21"/>
        </w:rPr>
        <w:t>工作情况</w:t>
      </w:r>
    </w:p>
    <w:p>
      <w:pPr>
        <w:tabs>
          <w:tab w:val="left" w:pos="3077"/>
          <w:tab w:val="left" w:pos="5559"/>
          <w:tab w:val="left" w:pos="7042"/>
          <w:tab w:val="left" w:pos="8417"/>
        </w:tabs>
        <w:spacing w:before="0" w:line="278" w:lineRule="auto"/>
        <w:ind w:left="228" w:right="929" w:firstLine="0"/>
        <w:jc w:val="left"/>
        <w:rPr>
          <w:sz w:val="21"/>
        </w:rPr>
      </w:pPr>
      <w:r>
        <w:rPr>
          <w:sz w:val="21"/>
        </w:rPr>
        <w:t>国别或地区及研究机构名称</w:t>
      </w:r>
      <w:r>
        <w:rPr>
          <w:sz w:val="21"/>
        </w:rPr>
        <w:tab/>
      </w:r>
      <w:r>
        <w:rPr>
          <w:sz w:val="21"/>
        </w:rPr>
        <w:t>学习</w:t>
      </w:r>
      <w:r>
        <w:rPr>
          <w:rFonts w:ascii="Times New Roman" w:eastAsia="Times New Roman"/>
          <w:sz w:val="21"/>
        </w:rPr>
        <w:t>/</w:t>
      </w:r>
      <w:r>
        <w:rPr>
          <w:sz w:val="21"/>
        </w:rPr>
        <w:t>工作时间</w:t>
      </w:r>
      <w:r>
        <w:rPr>
          <w:rFonts w:ascii="Times New Roman" w:eastAsia="Times New Roman"/>
          <w:sz w:val="21"/>
        </w:rPr>
        <w:t>(</w:t>
      </w:r>
      <w:r>
        <w:rPr>
          <w:spacing w:val="5"/>
          <w:sz w:val="21"/>
        </w:rPr>
        <w:t>自</w:t>
      </w:r>
      <w:r>
        <w:rPr>
          <w:rFonts w:ascii="Times New Roman" w:eastAsia="Times New Roman"/>
          <w:sz w:val="21"/>
        </w:rPr>
        <w:t>/</w:t>
      </w:r>
      <w:r>
        <w:rPr>
          <w:sz w:val="21"/>
        </w:rPr>
        <w:t>至</w:t>
      </w:r>
      <w:r>
        <w:rPr>
          <w:rFonts w:ascii="Times New Roman" w:eastAsia="Times New Roman"/>
          <w:sz w:val="21"/>
        </w:rPr>
        <w:t>)</w:t>
      </w:r>
      <w:r>
        <w:rPr>
          <w:rFonts w:ascii="Times New Roman" w:eastAsia="Times New Roman"/>
          <w:sz w:val="21"/>
        </w:rPr>
        <w:tab/>
      </w:r>
      <w:r>
        <w:rPr>
          <w:sz w:val="21"/>
        </w:rPr>
        <w:t>经费来源</w:t>
      </w:r>
      <w:r>
        <w:rPr>
          <w:sz w:val="21"/>
        </w:rPr>
        <w:tab/>
      </w:r>
      <w:r>
        <w:rPr>
          <w:sz w:val="21"/>
        </w:rPr>
        <w:t>学习专业</w:t>
      </w:r>
      <w:r>
        <w:rPr>
          <w:sz w:val="21"/>
        </w:rPr>
        <w:tab/>
      </w:r>
      <w:r>
        <w:rPr>
          <w:sz w:val="21"/>
        </w:rPr>
        <w:t>使用</w:t>
      </w:r>
      <w:r>
        <w:rPr>
          <w:spacing w:val="-17"/>
          <w:sz w:val="21"/>
        </w:rPr>
        <w:t>语</w:t>
      </w:r>
      <w:r>
        <w:rPr>
          <w:sz w:val="21"/>
        </w:rPr>
        <w:t>言</w:t>
      </w:r>
    </w:p>
    <w:p>
      <w:pPr>
        <w:pStyle w:val="7"/>
        <w:spacing w:before="11"/>
        <w:rPr>
          <w:sz w:val="14"/>
        </w:rPr>
      </w:pPr>
      <w:r>
        <mc:AlternateContent>
          <mc:Choice Requires="wps">
            <w:drawing>
              <wp:anchor distT="0" distB="0" distL="0" distR="0" simplePos="0" relativeHeight="251742208" behindDoc="1" locked="0" layoutInCell="1" allowOverlap="1">
                <wp:simplePos x="0" y="0"/>
                <wp:positionH relativeFrom="page">
                  <wp:posOffset>970280</wp:posOffset>
                </wp:positionH>
                <wp:positionV relativeFrom="paragraph">
                  <wp:posOffset>149225</wp:posOffset>
                </wp:positionV>
                <wp:extent cx="1598295" cy="0"/>
                <wp:effectExtent l="0" t="0" r="0" b="0"/>
                <wp:wrapTopAndBottom/>
                <wp:docPr id="106" name="直线 83"/>
                <wp:cNvGraphicFramePr/>
                <a:graphic xmlns:a="http://schemas.openxmlformats.org/drawingml/2006/main">
                  <a:graphicData uri="http://schemas.microsoft.com/office/word/2010/wordprocessingShape">
                    <wps:wsp>
                      <wps:cNvSpPr/>
                      <wps:spPr>
                        <a:xfrm>
                          <a:off x="0" y="0"/>
                          <a:ext cx="15982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3" o:spid="_x0000_s1026" o:spt="20" style="position:absolute;left:0pt;margin-left:76.4pt;margin-top:11.75pt;height:0pt;width:125.85pt;mso-position-horizontal-relative:page;mso-wrap-distance-bottom:0pt;mso-wrap-distance-top:0pt;z-index:-251574272;mso-width-relative:page;mso-height-relative:page;" filled="f" stroked="t" coordsize="21600,21600" o:gfxdata="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d9tHNMAAAAJAQAADwAAAAAAAAABACAAAAAiAAAAZHJz&#10;L2Rvd25yZXYueG1sUEsBAhQAFAAAAAgAh07iQGUPF6DQAQAAkA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3232" behindDoc="1" locked="0" layoutInCell="1" allowOverlap="1">
                <wp:simplePos x="0" y="0"/>
                <wp:positionH relativeFrom="page">
                  <wp:posOffset>2767330</wp:posOffset>
                </wp:positionH>
                <wp:positionV relativeFrom="paragraph">
                  <wp:posOffset>149225</wp:posOffset>
                </wp:positionV>
                <wp:extent cx="1197610" cy="0"/>
                <wp:effectExtent l="0" t="0" r="0" b="0"/>
                <wp:wrapTopAndBottom/>
                <wp:docPr id="107" name="直线 84"/>
                <wp:cNvGraphicFramePr/>
                <a:graphic xmlns:a="http://schemas.openxmlformats.org/drawingml/2006/main">
                  <a:graphicData uri="http://schemas.microsoft.com/office/word/2010/wordprocessingShape">
                    <wps:wsp>
                      <wps:cNvSpPr/>
                      <wps:spPr>
                        <a:xfrm>
                          <a:off x="0" y="0"/>
                          <a:ext cx="11976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4" o:spid="_x0000_s1026" o:spt="20" style="position:absolute;left:0pt;margin-left:217.9pt;margin-top:11.75pt;height:0pt;width:94.3pt;mso-position-horizontal-relative:page;mso-wrap-distance-bottom:0pt;mso-wrap-distance-top:0pt;z-index:-251573248;mso-width-relative:page;mso-height-relative:page;" filled="f" stroked="t" coordsize="21600,21600" o:gfxdata="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Ggfc1AAAAAkBAAAPAAAAAAAAAAEAIAAAACIAAABkcnMv&#10;ZG93bnJldi54bWxQSwECFAAUAAAACACHTuJALQoGQM4BAACQ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4256" behindDoc="1" locked="0" layoutInCell="1" allowOverlap="1">
                <wp:simplePos x="0" y="0"/>
                <wp:positionH relativeFrom="page">
                  <wp:posOffset>4163060</wp:posOffset>
                </wp:positionH>
                <wp:positionV relativeFrom="paragraph">
                  <wp:posOffset>149225</wp:posOffset>
                </wp:positionV>
                <wp:extent cx="798195" cy="0"/>
                <wp:effectExtent l="0" t="0" r="0" b="0"/>
                <wp:wrapTopAndBottom/>
                <wp:docPr id="108" name="直线 85"/>
                <wp:cNvGraphicFramePr/>
                <a:graphic xmlns:a="http://schemas.openxmlformats.org/drawingml/2006/main">
                  <a:graphicData uri="http://schemas.microsoft.com/office/word/2010/wordprocessingShape">
                    <wps:wsp>
                      <wps:cNvSpPr/>
                      <wps:spPr>
                        <a:xfrm>
                          <a:off x="0" y="0"/>
                          <a:ext cx="7981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5" o:spid="_x0000_s1026" o:spt="20" style="position:absolute;left:0pt;margin-left:327.8pt;margin-top:11.75pt;height:0pt;width:62.85pt;mso-position-horizontal-relative:page;mso-wrap-distance-bottom:0pt;mso-wrap-distance-top:0pt;z-index:-251572224;mso-width-relative:page;mso-height-relative:page;" filled="f" stroked="t" coordsize="21600,21600" o:gfxdata="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Nz1ItQAAAAJAQAADwAAAAAAAAABACAAAAAiAAAAZHJz&#10;L2Rvd25yZXYueG1sUEsBAhQAFAAAAAgAh07iQAO3QtP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5280" behindDoc="1" locked="0" layoutInCell="1" allowOverlap="1">
                <wp:simplePos x="0" y="0"/>
                <wp:positionH relativeFrom="page">
                  <wp:posOffset>5163185</wp:posOffset>
                </wp:positionH>
                <wp:positionV relativeFrom="paragraph">
                  <wp:posOffset>149225</wp:posOffset>
                </wp:positionV>
                <wp:extent cx="729615" cy="0"/>
                <wp:effectExtent l="0" t="0" r="0" b="0"/>
                <wp:wrapTopAndBottom/>
                <wp:docPr id="109" name="直线 86"/>
                <wp:cNvGraphicFramePr/>
                <a:graphic xmlns:a="http://schemas.openxmlformats.org/drawingml/2006/main">
                  <a:graphicData uri="http://schemas.microsoft.com/office/word/2010/wordprocessingShape">
                    <wps:wsp>
                      <wps:cNvSpPr/>
                      <wps:spPr>
                        <a:xfrm>
                          <a:off x="0" y="0"/>
                          <a:ext cx="72961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6" o:spid="_x0000_s1026" o:spt="20" style="position:absolute;left:0pt;margin-left:406.55pt;margin-top:11.75pt;height:0pt;width:57.45pt;mso-position-horizontal-relative:page;mso-wrap-distance-bottom:0pt;mso-wrap-distance-top:0pt;z-index:-251571200;mso-width-relative:page;mso-height-relative:page;" filled="f" stroked="t" coordsize="21600,21600" o:gfxdata="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WRyJjTAAAACQEAAA8AAAAAAAAAAQAgAAAAIgAAAGRycy9k&#10;b3ducmV2LnhtbFBLAQIUABQAAAAIAIdO4kCGB8cSzgEAAI8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6304" behindDoc="1" locked="0" layoutInCell="1" allowOverlap="1">
                <wp:simplePos x="0" y="0"/>
                <wp:positionH relativeFrom="page">
                  <wp:posOffset>6094095</wp:posOffset>
                </wp:positionH>
                <wp:positionV relativeFrom="paragraph">
                  <wp:posOffset>149225</wp:posOffset>
                </wp:positionV>
                <wp:extent cx="476885" cy="0"/>
                <wp:effectExtent l="0" t="0" r="0" b="0"/>
                <wp:wrapTopAndBottom/>
                <wp:docPr id="110" name="直线 87"/>
                <wp:cNvGraphicFramePr/>
                <a:graphic xmlns:a="http://schemas.openxmlformats.org/drawingml/2006/main">
                  <a:graphicData uri="http://schemas.microsoft.com/office/word/2010/wordprocessingShape">
                    <wps:wsp>
                      <wps:cNvSpPr/>
                      <wps:spPr>
                        <a:xfrm>
                          <a:off x="0" y="0"/>
                          <a:ext cx="4768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7" o:spid="_x0000_s1026" o:spt="20" style="position:absolute;left:0pt;margin-left:479.85pt;margin-top:11.75pt;height:0pt;width:37.55pt;mso-position-horizontal-relative:page;mso-wrap-distance-bottom:0pt;mso-wrap-distance-top:0pt;z-index:-251570176;mso-width-relative:page;mso-height-relative:page;" filled="f" stroked="t" coordsize="21600,21600" o:gfxdata="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aH9aS1AAAAAoBAAAPAAAAAAAAAAEAIAAAACIAAABkcnMv&#10;ZG93bnJldi54bWxQSwECFAAUAAAACACHTuJAhQ6l7s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7328" behindDoc="1" locked="0" layoutInCell="1" allowOverlap="1">
                <wp:simplePos x="0" y="0"/>
                <wp:positionH relativeFrom="page">
                  <wp:posOffset>970280</wp:posOffset>
                </wp:positionH>
                <wp:positionV relativeFrom="paragraph">
                  <wp:posOffset>345440</wp:posOffset>
                </wp:positionV>
                <wp:extent cx="1598295" cy="0"/>
                <wp:effectExtent l="0" t="0" r="0" b="0"/>
                <wp:wrapTopAndBottom/>
                <wp:docPr id="111" name="直线 88"/>
                <wp:cNvGraphicFramePr/>
                <a:graphic xmlns:a="http://schemas.openxmlformats.org/drawingml/2006/main">
                  <a:graphicData uri="http://schemas.microsoft.com/office/word/2010/wordprocessingShape">
                    <wps:wsp>
                      <wps:cNvSpPr/>
                      <wps:spPr>
                        <a:xfrm>
                          <a:off x="0" y="0"/>
                          <a:ext cx="15982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8" o:spid="_x0000_s1026" o:spt="20" style="position:absolute;left:0pt;margin-left:76.4pt;margin-top:27.2pt;height:0pt;width:125.85pt;mso-position-horizontal-relative:page;mso-wrap-distance-bottom:0pt;mso-wrap-distance-top:0pt;z-index:-251569152;mso-width-relative:page;mso-height-relative:page;" filled="f" stroked="t" coordsize="21600,21600" o:gfxdata="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UPzb00gAAAAkBAAAPAAAAAAAAAAEAIAAAACIAAABkcnMv&#10;ZG93bnJldi54bWxQSwECFAAUAAAACACHTuJAyRLt99ABAACQAwAADgAAAAAAAAABACAAAAAh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8352" behindDoc="1" locked="0" layoutInCell="1" allowOverlap="1">
                <wp:simplePos x="0" y="0"/>
                <wp:positionH relativeFrom="page">
                  <wp:posOffset>2767330</wp:posOffset>
                </wp:positionH>
                <wp:positionV relativeFrom="paragraph">
                  <wp:posOffset>345440</wp:posOffset>
                </wp:positionV>
                <wp:extent cx="1197610" cy="0"/>
                <wp:effectExtent l="0" t="0" r="0" b="0"/>
                <wp:wrapTopAndBottom/>
                <wp:docPr id="112" name="直线 89"/>
                <wp:cNvGraphicFramePr/>
                <a:graphic xmlns:a="http://schemas.openxmlformats.org/drawingml/2006/main">
                  <a:graphicData uri="http://schemas.microsoft.com/office/word/2010/wordprocessingShape">
                    <wps:wsp>
                      <wps:cNvSpPr/>
                      <wps:spPr>
                        <a:xfrm>
                          <a:off x="0" y="0"/>
                          <a:ext cx="11976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89" o:spid="_x0000_s1026" o:spt="20" style="position:absolute;left:0pt;margin-left:217.9pt;margin-top:27.2pt;height:0pt;width:94.3pt;mso-position-horizontal-relative:page;mso-wrap-distance-bottom:0pt;mso-wrap-distance-top:0pt;z-index:-251568128;mso-width-relative:page;mso-height-relative:page;" filled="f" stroked="t" coordsize="21600,21600" o:gfxdata="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MPpcNNQAAAAJAQAADwAAAAAAAAABACAAAAAiAAAAZHJz&#10;L2Rvd25yZXYueG1sUEsBAhQAFAAAAAgAh07iQMrALR7PAQAAkA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49376" behindDoc="1" locked="0" layoutInCell="1" allowOverlap="1">
                <wp:simplePos x="0" y="0"/>
                <wp:positionH relativeFrom="page">
                  <wp:posOffset>4163060</wp:posOffset>
                </wp:positionH>
                <wp:positionV relativeFrom="paragraph">
                  <wp:posOffset>345440</wp:posOffset>
                </wp:positionV>
                <wp:extent cx="798195" cy="0"/>
                <wp:effectExtent l="0" t="0" r="0" b="0"/>
                <wp:wrapTopAndBottom/>
                <wp:docPr id="113" name="直线 90"/>
                <wp:cNvGraphicFramePr/>
                <a:graphic xmlns:a="http://schemas.openxmlformats.org/drawingml/2006/main">
                  <a:graphicData uri="http://schemas.microsoft.com/office/word/2010/wordprocessingShape">
                    <wps:wsp>
                      <wps:cNvSpPr/>
                      <wps:spPr>
                        <a:xfrm>
                          <a:off x="0" y="0"/>
                          <a:ext cx="7981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0" o:spid="_x0000_s1026" o:spt="20" style="position:absolute;left:0pt;margin-left:327.8pt;margin-top:27.2pt;height:0pt;width:62.85pt;mso-position-horizontal-relative:page;mso-wrap-distance-bottom:0pt;mso-wrap-distance-top:0pt;z-index:-251567104;mso-width-relative:page;mso-height-relative:page;" filled="f" stroked="t" coordsize="21600,21600" o:gfxdata="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E8rsrUAAAACQEAAA8AAAAAAAAAAQAgAAAAIgAAAGRycy9k&#10;b3ducmV2LnhtbFBLAQIUABQAAAAIAIdO4kBKQqgwzQEAAI8DAAAOAAAAAAAAAAEAIAAAACMBAABk&#10;cnMvZTJvRG9jLnhtbFBLBQYAAAAABgAGAFkBAABi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0400" behindDoc="1" locked="0" layoutInCell="1" allowOverlap="1">
                <wp:simplePos x="0" y="0"/>
                <wp:positionH relativeFrom="page">
                  <wp:posOffset>5163185</wp:posOffset>
                </wp:positionH>
                <wp:positionV relativeFrom="paragraph">
                  <wp:posOffset>345440</wp:posOffset>
                </wp:positionV>
                <wp:extent cx="729615" cy="0"/>
                <wp:effectExtent l="0" t="0" r="0" b="0"/>
                <wp:wrapTopAndBottom/>
                <wp:docPr id="114" name="直线 91"/>
                <wp:cNvGraphicFramePr/>
                <a:graphic xmlns:a="http://schemas.openxmlformats.org/drawingml/2006/main">
                  <a:graphicData uri="http://schemas.microsoft.com/office/word/2010/wordprocessingShape">
                    <wps:wsp>
                      <wps:cNvSpPr/>
                      <wps:spPr>
                        <a:xfrm>
                          <a:off x="0" y="0"/>
                          <a:ext cx="72961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1" o:spid="_x0000_s1026" o:spt="20" style="position:absolute;left:0pt;margin-left:406.55pt;margin-top:27.2pt;height:0pt;width:57.45pt;mso-position-horizontal-relative:page;mso-wrap-distance-bottom:0pt;mso-wrap-distance-top:0pt;z-index:-251566080;mso-width-relative:page;mso-height-relative:page;" filled="f" stroked="t" coordsize="21600,21600" o:gfxdata="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QcZNw1AAAAAkBAAAPAAAAAAAAAAEAIAAAACIAAABkcnMv&#10;ZG93bnJldi54bWxQSwECFAAUAAAACACHTuJA3Zcu8M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1424" behindDoc="1" locked="0" layoutInCell="1" allowOverlap="1">
                <wp:simplePos x="0" y="0"/>
                <wp:positionH relativeFrom="page">
                  <wp:posOffset>6094095</wp:posOffset>
                </wp:positionH>
                <wp:positionV relativeFrom="paragraph">
                  <wp:posOffset>345440</wp:posOffset>
                </wp:positionV>
                <wp:extent cx="476885" cy="0"/>
                <wp:effectExtent l="0" t="0" r="0" b="0"/>
                <wp:wrapTopAndBottom/>
                <wp:docPr id="115" name="直线 92"/>
                <wp:cNvGraphicFramePr/>
                <a:graphic xmlns:a="http://schemas.openxmlformats.org/drawingml/2006/main">
                  <a:graphicData uri="http://schemas.microsoft.com/office/word/2010/wordprocessingShape">
                    <wps:wsp>
                      <wps:cNvSpPr/>
                      <wps:spPr>
                        <a:xfrm>
                          <a:off x="0" y="0"/>
                          <a:ext cx="4768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2" o:spid="_x0000_s1026" o:spt="20" style="position:absolute;left:0pt;margin-left:479.85pt;margin-top:27.2pt;height:0pt;width:37.55pt;mso-position-horizontal-relative:page;mso-wrap-distance-bottom:0pt;mso-wrap-distance-top:0pt;z-index:-251565056;mso-width-relative:page;mso-height-relative:page;" filled="f" stroked="t" coordsize="21600,21600" o:gfxdata="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kYfFp1AAAAAoBAAAPAAAAAAAAAAEAIAAAACIAAABkcnMv&#10;ZG93bnJldi54bWxQSwECFAAUAAAACACHTuJAgsgaYc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2448" behindDoc="1" locked="0" layoutInCell="1" allowOverlap="1">
                <wp:simplePos x="0" y="0"/>
                <wp:positionH relativeFrom="page">
                  <wp:posOffset>970280</wp:posOffset>
                </wp:positionH>
                <wp:positionV relativeFrom="paragraph">
                  <wp:posOffset>543560</wp:posOffset>
                </wp:positionV>
                <wp:extent cx="1598295" cy="0"/>
                <wp:effectExtent l="0" t="0" r="0" b="0"/>
                <wp:wrapTopAndBottom/>
                <wp:docPr id="116" name="直线 93"/>
                <wp:cNvGraphicFramePr/>
                <a:graphic xmlns:a="http://schemas.openxmlformats.org/drawingml/2006/main">
                  <a:graphicData uri="http://schemas.microsoft.com/office/word/2010/wordprocessingShape">
                    <wps:wsp>
                      <wps:cNvSpPr/>
                      <wps:spPr>
                        <a:xfrm>
                          <a:off x="0" y="0"/>
                          <a:ext cx="15982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3" o:spid="_x0000_s1026" o:spt="20" style="position:absolute;left:0pt;margin-left:76.4pt;margin-top:42.8pt;height:0pt;width:125.85pt;mso-position-horizontal-relative:page;mso-wrap-distance-bottom:0pt;mso-wrap-distance-top:0pt;z-index:-251564032;mso-width-relative:page;mso-height-relative:page;" filled="f" stroked="t" coordsize="21600,21600" o:gfxdata="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e84NXdMAAAAJAQAADwAAAAAAAAABACAAAAAiAAAAZHJz&#10;L2Rvd25yZXYueG1sUEsBAhQAFAAAAAgAh07iQBfkHYnQAQAAkA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3472" behindDoc="1" locked="0" layoutInCell="1" allowOverlap="1">
                <wp:simplePos x="0" y="0"/>
                <wp:positionH relativeFrom="page">
                  <wp:posOffset>2767330</wp:posOffset>
                </wp:positionH>
                <wp:positionV relativeFrom="paragraph">
                  <wp:posOffset>543560</wp:posOffset>
                </wp:positionV>
                <wp:extent cx="1197610" cy="0"/>
                <wp:effectExtent l="0" t="0" r="0" b="0"/>
                <wp:wrapTopAndBottom/>
                <wp:docPr id="117" name="直线 94"/>
                <wp:cNvGraphicFramePr/>
                <a:graphic xmlns:a="http://schemas.openxmlformats.org/drawingml/2006/main">
                  <a:graphicData uri="http://schemas.microsoft.com/office/word/2010/wordprocessingShape">
                    <wps:wsp>
                      <wps:cNvSpPr/>
                      <wps:spPr>
                        <a:xfrm>
                          <a:off x="0" y="0"/>
                          <a:ext cx="119761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4" o:spid="_x0000_s1026" o:spt="20" style="position:absolute;left:0pt;margin-left:217.9pt;margin-top:42.8pt;height:0pt;width:94.3pt;mso-position-horizontal-relative:page;mso-wrap-distance-bottom:0pt;mso-wrap-distance-top:0pt;z-index:-251563008;mso-width-relative:page;mso-height-relative:page;" filled="f" stroked="t" coordsize="21600,21600" o:gfxdata="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wtnndQAAAAJAQAADwAAAAAAAAABACAAAAAiAAAAZHJz&#10;L2Rvd25yZXYueG1sUEsBAhQAFAAAAAgAh07iQF/hDGnPAQAAkA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4496" behindDoc="1" locked="0" layoutInCell="1" allowOverlap="1">
                <wp:simplePos x="0" y="0"/>
                <wp:positionH relativeFrom="page">
                  <wp:posOffset>4163060</wp:posOffset>
                </wp:positionH>
                <wp:positionV relativeFrom="paragraph">
                  <wp:posOffset>543560</wp:posOffset>
                </wp:positionV>
                <wp:extent cx="798195" cy="0"/>
                <wp:effectExtent l="0" t="0" r="0" b="0"/>
                <wp:wrapTopAndBottom/>
                <wp:docPr id="118" name="直线 95"/>
                <wp:cNvGraphicFramePr/>
                <a:graphic xmlns:a="http://schemas.openxmlformats.org/drawingml/2006/main">
                  <a:graphicData uri="http://schemas.microsoft.com/office/word/2010/wordprocessingShape">
                    <wps:wsp>
                      <wps:cNvSpPr/>
                      <wps:spPr>
                        <a:xfrm>
                          <a:off x="0" y="0"/>
                          <a:ext cx="79819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5" o:spid="_x0000_s1026" o:spt="20" style="position:absolute;left:0pt;margin-left:327.8pt;margin-top:42.8pt;height:0pt;width:62.85pt;mso-position-horizontal-relative:page;mso-wrap-distance-bottom:0pt;mso-wrap-distance-top:0pt;z-index:-251561984;mso-width-relative:page;mso-height-relative:page;" filled="f" stroked="t" coordsize="21600,21600" o:gfxdata="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bs2VY9MAAAAJAQAADwAAAAAAAAABACAAAAAiAAAAZHJzL2Rv&#10;d25yZXYueG1sUEsBAhQAFAAAAAgAh07iQHpdYADNAQAAjwMAAA4AAAAAAAAAAQAgAAAAIgEAAGRy&#10;cy9lMm9Eb2MueG1sUEsFBgAAAAAGAAYAWQEAAGE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5520" behindDoc="1" locked="0" layoutInCell="1" allowOverlap="1">
                <wp:simplePos x="0" y="0"/>
                <wp:positionH relativeFrom="page">
                  <wp:posOffset>5163185</wp:posOffset>
                </wp:positionH>
                <wp:positionV relativeFrom="paragraph">
                  <wp:posOffset>543560</wp:posOffset>
                </wp:positionV>
                <wp:extent cx="729615" cy="0"/>
                <wp:effectExtent l="0" t="0" r="0" b="0"/>
                <wp:wrapTopAndBottom/>
                <wp:docPr id="119" name="直线 96"/>
                <wp:cNvGraphicFramePr/>
                <a:graphic xmlns:a="http://schemas.openxmlformats.org/drawingml/2006/main">
                  <a:graphicData uri="http://schemas.microsoft.com/office/word/2010/wordprocessingShape">
                    <wps:wsp>
                      <wps:cNvSpPr/>
                      <wps:spPr>
                        <a:xfrm>
                          <a:off x="0" y="0"/>
                          <a:ext cx="72961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6" o:spid="_x0000_s1026" o:spt="20" style="position:absolute;left:0pt;margin-left:406.55pt;margin-top:42.8pt;height:0pt;width:57.45pt;mso-position-horizontal-relative:page;mso-wrap-distance-bottom:0pt;mso-wrap-distance-top:0pt;z-index:-251560960;mso-width-relative:page;mso-height-relative:page;" filled="f" stroked="t" coordsize="21600,21600" o:gfxdata="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gKjZ1AAAAAkBAAAPAAAAAAAAAAEAIAAAACIAAABkcnMv&#10;ZG93bnJldi54bWxQSwECFAAUAAAACACHTuJA/+3lwc4BAACPAwAADgAAAAAAAAABACAAAAAj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56544" behindDoc="1" locked="0" layoutInCell="1" allowOverlap="1">
                <wp:simplePos x="0" y="0"/>
                <wp:positionH relativeFrom="page">
                  <wp:posOffset>6094095</wp:posOffset>
                </wp:positionH>
                <wp:positionV relativeFrom="paragraph">
                  <wp:posOffset>543560</wp:posOffset>
                </wp:positionV>
                <wp:extent cx="476885" cy="0"/>
                <wp:effectExtent l="0" t="0" r="0" b="0"/>
                <wp:wrapTopAndBottom/>
                <wp:docPr id="120" name="直线 97"/>
                <wp:cNvGraphicFramePr/>
                <a:graphic xmlns:a="http://schemas.openxmlformats.org/drawingml/2006/main">
                  <a:graphicData uri="http://schemas.microsoft.com/office/word/2010/wordprocessingShape">
                    <wps:wsp>
                      <wps:cNvSpPr/>
                      <wps:spPr>
                        <a:xfrm>
                          <a:off x="0" y="0"/>
                          <a:ext cx="47688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97" o:spid="_x0000_s1026" o:spt="20" style="position:absolute;left:0pt;margin-left:479.85pt;margin-top:42.8pt;height:0pt;width:37.55pt;mso-position-horizontal-relative:page;mso-wrap-distance-bottom:0pt;mso-wrap-distance-top:0pt;z-index:-251559936;mso-width-relative:page;mso-height-relative:page;" filled="f" stroked="t" coordsize="21600,21600" o:gfxdata="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PtMdQAAAAKAQAADwAAAAAAAAABACAAAAAiAAAAZHJz&#10;L2Rvd25yZXYueG1sUEsBAhQAFAAAAAgAh07iQLO0wXrPAQAAjwMAAA4AAAAAAAAAAQAgAAAAIwEA&#10;AGRycy9lMm9Eb2MueG1sUEsFBgAAAAAGAAYAWQEAAGQFAAAAAA==&#10;">
                <v:fill on="f" focussize="0,0"/>
                <v:stroke weight="0.479055118110236pt" color="#000000" joinstyle="round"/>
                <v:imagedata o:title=""/>
                <o:lock v:ext="edit" aspectratio="f"/>
                <w10:wrap type="topAndBottom"/>
              </v:line>
            </w:pict>
          </mc:Fallback>
        </mc:AlternateContent>
      </w:r>
    </w:p>
    <w:p>
      <w:pPr>
        <w:pStyle w:val="7"/>
        <w:rPr>
          <w:sz w:val="18"/>
        </w:rPr>
      </w:pPr>
    </w:p>
    <w:p>
      <w:pPr>
        <w:pStyle w:val="7"/>
        <w:spacing w:before="3"/>
        <w:rPr>
          <w:sz w:val="18"/>
        </w:rPr>
      </w:pPr>
    </w:p>
    <w:p>
      <w:pPr>
        <w:pStyle w:val="7"/>
        <w:spacing w:before="4"/>
        <w:rPr>
          <w:sz w:val="21"/>
        </w:rPr>
      </w:pPr>
    </w:p>
    <w:p>
      <w:pPr>
        <w:pStyle w:val="11"/>
        <w:numPr>
          <w:ilvl w:val="0"/>
          <w:numId w:val="10"/>
        </w:numPr>
        <w:tabs>
          <w:tab w:val="left" w:pos="588"/>
          <w:tab w:val="left" w:pos="589"/>
        </w:tabs>
        <w:spacing w:before="9" w:after="0" w:line="384" w:lineRule="exact"/>
        <w:ind w:left="588" w:right="0" w:hanging="361"/>
        <w:jc w:val="left"/>
        <w:rPr>
          <w:rFonts w:hint="eastAsia" w:ascii="Microsoft JhengHei" w:eastAsia="Microsoft JhengHei"/>
          <w:b/>
          <w:sz w:val="21"/>
        </w:rPr>
      </w:pPr>
      <w:r>
        <w:rPr>
          <w:rFonts w:hint="eastAsia" w:ascii="Microsoft JhengHei" w:eastAsia="Microsoft JhengHei"/>
          <w:b/>
          <w:sz w:val="21"/>
        </w:rPr>
        <w:t>最近五年曾从事过的工作</w:t>
      </w:r>
    </w:p>
    <w:p>
      <w:pPr>
        <w:tabs>
          <w:tab w:val="left" w:pos="3063"/>
          <w:tab w:val="left" w:pos="5007"/>
          <w:tab w:val="left" w:pos="7320"/>
        </w:tabs>
        <w:spacing w:before="0" w:line="267" w:lineRule="exact"/>
        <w:ind w:left="968" w:right="0" w:firstLine="0"/>
        <w:jc w:val="left"/>
        <w:rPr>
          <w:sz w:val="21"/>
        </w:rPr>
      </w:pPr>
      <w:r>
        <w:rPr>
          <w:sz w:val="21"/>
        </w:rPr>
        <w:t>工</w:t>
      </w:r>
      <w:r>
        <w:rPr>
          <w:spacing w:val="-5"/>
          <w:sz w:val="21"/>
        </w:rPr>
        <w:t>作</w:t>
      </w:r>
      <w:r>
        <w:rPr>
          <w:sz w:val="21"/>
        </w:rPr>
        <w:t>单位</w:t>
      </w:r>
      <w:r>
        <w:rPr>
          <w:sz w:val="21"/>
        </w:rPr>
        <w:tab/>
      </w:r>
      <w:r>
        <w:rPr>
          <w:sz w:val="21"/>
        </w:rPr>
        <w:t>时间（自</w:t>
      </w:r>
      <w:r>
        <w:rPr>
          <w:rFonts w:ascii="Times New Roman" w:eastAsia="Times New Roman"/>
          <w:spacing w:val="-4"/>
          <w:sz w:val="21"/>
        </w:rPr>
        <w:t>/</w:t>
      </w:r>
      <w:r>
        <w:rPr>
          <w:spacing w:val="-5"/>
          <w:sz w:val="21"/>
        </w:rPr>
        <w:t>至</w:t>
      </w:r>
      <w:r>
        <w:rPr>
          <w:sz w:val="21"/>
        </w:rPr>
        <w:t>）</w:t>
      </w:r>
      <w:r>
        <w:rPr>
          <w:sz w:val="21"/>
        </w:rPr>
        <w:tab/>
      </w:r>
      <w:r>
        <w:rPr>
          <w:sz w:val="21"/>
        </w:rPr>
        <w:t>所担任的专业</w:t>
      </w:r>
      <w:r>
        <w:rPr>
          <w:spacing w:val="-5"/>
          <w:sz w:val="21"/>
        </w:rPr>
        <w:t>技</w:t>
      </w:r>
      <w:r>
        <w:rPr>
          <w:sz w:val="21"/>
        </w:rPr>
        <w:t>术工作</w:t>
      </w:r>
      <w:r>
        <w:rPr>
          <w:sz w:val="21"/>
        </w:rPr>
        <w:tab/>
      </w:r>
      <w:r>
        <w:rPr>
          <w:spacing w:val="-5"/>
          <w:sz w:val="21"/>
        </w:rPr>
        <w:t>专</w:t>
      </w:r>
      <w:r>
        <w:rPr>
          <w:sz w:val="21"/>
        </w:rPr>
        <w:t>业技术职称</w:t>
      </w:r>
      <w:r>
        <w:rPr>
          <w:rFonts w:ascii="Times New Roman" w:eastAsia="Times New Roman"/>
          <w:sz w:val="21"/>
        </w:rPr>
        <w:t>/</w:t>
      </w:r>
      <w:r>
        <w:rPr>
          <w:spacing w:val="-7"/>
          <w:sz w:val="21"/>
        </w:rPr>
        <w:t>行</w:t>
      </w:r>
      <w:r>
        <w:rPr>
          <w:sz w:val="21"/>
        </w:rPr>
        <w:t>政</w:t>
      </w:r>
    </w:p>
    <w:p>
      <w:pPr>
        <w:spacing w:before="42"/>
        <w:ind w:left="228" w:right="0" w:firstLine="0"/>
        <w:jc w:val="left"/>
        <w:rPr>
          <w:sz w:val="21"/>
        </w:rPr>
      </w:pPr>
      <w:r>
        <w:rPr>
          <w:sz w:val="21"/>
        </w:rPr>
        <w:t>职务</w:t>
      </w:r>
    </w:p>
    <w:p>
      <w:pPr>
        <w:spacing w:after="0"/>
        <w:jc w:val="left"/>
        <w:rPr>
          <w:sz w:val="21"/>
        </w:rPr>
        <w:sectPr>
          <w:pgSz w:w="11900" w:h="16840"/>
          <w:pgMar w:top="1600" w:right="620" w:bottom="1660" w:left="1300" w:header="0" w:footer="1476" w:gutter="0"/>
        </w:sectPr>
      </w:pPr>
    </w:p>
    <w:p>
      <w:pPr>
        <w:pStyle w:val="7"/>
        <w:rPr>
          <w:sz w:val="20"/>
        </w:rPr>
      </w:pPr>
    </w:p>
    <w:p>
      <w:pPr>
        <w:pStyle w:val="7"/>
        <w:rPr>
          <w:sz w:val="20"/>
        </w:rPr>
      </w:pPr>
    </w:p>
    <w:p>
      <w:pPr>
        <w:pStyle w:val="7"/>
        <w:spacing w:before="11" w:after="1"/>
        <w:rPr>
          <w:sz w:val="17"/>
        </w:rPr>
      </w:pPr>
    </w:p>
    <w:p>
      <w:pPr>
        <w:pStyle w:val="7"/>
        <w:spacing w:line="20" w:lineRule="exact"/>
        <w:ind w:left="223"/>
        <w:rPr>
          <w:sz w:val="2"/>
        </w:rPr>
      </w:pPr>
      <w:r>
        <w:rPr>
          <w:sz w:val="2"/>
        </w:rPr>
        <mc:AlternateContent>
          <mc:Choice Requires="wpg">
            <w:drawing>
              <wp:inline distT="0" distB="0" distL="114300" distR="114300">
                <wp:extent cx="1600200" cy="6350"/>
                <wp:effectExtent l="0" t="0" r="0" b="0"/>
                <wp:docPr id="28" name="组合 98"/>
                <wp:cNvGraphicFramePr/>
                <a:graphic xmlns:a="http://schemas.openxmlformats.org/drawingml/2006/main">
                  <a:graphicData uri="http://schemas.microsoft.com/office/word/2010/wordprocessingGroup">
                    <wpg:wgp>
                      <wpg:cNvGrpSpPr/>
                      <wpg:grpSpPr>
                        <a:xfrm>
                          <a:off x="0" y="0"/>
                          <a:ext cx="1600200" cy="6350"/>
                          <a:chOff x="0" y="0"/>
                          <a:chExt cx="2520" cy="10"/>
                        </a:xfrm>
                      </wpg:grpSpPr>
                      <wps:wsp>
                        <wps:cNvPr id="26" name="直线 99"/>
                        <wps:cNvSpPr/>
                        <wps:spPr>
                          <a:xfrm>
                            <a:off x="0" y="5"/>
                            <a:ext cx="2520" cy="0"/>
                          </a:xfrm>
                          <a:prstGeom prst="line">
                            <a:avLst/>
                          </a:prstGeom>
                          <a:ln w="6084" cap="flat" cmpd="sng">
                            <a:solidFill>
                              <a:srgbClr val="000000"/>
                            </a:solidFill>
                            <a:prstDash val="solid"/>
                            <a:headEnd type="none" w="med" len="med"/>
                            <a:tailEnd type="none" w="med" len="med"/>
                          </a:ln>
                        </wps:spPr>
                        <wps:bodyPr upright="1"/>
                      </wps:wsp>
                    </wpg:wgp>
                  </a:graphicData>
                </a:graphic>
              </wp:inline>
            </w:drawing>
          </mc:Choice>
          <mc:Fallback>
            <w:pict>
              <v:group id="组合 98" o:spid="_x0000_s1026" o:spt="203" style="height:0.5pt;width:126pt;" coordsize="2520,10" o:gfxdata="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WqaGf0wAAAAMBAAAPAAAAAAAAAAEAIAAAACIAAABkcnMvZG93bnJldi54bWxQSwECFAAU&#10;AAAACACHTuJA1LESfy8CAAC0BAAADgAAAAAAAAABACAAAAAiAQAAZHJzL2Uyb0RvYy54bWxQSwUG&#10;AAAAAAYABgBZAQAAwwUAAAAA&#10;">
                <o:lock v:ext="edit" aspectratio="f"/>
                <v:line id="直线 99" o:spid="_x0000_s1026" o:spt="20" style="position:absolute;left:0;top:5;height:0;width:2520;" filled="f" stroked="t" coordsize="21600,21600" o:gfxdata="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yBD8i5AAAA2wAA&#10;AA8AAAAAAAAAAQAgAAAAIgAAAGRycy9kb3ducmV2LnhtbFBLAQIUABQAAAAIAIdO4kAzLwWeOwAA&#10;ADkAAAAQAAAAAAAAAAEAIAAAAAgBAABkcnMvc2hhcGV4bWwueG1sUEsFBgAAAAAGAAYAWwEAALID&#10;AAAAAA==&#10;">
                  <v:fill on="f" focussize="0,0"/>
                  <v:stroke weight="0.479055118110236pt" color="#000000" joinstyle="round"/>
                  <v:imagedata o:title=""/>
                  <o:lock v:ext="edit" aspectratio="f"/>
                </v:line>
                <w10:wrap type="none"/>
                <w10:anchorlock/>
              </v:group>
            </w:pict>
          </mc:Fallback>
        </mc:AlternateContent>
      </w:r>
      <w:r>
        <w:rPr>
          <w:rFonts w:ascii="Times New Roman"/>
          <w:spacing w:val="183"/>
          <w:sz w:val="2"/>
        </w:rPr>
        <w:t xml:space="preserve"> </w:t>
      </w:r>
      <w:r>
        <w:rPr>
          <w:spacing w:val="183"/>
          <w:sz w:val="2"/>
        </w:rPr>
        <mc:AlternateContent>
          <mc:Choice Requires="wpg">
            <w:drawing>
              <wp:inline distT="0" distB="0" distL="114300" distR="114300">
                <wp:extent cx="1195070" cy="6350"/>
                <wp:effectExtent l="0" t="0" r="0" b="0"/>
                <wp:docPr id="37" name="组合 100"/>
                <wp:cNvGraphicFramePr/>
                <a:graphic xmlns:a="http://schemas.openxmlformats.org/drawingml/2006/main">
                  <a:graphicData uri="http://schemas.microsoft.com/office/word/2010/wordprocessingGroup">
                    <wpg:wgp>
                      <wpg:cNvGrpSpPr/>
                      <wpg:grpSpPr>
                        <a:xfrm>
                          <a:off x="0" y="0"/>
                          <a:ext cx="1195070" cy="6350"/>
                          <a:chOff x="0" y="0"/>
                          <a:chExt cx="1882" cy="10"/>
                        </a:xfrm>
                      </wpg:grpSpPr>
                      <wps:wsp>
                        <wps:cNvPr id="36" name="直线 101"/>
                        <wps:cNvSpPr/>
                        <wps:spPr>
                          <a:xfrm>
                            <a:off x="0" y="5"/>
                            <a:ext cx="1882" cy="0"/>
                          </a:xfrm>
                          <a:prstGeom prst="line">
                            <a:avLst/>
                          </a:prstGeom>
                          <a:ln w="6084" cap="flat" cmpd="sng">
                            <a:solidFill>
                              <a:srgbClr val="000000"/>
                            </a:solidFill>
                            <a:prstDash val="solid"/>
                            <a:headEnd type="none" w="med" len="med"/>
                            <a:tailEnd type="none" w="med" len="med"/>
                          </a:ln>
                        </wps:spPr>
                        <wps:bodyPr upright="1"/>
                      </wps:wsp>
                    </wpg:wgp>
                  </a:graphicData>
                </a:graphic>
              </wp:inline>
            </w:drawing>
          </mc:Choice>
          <mc:Fallback>
            <w:pict>
              <v:group id="组合 100" o:spid="_x0000_s1026" o:spt="203" style="height:0.5pt;width:94.1pt;" coordsize="1882,10" o:gfxdata="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yItDrTAAAAAwEAAA8AAAAAAAAAAQAgAAAAIgAAAGRycy9kb3ducmV2LnhtbFBLAQIU&#10;ABQAAAAIAIdO4kAHn4YzMQIAALYEAAAOAAAAAAAAAAEAIAAAACIBAABkcnMvZTJvRG9jLnhtbFBL&#10;BQYAAAAABgAGAFkBAADFBQAAAAA=&#10;">
                <o:lock v:ext="edit" aspectratio="f"/>
                <v:line id="直线 101" o:spid="_x0000_s1026" o:spt="20" style="position:absolute;left:0;top:5;height:0;width:1882;" filled="f" stroked="t" coordsize="21600,21600" o:gfxdata="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lYmRW5AAAA2wAA&#10;AA8AAAAAAAAAAQAgAAAAIgAAAGRycy9kb3ducmV2LnhtbFBLAQIUABQAAAAIAIdO4kAzLwWeOwAA&#10;ADkAAAAQAAAAAAAAAAEAIAAAAAgBAABkcnMvc2hhcGV4bWwueG1sUEsFBgAAAAAGAAYAWwEAALID&#10;AAAAAA==&#10;">
                  <v:fill on="f" focussize="0,0"/>
                  <v:stroke weight="0.479055118110236pt" color="#000000" joinstyle="round"/>
                  <v:imagedata o:title=""/>
                  <o:lock v:ext="edit" aspectratio="f"/>
                </v:line>
                <w10:wrap type="none"/>
                <w10:anchorlock/>
              </v:group>
            </w:pict>
          </mc:Fallback>
        </mc:AlternateContent>
      </w:r>
      <w:r>
        <w:rPr>
          <w:rFonts w:ascii="Times New Roman"/>
          <w:spacing w:val="170"/>
          <w:sz w:val="2"/>
        </w:rPr>
        <w:t xml:space="preserve"> </w:t>
      </w:r>
      <w:r>
        <w:rPr>
          <w:spacing w:val="170"/>
          <w:sz w:val="2"/>
        </w:rPr>
        <mc:AlternateContent>
          <mc:Choice Requires="wpg">
            <w:drawing>
              <wp:inline distT="0" distB="0" distL="114300" distR="114300">
                <wp:extent cx="1333500" cy="6350"/>
                <wp:effectExtent l="0" t="0" r="0" b="0"/>
                <wp:docPr id="35" name="组合 102"/>
                <wp:cNvGraphicFramePr/>
                <a:graphic xmlns:a="http://schemas.openxmlformats.org/drawingml/2006/main">
                  <a:graphicData uri="http://schemas.microsoft.com/office/word/2010/wordprocessingGroup">
                    <wpg:wgp>
                      <wpg:cNvGrpSpPr/>
                      <wpg:grpSpPr>
                        <a:xfrm>
                          <a:off x="0" y="0"/>
                          <a:ext cx="1333500" cy="6350"/>
                          <a:chOff x="0" y="0"/>
                          <a:chExt cx="2100" cy="10"/>
                        </a:xfrm>
                      </wpg:grpSpPr>
                      <wps:wsp>
                        <wps:cNvPr id="34" name="直线 103"/>
                        <wps:cNvSpPr/>
                        <wps:spPr>
                          <a:xfrm>
                            <a:off x="0" y="5"/>
                            <a:ext cx="2100" cy="0"/>
                          </a:xfrm>
                          <a:prstGeom prst="line">
                            <a:avLst/>
                          </a:prstGeom>
                          <a:ln w="6084" cap="flat" cmpd="sng">
                            <a:solidFill>
                              <a:srgbClr val="000000"/>
                            </a:solidFill>
                            <a:prstDash val="solid"/>
                            <a:headEnd type="none" w="med" len="med"/>
                            <a:tailEnd type="none" w="med" len="med"/>
                          </a:ln>
                        </wps:spPr>
                        <wps:bodyPr upright="1"/>
                      </wps:wsp>
                    </wpg:wgp>
                  </a:graphicData>
                </a:graphic>
              </wp:inline>
            </w:drawing>
          </mc:Choice>
          <mc:Fallback>
            <w:pict>
              <v:group id="组合 102" o:spid="_x0000_s1026" o:spt="203" style="height:0.5pt;width:105pt;" coordsize="2100,10" o:gfxdata="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GtuRNIAAAADAQAADwAAAAAAAAABACAAAAAiAAAAZHJzL2Rvd25yZXYueG1sUEsBAhQAFAAA&#10;AAgAh07iQPLZ3VouAgAAtgQAAA4AAAAAAAAAAQAgAAAAIQEAAGRycy9lMm9Eb2MueG1sUEsFBgAA&#10;AAAGAAYAWQEAAMEFAAAAAA==&#10;">
                <o:lock v:ext="edit" aspectratio="f"/>
                <v:line id="直线 103" o:spid="_x0000_s1026" o:spt="20" style="position:absolute;left:0;top:5;height:0;width:2100;" filled="f" stroked="t" coordsize="21600,21600" o:gfxdata="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sai+bsAAADb&#10;AAAADwAAAAAAAAABACAAAAAiAAAAZHJzL2Rvd25yZXYueG1sUEsBAhQAFAAAAAgAh07iQDMvBZ47&#10;AAAAOQAAABAAAAAAAAAAAQAgAAAACgEAAGRycy9zaGFwZXhtbC54bWxQSwUGAAAAAAYABgBbAQAA&#10;tAMAAAAA&#10;">
                  <v:fill on="f" focussize="0,0"/>
                  <v:stroke weight="0.479055118110236pt" color="#000000" joinstyle="round"/>
                  <v:imagedata o:title=""/>
                  <o:lock v:ext="edit" aspectratio="f"/>
                </v:line>
                <w10:wrap type="none"/>
                <w10:anchorlock/>
              </v:group>
            </w:pict>
          </mc:Fallback>
        </mc:AlternateContent>
      </w:r>
      <w:r>
        <w:rPr>
          <w:rFonts w:ascii="Times New Roman"/>
          <w:spacing w:val="183"/>
          <w:sz w:val="2"/>
        </w:rPr>
        <w:t xml:space="preserve"> </w:t>
      </w:r>
      <w:r>
        <w:rPr>
          <w:spacing w:val="183"/>
          <w:sz w:val="2"/>
        </w:rPr>
        <mc:AlternateContent>
          <mc:Choice Requires="wpg">
            <w:drawing>
              <wp:inline distT="0" distB="0" distL="114300" distR="114300">
                <wp:extent cx="1077595" cy="6350"/>
                <wp:effectExtent l="0" t="0" r="0" b="0"/>
                <wp:docPr id="33" name="组合 104"/>
                <wp:cNvGraphicFramePr/>
                <a:graphic xmlns:a="http://schemas.openxmlformats.org/drawingml/2006/main">
                  <a:graphicData uri="http://schemas.microsoft.com/office/word/2010/wordprocessingGroup">
                    <wpg:wgp>
                      <wpg:cNvGrpSpPr/>
                      <wpg:grpSpPr>
                        <a:xfrm>
                          <a:off x="0" y="0"/>
                          <a:ext cx="1077595" cy="6350"/>
                          <a:chOff x="0" y="0"/>
                          <a:chExt cx="1697" cy="10"/>
                        </a:xfrm>
                      </wpg:grpSpPr>
                      <wps:wsp>
                        <wps:cNvPr id="32" name="直线 105"/>
                        <wps:cNvSpPr/>
                        <wps:spPr>
                          <a:xfrm>
                            <a:off x="0" y="5"/>
                            <a:ext cx="1697" cy="0"/>
                          </a:xfrm>
                          <a:prstGeom prst="line">
                            <a:avLst/>
                          </a:prstGeom>
                          <a:ln w="6084" cap="flat" cmpd="sng">
                            <a:solidFill>
                              <a:srgbClr val="000000"/>
                            </a:solidFill>
                            <a:prstDash val="solid"/>
                            <a:headEnd type="none" w="med" len="med"/>
                            <a:tailEnd type="none" w="med" len="med"/>
                          </a:ln>
                        </wps:spPr>
                        <wps:bodyPr upright="1"/>
                      </wps:wsp>
                    </wpg:wgp>
                  </a:graphicData>
                </a:graphic>
              </wp:inline>
            </w:drawing>
          </mc:Choice>
          <mc:Fallback>
            <w:pict>
              <v:group id="组合 104" o:spid="_x0000_s1026" o:spt="203" style="height:0.5pt;width:84.85pt;" coordsize="1697,10" o:gfxdata="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8kWikdQAAAADAQAADwAAAAAAAAABACAAAAAiAAAAZHJzL2Rvd25yZXYueG1sUEsB&#10;AhQAFAAAAAgAh07iQBN+TwQyAgAAtgQAAA4AAAAAAAAAAQAgAAAAIwEAAGRycy9lMm9Eb2MueG1s&#10;UEsFBgAAAAAGAAYAWQEAAMcFAAAAAA==&#10;">
                <o:lock v:ext="edit" aspectratio="f"/>
                <v:line id="直线 105" o:spid="_x0000_s1026" o:spt="20" style="position:absolute;left:0;top:5;height:0;width:1697;" filled="f" stroked="t" coordsize="21600,21600" o:gfxdata="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Y58WugAAANsA&#10;AAAPAAAAAAAAAAEAIAAAACIAAABkcnMvZG93bnJldi54bWxQSwECFAAUAAAACACHTuJAMy8FnjsA&#10;AAA5AAAAEAAAAAAAAAABACAAAAAJAQAAZHJzL3NoYXBleG1sLnhtbFBLBQYAAAAABgAGAFsBAACz&#10;AwAAAAA=&#10;">
                  <v:fill on="f" focussize="0,0"/>
                  <v:stroke weight="0.479055118110236pt" color="#000000" joinstyle="round"/>
                  <v:imagedata o:title=""/>
                  <o:lock v:ext="edit" aspectratio="f"/>
                </v:line>
                <w10:wrap type="none"/>
                <w10:anchorlock/>
              </v:group>
            </w:pict>
          </mc:Fallback>
        </mc:AlternateContent>
      </w:r>
    </w:p>
    <w:p>
      <w:pPr>
        <w:pStyle w:val="7"/>
        <w:spacing w:before="9"/>
        <w:rPr>
          <w:sz w:val="19"/>
        </w:rPr>
      </w:pPr>
      <w:r>
        <mc:AlternateContent>
          <mc:Choice Requires="wps">
            <w:drawing>
              <wp:anchor distT="0" distB="0" distL="0" distR="0" simplePos="0" relativeHeight="251762688" behindDoc="1" locked="0" layoutInCell="1" allowOverlap="1">
                <wp:simplePos x="0" y="0"/>
                <wp:positionH relativeFrom="page">
                  <wp:posOffset>970280</wp:posOffset>
                </wp:positionH>
                <wp:positionV relativeFrom="paragraph">
                  <wp:posOffset>188595</wp:posOffset>
                </wp:positionV>
                <wp:extent cx="1600200" cy="0"/>
                <wp:effectExtent l="0" t="0" r="0" b="0"/>
                <wp:wrapTopAndBottom/>
                <wp:docPr id="122" name="直线 106"/>
                <wp:cNvGraphicFramePr/>
                <a:graphic xmlns:a="http://schemas.openxmlformats.org/drawingml/2006/main">
                  <a:graphicData uri="http://schemas.microsoft.com/office/word/2010/wordprocessingShape">
                    <wps:wsp>
                      <wps:cNvSpPr/>
                      <wps:spPr>
                        <a:xfrm>
                          <a:off x="0" y="0"/>
                          <a:ext cx="160020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06" o:spid="_x0000_s1026" o:spt="20" style="position:absolute;left:0pt;margin-left:76.4pt;margin-top:14.85pt;height:0pt;width:126pt;mso-position-horizontal-relative:page;mso-wrap-distance-bottom:0pt;mso-wrap-distance-top:0pt;z-index:-251553792;mso-width-relative:page;mso-height-relative:page;" filled="f" stroked="t" coordsize="21600,21600" o:gfxdata="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CvUkBdIAAAAJAQAADwAAAAAAAAABACAAAAAiAAAAZHJzL2Rv&#10;d25yZXYueG1sUEsBAhQAFAAAAAgAh07iQAHKA+fOAQAAkQMAAA4AAAAAAAAAAQAgAAAAIQEAAGRy&#10;cy9lMm9Eb2MueG1sUEsFBgAAAAAGAAYAWQEAAGE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3712" behindDoc="1" locked="0" layoutInCell="1" allowOverlap="1">
                <wp:simplePos x="0" y="0"/>
                <wp:positionH relativeFrom="page">
                  <wp:posOffset>2705100</wp:posOffset>
                </wp:positionH>
                <wp:positionV relativeFrom="paragraph">
                  <wp:posOffset>188595</wp:posOffset>
                </wp:positionV>
                <wp:extent cx="1194435" cy="0"/>
                <wp:effectExtent l="0" t="0" r="0" b="0"/>
                <wp:wrapTopAndBottom/>
                <wp:docPr id="123" name="直线 107"/>
                <wp:cNvGraphicFramePr/>
                <a:graphic xmlns:a="http://schemas.openxmlformats.org/drawingml/2006/main">
                  <a:graphicData uri="http://schemas.microsoft.com/office/word/2010/wordprocessingShape">
                    <wps:wsp>
                      <wps:cNvSpPr/>
                      <wps:spPr>
                        <a:xfrm>
                          <a:off x="0" y="0"/>
                          <a:ext cx="119443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07" o:spid="_x0000_s1026" o:spt="20" style="position:absolute;left:0pt;margin-left:213pt;margin-top:14.85pt;height:0pt;width:94.05pt;mso-position-horizontal-relative:page;mso-wrap-distance-bottom:0pt;mso-wrap-distance-top:0pt;z-index:-251552768;mso-width-relative:page;mso-height-relative:page;" filled="f" stroked="t" coordsize="21600,21600" o:gfxdata="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X632aNQAAAAJAQAADwAAAAAAAAABACAAAAAiAAAA&#10;ZHJzL2Rvd25yZXYueG1sUEsBAhQAFAAAAAgAh07iQOJw/rfSAQAAkQMAAA4AAAAAAAAAAQAgAAAA&#10;IwEAAGRycy9lMm9Eb2MueG1sUEsFBgAAAAAGAAYAWQEAAGc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4736" behindDoc="1" locked="0" layoutInCell="1" allowOverlap="1">
                <wp:simplePos x="0" y="0"/>
                <wp:positionH relativeFrom="page">
                  <wp:posOffset>4030345</wp:posOffset>
                </wp:positionH>
                <wp:positionV relativeFrom="paragraph">
                  <wp:posOffset>188595</wp:posOffset>
                </wp:positionV>
                <wp:extent cx="1333500" cy="0"/>
                <wp:effectExtent l="0" t="0" r="0" b="0"/>
                <wp:wrapTopAndBottom/>
                <wp:docPr id="124" name="直线 108"/>
                <wp:cNvGraphicFramePr/>
                <a:graphic xmlns:a="http://schemas.openxmlformats.org/drawingml/2006/main">
                  <a:graphicData uri="http://schemas.microsoft.com/office/word/2010/wordprocessingShape">
                    <wps:wsp>
                      <wps:cNvSpPr/>
                      <wps:spPr>
                        <a:xfrm>
                          <a:off x="0" y="0"/>
                          <a:ext cx="133350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08" o:spid="_x0000_s1026" o:spt="20" style="position:absolute;left:0pt;margin-left:317.35pt;margin-top:14.85pt;height:0pt;width:105pt;mso-position-horizontal-relative:page;mso-wrap-distance-bottom:0pt;mso-wrap-distance-top:0pt;z-index:-251551744;mso-width-relative:page;mso-height-relative:page;" filled="f" stroked="t" coordsize="21600,21600" o:gfxdata="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ybUy20wAAAAkBAAAPAAAAAAAAAAEAIAAAACIAAABkcnMv&#10;ZG93bnJldi54bWxQSwECFAAUAAAACACHTuJA/uOhFs8BAACRAwAADgAAAAAAAAABACAAAAAiAQAA&#10;ZHJzL2Uyb0RvYy54bWxQSwUGAAAAAAYABgBZAQAAYw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5760" behindDoc="1" locked="0" layoutInCell="1" allowOverlap="1">
                <wp:simplePos x="0" y="0"/>
                <wp:positionH relativeFrom="page">
                  <wp:posOffset>5498465</wp:posOffset>
                </wp:positionH>
                <wp:positionV relativeFrom="paragraph">
                  <wp:posOffset>188595</wp:posOffset>
                </wp:positionV>
                <wp:extent cx="1076960" cy="0"/>
                <wp:effectExtent l="0" t="0" r="0" b="0"/>
                <wp:wrapTopAndBottom/>
                <wp:docPr id="125" name="直线 109"/>
                <wp:cNvGraphicFramePr/>
                <a:graphic xmlns:a="http://schemas.openxmlformats.org/drawingml/2006/main">
                  <a:graphicData uri="http://schemas.microsoft.com/office/word/2010/wordprocessingShape">
                    <wps:wsp>
                      <wps:cNvSpPr/>
                      <wps:spPr>
                        <a:xfrm>
                          <a:off x="0" y="0"/>
                          <a:ext cx="107696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09" o:spid="_x0000_s1026" o:spt="20" style="position:absolute;left:0pt;margin-left:432.95pt;margin-top:14.85pt;height:0pt;width:84.8pt;mso-position-horizontal-relative:page;mso-wrap-distance-bottom:0pt;mso-wrap-distance-top:0pt;z-index:-251550720;mso-width-relative:page;mso-height-relative:page;" filled="f" stroked="t" coordsize="21600,21600" o:gfxdata="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&#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IMorlnUAAAACgEAAA8AAAAAAAAAAQAgAAAAIgAAAGRy&#10;cy9kb3ducmV2LnhtbFBLAQIUABQAAAAIAIdO4kD6dSml0AEAAJE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6784" behindDoc="1" locked="0" layoutInCell="1" allowOverlap="1">
                <wp:simplePos x="0" y="0"/>
                <wp:positionH relativeFrom="page">
                  <wp:posOffset>970280</wp:posOffset>
                </wp:positionH>
                <wp:positionV relativeFrom="paragraph">
                  <wp:posOffset>386715</wp:posOffset>
                </wp:positionV>
                <wp:extent cx="1600200" cy="0"/>
                <wp:effectExtent l="0" t="0" r="0" b="0"/>
                <wp:wrapTopAndBottom/>
                <wp:docPr id="126" name="直线 110"/>
                <wp:cNvGraphicFramePr/>
                <a:graphic xmlns:a="http://schemas.openxmlformats.org/drawingml/2006/main">
                  <a:graphicData uri="http://schemas.microsoft.com/office/word/2010/wordprocessingShape">
                    <wps:wsp>
                      <wps:cNvSpPr/>
                      <wps:spPr>
                        <a:xfrm>
                          <a:off x="0" y="0"/>
                          <a:ext cx="160020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10" o:spid="_x0000_s1026" o:spt="20" style="position:absolute;left:0pt;margin-left:76.4pt;margin-top:30.45pt;height:0pt;width:126pt;mso-position-horizontal-relative:page;mso-wrap-distance-bottom:0pt;mso-wrap-distance-top:0pt;z-index:-251549696;mso-width-relative:page;mso-height-relative:page;" filled="f" stroked="t" coordsize="21600,21600" o:gfxdata="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rC5rF0gAAAAkBAAAPAAAAAAAAAAEAIAAAACIAAABkcnMvZG93&#10;bnJldi54bWxQSwECFAAUAAAACACHTuJAnBoNCc0BAACRAwAADgAAAAAAAAABACAAAAAhAQAAZHJz&#10;L2Uyb0RvYy54bWxQSwUGAAAAAAYABgBZAQAAYAU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7808" behindDoc="1" locked="0" layoutInCell="1" allowOverlap="1">
                <wp:simplePos x="0" y="0"/>
                <wp:positionH relativeFrom="page">
                  <wp:posOffset>2705100</wp:posOffset>
                </wp:positionH>
                <wp:positionV relativeFrom="paragraph">
                  <wp:posOffset>386715</wp:posOffset>
                </wp:positionV>
                <wp:extent cx="1194435" cy="0"/>
                <wp:effectExtent l="0" t="0" r="0" b="0"/>
                <wp:wrapTopAndBottom/>
                <wp:docPr id="127" name="直线 111"/>
                <wp:cNvGraphicFramePr/>
                <a:graphic xmlns:a="http://schemas.openxmlformats.org/drawingml/2006/main">
                  <a:graphicData uri="http://schemas.microsoft.com/office/word/2010/wordprocessingShape">
                    <wps:wsp>
                      <wps:cNvSpPr/>
                      <wps:spPr>
                        <a:xfrm>
                          <a:off x="0" y="0"/>
                          <a:ext cx="1194435"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11" o:spid="_x0000_s1026" o:spt="20" style="position:absolute;left:0pt;margin-left:213pt;margin-top:30.45pt;height:0pt;width:94.05pt;mso-position-horizontal-relative:page;mso-wrap-distance-bottom:0pt;mso-wrap-distance-top:0pt;z-index:-251548672;mso-width-relative:page;mso-height-relative:page;" filled="f" stroked="t" coordsize="21600,21600" o:gfxdata="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lNIqNMAAAAJAQAADwAAAAAAAAABACAAAAAiAAAAZHJz&#10;L2Rvd25yZXYueG1sUEsBAhQAFAAAAAgAh07iQH+g8FnQAQAAkQ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8832" behindDoc="1" locked="0" layoutInCell="1" allowOverlap="1">
                <wp:simplePos x="0" y="0"/>
                <wp:positionH relativeFrom="page">
                  <wp:posOffset>4030345</wp:posOffset>
                </wp:positionH>
                <wp:positionV relativeFrom="paragraph">
                  <wp:posOffset>386715</wp:posOffset>
                </wp:positionV>
                <wp:extent cx="1333500" cy="0"/>
                <wp:effectExtent l="0" t="0" r="0" b="0"/>
                <wp:wrapTopAndBottom/>
                <wp:docPr id="128" name="直线 112"/>
                <wp:cNvGraphicFramePr/>
                <a:graphic xmlns:a="http://schemas.openxmlformats.org/drawingml/2006/main">
                  <a:graphicData uri="http://schemas.microsoft.com/office/word/2010/wordprocessingShape">
                    <wps:wsp>
                      <wps:cNvSpPr/>
                      <wps:spPr>
                        <a:xfrm>
                          <a:off x="0" y="0"/>
                          <a:ext cx="133350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12" o:spid="_x0000_s1026" o:spt="20" style="position:absolute;left:0pt;margin-left:317.35pt;margin-top:30.45pt;height:0pt;width:105pt;mso-position-horizontal-relative:page;mso-wrap-distance-bottom:0pt;mso-wrap-distance-top:0pt;z-index:-251547648;mso-width-relative:page;mso-height-relative:page;" filled="f" stroked="t" coordsize="21600,21600" o:gfxdata="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05PydtMAAAAJAQAADwAAAAAAAAABACAAAAAiAAAAZHJz&#10;L2Rvd25yZXYueG1sUEsBAhQAFAAAAAgAh07iQK1Y8kvQAQAAkQMAAA4AAAAAAAAAAQAgAAAAIgEA&#10;AGRycy9lMm9Eb2MueG1sUEsFBgAAAAAGAAYAWQEAAGQFAAAAAA==&#10;">
                <v:fill on="f" focussize="0,0"/>
                <v:stroke weight="0.479055118110236pt" color="#000000" joinstyle="round"/>
                <v:imagedata o:title=""/>
                <o:lock v:ext="edit" aspectratio="f"/>
                <w10:wrap type="topAndBottom"/>
              </v:line>
            </w:pict>
          </mc:Fallback>
        </mc:AlternateContent>
      </w:r>
      <w:r>
        <mc:AlternateContent>
          <mc:Choice Requires="wps">
            <w:drawing>
              <wp:anchor distT="0" distB="0" distL="0" distR="0" simplePos="0" relativeHeight="251769856" behindDoc="1" locked="0" layoutInCell="1" allowOverlap="1">
                <wp:simplePos x="0" y="0"/>
                <wp:positionH relativeFrom="page">
                  <wp:posOffset>5498465</wp:posOffset>
                </wp:positionH>
                <wp:positionV relativeFrom="paragraph">
                  <wp:posOffset>386715</wp:posOffset>
                </wp:positionV>
                <wp:extent cx="1076960" cy="0"/>
                <wp:effectExtent l="0" t="0" r="0" b="0"/>
                <wp:wrapTopAndBottom/>
                <wp:docPr id="129" name="直线 113"/>
                <wp:cNvGraphicFramePr/>
                <a:graphic xmlns:a="http://schemas.openxmlformats.org/drawingml/2006/main">
                  <a:graphicData uri="http://schemas.microsoft.com/office/word/2010/wordprocessingShape">
                    <wps:wsp>
                      <wps:cNvSpPr/>
                      <wps:spPr>
                        <a:xfrm>
                          <a:off x="0" y="0"/>
                          <a:ext cx="107696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13" o:spid="_x0000_s1026" o:spt="20" style="position:absolute;left:0pt;margin-left:432.95pt;margin-top:30.45pt;height:0pt;width:84.8pt;mso-position-horizontal-relative:page;mso-wrap-distance-bottom:0pt;mso-wrap-distance-top:0pt;z-index:-251546624;mso-width-relative:page;mso-height-relative:page;" filled="f" stroked="t" coordsize="21600,21600" o:gfxdata="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&#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UrTpTUAAAACgEAAA8AAAAAAAAAAQAgAAAAIgAAAGRy&#10;cy9kb3ducmV2LnhtbFBLAQIUABQAAAAIAIdO4kCpznr40AEAAJEDAAAOAAAAAAAAAAEAIAAAACMB&#10;AABkcnMvZTJvRG9jLnhtbFBLBQYAAAAABgAGAFkBAABlBQAAAAA=&#10;">
                <v:fill on="f" focussize="0,0"/>
                <v:stroke weight="0.479055118110236pt" color="#000000" joinstyle="round"/>
                <v:imagedata o:title=""/>
                <o:lock v:ext="edit" aspectratio="f"/>
                <w10:wrap type="topAndBottom"/>
              </v:line>
            </w:pict>
          </mc:Fallback>
        </mc:AlternateContent>
      </w:r>
    </w:p>
    <w:p>
      <w:pPr>
        <w:pStyle w:val="7"/>
        <w:spacing w:before="3"/>
        <w:rPr>
          <w:sz w:val="18"/>
        </w:rPr>
      </w:pPr>
    </w:p>
    <w:p>
      <w:pPr>
        <w:pStyle w:val="7"/>
        <w:spacing w:before="4"/>
        <w:rPr>
          <w:sz w:val="21"/>
        </w:rPr>
      </w:pPr>
    </w:p>
    <w:p>
      <w:pPr>
        <w:pStyle w:val="11"/>
        <w:numPr>
          <w:ilvl w:val="0"/>
          <w:numId w:val="10"/>
        </w:numPr>
        <w:tabs>
          <w:tab w:val="left" w:pos="588"/>
          <w:tab w:val="left" w:pos="589"/>
        </w:tabs>
        <w:spacing w:before="62" w:after="0" w:line="194" w:lineRule="auto"/>
        <w:ind w:left="588" w:right="922" w:hanging="360"/>
        <w:jc w:val="left"/>
        <w:rPr>
          <w:rFonts w:hint="eastAsia" w:ascii="Microsoft JhengHei" w:eastAsia="Microsoft JhengHei"/>
          <w:b/>
          <w:sz w:val="21"/>
        </w:rPr>
      </w:pPr>
      <w:r>
        <w:rPr>
          <w:rFonts w:hint="eastAsia" w:ascii="Microsoft JhengHei" w:eastAsia="Microsoft JhengHei"/>
          <w:b/>
          <w:sz w:val="21"/>
        </w:rPr>
        <w:t>曾获得过的专利和学术成果、技术成果及工作成就奖励</w:t>
      </w:r>
      <w:r>
        <w:rPr>
          <w:rFonts w:hint="eastAsia" w:ascii="Microsoft JhengHei" w:eastAsia="Microsoft JhengHei"/>
          <w:b/>
          <w:spacing w:val="5"/>
          <w:sz w:val="21"/>
        </w:rPr>
        <w:t>（</w:t>
      </w:r>
      <w:r>
        <w:rPr>
          <w:rFonts w:hint="eastAsia" w:ascii="Microsoft JhengHei" w:eastAsia="Microsoft JhengHei"/>
          <w:b/>
          <w:sz w:val="21"/>
        </w:rPr>
        <w:t>请说明本人是否为独立获得者或在</w:t>
      </w:r>
      <w:r>
        <w:rPr>
          <w:rFonts w:hint="eastAsia" w:ascii="Microsoft JhengHei" w:eastAsia="Microsoft JhengHei"/>
          <w:b/>
          <w:spacing w:val="-3"/>
          <w:w w:val="100"/>
          <w:sz w:val="21"/>
        </w:rPr>
        <w:t>合作者中的排名顺序；请另附获奖证书复印件</w:t>
      </w:r>
      <w:r>
        <w:rPr>
          <w:rFonts w:hint="eastAsia" w:ascii="Microsoft JhengHei" w:eastAsia="Microsoft JhengHei"/>
          <w:b/>
          <w:spacing w:val="-106"/>
          <w:w w:val="100"/>
          <w:sz w:val="21"/>
        </w:rPr>
        <w:t>）</w:t>
      </w:r>
      <w:r>
        <w:rPr>
          <w:rFonts w:hint="eastAsia" w:ascii="Microsoft JhengHei" w:eastAsia="Microsoft JhengHei"/>
          <w:b/>
          <w:spacing w:val="-2"/>
          <w:w w:val="100"/>
          <w:sz w:val="21"/>
        </w:rPr>
        <w:t>；曾做过的主要工作业绩：</w:t>
      </w: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spacing w:before="7"/>
        <w:rPr>
          <w:rFonts w:ascii="Microsoft JhengHei"/>
          <w:b/>
          <w:sz w:val="18"/>
        </w:rPr>
      </w:pPr>
    </w:p>
    <w:p>
      <w:pPr>
        <w:pStyle w:val="11"/>
        <w:numPr>
          <w:ilvl w:val="0"/>
          <w:numId w:val="10"/>
        </w:numPr>
        <w:tabs>
          <w:tab w:val="left" w:pos="493"/>
        </w:tabs>
        <w:spacing w:before="0" w:after="0" w:line="194" w:lineRule="auto"/>
        <w:ind w:left="439" w:right="917" w:hanging="212"/>
        <w:jc w:val="both"/>
        <w:rPr>
          <w:rFonts w:hint="eastAsia" w:ascii="Microsoft JhengHei" w:eastAsia="Microsoft JhengHei"/>
          <w:b/>
          <w:sz w:val="21"/>
        </w:rPr>
      </w:pPr>
      <w:r>
        <w:tab/>
      </w:r>
      <w:r>
        <w:rPr>
          <w:rFonts w:hint="eastAsia" w:ascii="Microsoft JhengHei" w:eastAsia="Microsoft JhengHei"/>
          <w:b/>
          <w:spacing w:val="3"/>
          <w:sz w:val="21"/>
        </w:rPr>
        <w:t xml:space="preserve">最近 </w:t>
      </w:r>
      <w:r>
        <w:rPr>
          <w:rFonts w:ascii="Times New Roman" w:eastAsia="Times New Roman"/>
          <w:sz w:val="21"/>
        </w:rPr>
        <w:t>5</w:t>
      </w:r>
      <w:r>
        <w:rPr>
          <w:rFonts w:ascii="Times New Roman" w:eastAsia="Times New Roman"/>
          <w:spacing w:val="1"/>
          <w:sz w:val="21"/>
        </w:rPr>
        <w:t xml:space="preserve"> </w:t>
      </w:r>
      <w:r>
        <w:rPr>
          <w:rFonts w:hint="eastAsia" w:ascii="Microsoft JhengHei" w:eastAsia="Microsoft JhengHei"/>
          <w:b/>
          <w:spacing w:val="-3"/>
          <w:sz w:val="21"/>
        </w:rPr>
        <w:t>年曾发表过的主要著作、论文</w:t>
      </w:r>
      <w:r>
        <w:rPr>
          <w:rFonts w:hint="eastAsia" w:ascii="Microsoft JhengHei" w:eastAsia="Microsoft JhengHei"/>
          <w:b/>
          <w:sz w:val="21"/>
        </w:rPr>
        <w:t>（</w:t>
      </w:r>
      <w:r>
        <w:rPr>
          <w:rFonts w:hint="eastAsia" w:ascii="Microsoft JhengHei" w:eastAsia="Microsoft JhengHei"/>
          <w:b/>
          <w:spacing w:val="-6"/>
          <w:sz w:val="21"/>
        </w:rPr>
        <w:t>包括发表时间、刊物名称、合作者及本人在合作者中排</w:t>
      </w:r>
      <w:r>
        <w:rPr>
          <w:rFonts w:hint="eastAsia" w:ascii="Microsoft JhengHei" w:eastAsia="Microsoft JhengHei"/>
          <w:b/>
          <w:spacing w:val="-5"/>
          <w:w w:val="100"/>
          <w:sz w:val="21"/>
        </w:rPr>
        <w:t>名次序</w:t>
      </w:r>
      <w:r>
        <w:rPr>
          <w:rFonts w:hint="eastAsia" w:ascii="Microsoft JhengHei" w:eastAsia="Microsoft JhengHei"/>
          <w:b/>
          <w:spacing w:val="-106"/>
          <w:w w:val="100"/>
          <w:sz w:val="21"/>
        </w:rPr>
        <w:t>）</w:t>
      </w:r>
      <w:r>
        <w:rPr>
          <w:rFonts w:hint="eastAsia" w:ascii="Microsoft JhengHei" w:eastAsia="Microsoft JhengHei"/>
          <w:b/>
          <w:w w:val="100"/>
          <w:sz w:val="21"/>
        </w:rPr>
        <w:t>：</w:t>
      </w: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spacing w:before="13"/>
        <w:rPr>
          <w:rFonts w:ascii="Microsoft JhengHei"/>
          <w:b/>
          <w:sz w:val="18"/>
        </w:rPr>
      </w:pPr>
    </w:p>
    <w:p>
      <w:pPr>
        <w:pStyle w:val="11"/>
        <w:numPr>
          <w:ilvl w:val="0"/>
          <w:numId w:val="10"/>
        </w:numPr>
        <w:tabs>
          <w:tab w:val="left" w:pos="493"/>
        </w:tabs>
        <w:spacing w:before="0" w:after="0" w:line="192" w:lineRule="auto"/>
        <w:ind w:left="439" w:right="912" w:hanging="212"/>
        <w:jc w:val="both"/>
        <w:rPr>
          <w:rFonts w:hint="eastAsia" w:ascii="Microsoft JhengHei" w:eastAsia="Microsoft JhengHei"/>
          <w:b/>
          <w:sz w:val="21"/>
        </w:rPr>
      </w:pPr>
      <w:r>
        <w:tab/>
      </w:r>
      <w:r>
        <w:rPr>
          <w:rFonts w:hint="eastAsia" w:ascii="Microsoft JhengHei" w:eastAsia="Microsoft JhengHei"/>
          <w:b/>
          <w:spacing w:val="-15"/>
          <w:sz w:val="21"/>
        </w:rPr>
        <w:t>你在拟出国研究课题中工作分工、目前进展状况、出国具体工作目标和研究计划及落实措施</w:t>
      </w:r>
      <w:r>
        <w:rPr>
          <w:rFonts w:hint="eastAsia" w:ascii="Microsoft JhengHei" w:eastAsia="Microsoft JhengHei"/>
          <w:b/>
          <w:sz w:val="21"/>
        </w:rPr>
        <w:t>（应</w:t>
      </w:r>
      <w:r>
        <w:rPr>
          <w:rFonts w:hint="eastAsia" w:ascii="Microsoft JhengHei" w:eastAsia="Microsoft JhengHei"/>
          <w:b/>
          <w:spacing w:val="-4"/>
          <w:sz w:val="21"/>
        </w:rPr>
        <w:t>说明要解决的问题、达到的目的、拟进入的学校或研究机构的名称，选择的原因以及是否已有</w:t>
      </w:r>
      <w:r>
        <w:rPr>
          <w:rFonts w:hint="eastAsia" w:ascii="Microsoft JhengHei" w:eastAsia="Microsoft JhengHei"/>
          <w:b/>
          <w:spacing w:val="-4"/>
          <w:w w:val="100"/>
          <w:sz w:val="21"/>
        </w:rPr>
        <w:t>合作关系。如已有邀请信，请另附上复印件</w:t>
      </w:r>
      <w:r>
        <w:rPr>
          <w:rFonts w:hint="eastAsia" w:ascii="Microsoft JhengHei" w:eastAsia="Microsoft JhengHei"/>
          <w:b/>
          <w:spacing w:val="-106"/>
          <w:w w:val="100"/>
          <w:sz w:val="21"/>
        </w:rPr>
        <w:t>）</w:t>
      </w:r>
      <w:r>
        <w:rPr>
          <w:rFonts w:hint="eastAsia" w:ascii="Microsoft JhengHei" w:eastAsia="Microsoft JhengHei"/>
          <w:b/>
          <w:w w:val="100"/>
          <w:sz w:val="21"/>
        </w:rPr>
        <w:t>：</w:t>
      </w:r>
    </w:p>
    <w:p>
      <w:pPr>
        <w:spacing w:after="0" w:line="192" w:lineRule="auto"/>
        <w:jc w:val="both"/>
        <w:rPr>
          <w:rFonts w:hint="eastAsia" w:ascii="Microsoft JhengHei" w:eastAsia="Microsoft JhengHei"/>
          <w:sz w:val="21"/>
        </w:rPr>
        <w:sectPr>
          <w:pgSz w:w="11900" w:h="16840"/>
          <w:pgMar w:top="1600" w:right="620" w:bottom="1680" w:left="1300" w:header="0" w:footer="1476" w:gutter="0"/>
        </w:sect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rPr>
          <w:rFonts w:ascii="Microsoft JhengHei"/>
          <w:b/>
          <w:sz w:val="20"/>
        </w:rPr>
      </w:pPr>
    </w:p>
    <w:p>
      <w:pPr>
        <w:pStyle w:val="7"/>
        <w:spacing w:before="9" w:after="1"/>
        <w:rPr>
          <w:rFonts w:ascii="Microsoft JhengHei"/>
          <w:b/>
          <w:sz w:val="12"/>
        </w:rPr>
      </w:pPr>
    </w:p>
    <w:p>
      <w:pPr>
        <w:pStyle w:val="7"/>
        <w:spacing w:line="20" w:lineRule="exact"/>
        <w:ind w:left="223"/>
        <w:rPr>
          <w:rFonts w:ascii="Microsoft JhengHei"/>
          <w:sz w:val="2"/>
        </w:rPr>
      </w:pPr>
      <w:r>
        <w:rPr>
          <w:rFonts w:ascii="Microsoft JhengHei"/>
          <w:sz w:val="2"/>
        </w:rPr>
        <mc:AlternateContent>
          <mc:Choice Requires="wpg">
            <w:drawing>
              <wp:inline distT="0" distB="0" distL="114300" distR="114300">
                <wp:extent cx="5608320" cy="6350"/>
                <wp:effectExtent l="0" t="0" r="0" b="0"/>
                <wp:docPr id="31" name="组合 114"/>
                <wp:cNvGraphicFramePr/>
                <a:graphic xmlns:a="http://schemas.openxmlformats.org/drawingml/2006/main">
                  <a:graphicData uri="http://schemas.microsoft.com/office/word/2010/wordprocessingGroup">
                    <wpg:wgp>
                      <wpg:cNvGrpSpPr/>
                      <wpg:grpSpPr>
                        <a:xfrm>
                          <a:off x="0" y="0"/>
                          <a:ext cx="5608320" cy="6350"/>
                          <a:chOff x="0" y="0"/>
                          <a:chExt cx="8832" cy="10"/>
                        </a:xfrm>
                      </wpg:grpSpPr>
                      <wps:wsp>
                        <wps:cNvPr id="30" name="直线 115"/>
                        <wps:cNvSpPr/>
                        <wps:spPr>
                          <a:xfrm>
                            <a:off x="0" y="5"/>
                            <a:ext cx="8832" cy="0"/>
                          </a:xfrm>
                          <a:prstGeom prst="line">
                            <a:avLst/>
                          </a:prstGeom>
                          <a:ln w="6084" cap="flat" cmpd="sng">
                            <a:solidFill>
                              <a:srgbClr val="000000"/>
                            </a:solidFill>
                            <a:prstDash val="solid"/>
                            <a:headEnd type="none" w="med" len="med"/>
                            <a:tailEnd type="none" w="med" len="med"/>
                          </a:ln>
                        </wps:spPr>
                        <wps:bodyPr upright="1"/>
                      </wps:wsp>
                    </wpg:wgp>
                  </a:graphicData>
                </a:graphic>
              </wp:inline>
            </w:drawing>
          </mc:Choice>
          <mc:Fallback>
            <w:pict>
              <v:group id="组合 114" o:spid="_x0000_s1026" o:spt="203" style="height:0.5pt;width:441.6pt;" coordsize="8832,10" o:gfxdata="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Tb3mG1AAAAAMBAAAPAAAAAAAAAAEAIAAAACIAAABkcnMvZG93bnJldi54bWxQSwEC&#10;FAAUAAAACACHTuJAoQhURjECAAC2BAAADgAAAAAAAAABACAAAAAjAQAAZHJzL2Uyb0RvYy54bWxQ&#10;SwUGAAAAAAYABgBZAQAAxgUAAAAA&#10;">
                <o:lock v:ext="edit" aspectratio="f"/>
                <v:line id="直线 115" o:spid="_x0000_s1026" o:spt="20" style="position:absolute;left:0;top:5;height:0;width:8832;" filled="f" stroked="t" coordsize="21600,21600" o:gfxdata="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n9pPq2AAAA2wAAAA8A&#10;AAAAAAAAAQAgAAAAIgAAAGRycy9kb3ducmV2LnhtbFBLAQIUABQAAAAIAIdO4kAzLwWeOwAAADkA&#10;AAAQAAAAAAAAAAEAIAAAAAUBAABkcnMvc2hhcGV4bWwueG1sUEsFBgAAAAAGAAYAWwEAAK8DAAAA&#10;AA==&#10;">
                  <v:fill on="f" focussize="0,0"/>
                  <v:stroke weight="0.479055118110236pt" color="#000000" joinstyle="round"/>
                  <v:imagedata o:title=""/>
                  <o:lock v:ext="edit" aspectratio="f"/>
                </v:line>
                <w10:wrap type="none"/>
                <w10:anchorlock/>
              </v:group>
            </w:pict>
          </mc:Fallback>
        </mc:AlternateContent>
      </w:r>
    </w:p>
    <w:p>
      <w:pPr>
        <w:pStyle w:val="2"/>
        <w:tabs>
          <w:tab w:val="left" w:pos="883"/>
          <w:tab w:val="left" w:pos="1763"/>
          <w:tab w:val="left" w:pos="2647"/>
          <w:tab w:val="left" w:pos="3530"/>
        </w:tabs>
        <w:spacing w:line="707" w:lineRule="exact"/>
      </w:pPr>
      <w:r>
        <w:t>申</w:t>
      </w:r>
      <w:r>
        <w:tab/>
      </w:r>
      <w:r>
        <w:t>请</w:t>
      </w:r>
      <w:r>
        <w:tab/>
      </w:r>
      <w:r>
        <w:t>人</w:t>
      </w:r>
      <w:r>
        <w:tab/>
      </w:r>
      <w:r>
        <w:t>保</w:t>
      </w:r>
      <w:r>
        <w:tab/>
      </w:r>
      <w:r>
        <w:t>证</w:t>
      </w:r>
    </w:p>
    <w:p>
      <w:pPr>
        <w:spacing w:before="0" w:line="244" w:lineRule="exact"/>
        <w:ind w:left="713" w:right="0" w:firstLine="0"/>
        <w:jc w:val="left"/>
        <w:rPr>
          <w:sz w:val="21"/>
        </w:rPr>
      </w:pPr>
      <w:r>
        <w:rPr>
          <w:sz w:val="21"/>
        </w:rPr>
        <w:t>上述各项中所提供的情况真实无误。如被录取，本人保证遵守各项资助规定，履行有关义务，</w:t>
      </w:r>
    </w:p>
    <w:p>
      <w:pPr>
        <w:spacing w:before="43"/>
        <w:ind w:left="228" w:right="0" w:firstLine="0"/>
        <w:jc w:val="left"/>
        <w:rPr>
          <w:sz w:val="21"/>
        </w:rPr>
      </w:pPr>
      <w:r>
        <w:rPr>
          <w:sz w:val="21"/>
        </w:rPr>
        <w:t>努力学习，严格按照确定的计划按期学成回国服务。</w:t>
      </w:r>
    </w:p>
    <w:p>
      <w:pPr>
        <w:pStyle w:val="7"/>
        <w:rPr>
          <w:sz w:val="20"/>
        </w:rPr>
      </w:pPr>
    </w:p>
    <w:p>
      <w:pPr>
        <w:pStyle w:val="7"/>
        <w:spacing w:before="3"/>
        <w:rPr>
          <w:sz w:val="15"/>
        </w:rPr>
      </w:pPr>
    </w:p>
    <w:p>
      <w:pPr>
        <w:pStyle w:val="5"/>
        <w:ind w:left="5662"/>
      </w:pPr>
      <w:r>
        <w:t>申请人签字：</w:t>
      </w:r>
    </w:p>
    <w:p>
      <w:pPr>
        <w:tabs>
          <w:tab w:val="left" w:pos="6821"/>
          <w:tab w:val="left" w:pos="7570"/>
          <w:tab w:val="left" w:pos="8319"/>
        </w:tabs>
        <w:spacing w:before="238"/>
        <w:ind w:left="5623" w:right="0" w:firstLine="0"/>
        <w:jc w:val="left"/>
        <w:rPr>
          <w:sz w:val="30"/>
        </w:rPr>
      </w:pPr>
      <w:r>
        <w:rPr>
          <w:sz w:val="30"/>
        </w:rPr>
        <w:t>日</w:t>
      </w:r>
      <w:r>
        <w:rPr>
          <w:spacing w:val="-5"/>
          <w:sz w:val="30"/>
        </w:rPr>
        <w:t>期</w:t>
      </w:r>
      <w:r>
        <w:rPr>
          <w:sz w:val="30"/>
        </w:rPr>
        <w:t>：</w:t>
      </w:r>
      <w:r>
        <w:rPr>
          <w:sz w:val="30"/>
        </w:rPr>
        <w:tab/>
      </w:r>
      <w:r>
        <w:rPr>
          <w:sz w:val="30"/>
        </w:rPr>
        <w:t>年</w:t>
      </w:r>
      <w:r>
        <w:rPr>
          <w:sz w:val="30"/>
        </w:rPr>
        <w:tab/>
      </w:r>
      <w:r>
        <w:rPr>
          <w:sz w:val="30"/>
        </w:rPr>
        <w:t>月</w:t>
      </w:r>
      <w:r>
        <w:rPr>
          <w:sz w:val="30"/>
        </w:rPr>
        <w:tab/>
      </w:r>
      <w:r>
        <w:rPr>
          <w:sz w:val="30"/>
        </w:rPr>
        <w:t>日</w:t>
      </w:r>
    </w:p>
    <w:p>
      <w:pPr>
        <w:pStyle w:val="7"/>
        <w:spacing w:before="3"/>
        <w:rPr>
          <w:sz w:val="26"/>
        </w:rPr>
      </w:pPr>
      <w:r>
        <mc:AlternateContent>
          <mc:Choice Requires="wps">
            <w:drawing>
              <wp:anchor distT="0" distB="0" distL="0" distR="0" simplePos="0" relativeHeight="251771904" behindDoc="1" locked="0" layoutInCell="1" allowOverlap="1">
                <wp:simplePos x="0" y="0"/>
                <wp:positionH relativeFrom="page">
                  <wp:posOffset>970280</wp:posOffset>
                </wp:positionH>
                <wp:positionV relativeFrom="paragraph">
                  <wp:posOffset>241935</wp:posOffset>
                </wp:positionV>
                <wp:extent cx="5608320" cy="0"/>
                <wp:effectExtent l="0" t="0" r="0" b="0"/>
                <wp:wrapTopAndBottom/>
                <wp:docPr id="130" name="直线 116"/>
                <wp:cNvGraphicFramePr/>
                <a:graphic xmlns:a="http://schemas.openxmlformats.org/drawingml/2006/main">
                  <a:graphicData uri="http://schemas.microsoft.com/office/word/2010/wordprocessingShape">
                    <wps:wsp>
                      <wps:cNvSpPr/>
                      <wps:spPr>
                        <a:xfrm>
                          <a:off x="0" y="0"/>
                          <a:ext cx="5608320" cy="0"/>
                        </a:xfrm>
                        <a:prstGeom prst="line">
                          <a:avLst/>
                        </a:prstGeom>
                        <a:ln w="6084" cap="flat" cmpd="sng">
                          <a:solidFill>
                            <a:srgbClr val="000000"/>
                          </a:solidFill>
                          <a:prstDash val="solid"/>
                          <a:headEnd type="none" w="med" len="med"/>
                          <a:tailEnd type="none" w="med" len="med"/>
                        </a:ln>
                      </wps:spPr>
                      <wps:bodyPr upright="1"/>
                    </wps:wsp>
                  </a:graphicData>
                </a:graphic>
              </wp:anchor>
            </w:drawing>
          </mc:Choice>
          <mc:Fallback>
            <w:pict>
              <v:line id="直线 116" o:spid="_x0000_s1026" o:spt="20" style="position:absolute;left:0pt;margin-left:76.4pt;margin-top:19.05pt;height:0pt;width:441.6pt;mso-position-horizontal-relative:page;mso-wrap-distance-bottom:0pt;mso-wrap-distance-top:0pt;z-index:-251544576;mso-width-relative:page;mso-height-relative:page;" filled="f" stroked="t" coordsize="21600,21600" o:gfxdata="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YZQPPTAAAACgEAAA8AAAAAAAAAAQAgAAAAIgAAAGRycy9k&#10;b3ducmV2LnhtbFBLAQIUABQAAAAIAIdO4kCL/X9PzgEAAJEDAAAOAAAAAAAAAAEAIAAAACIBAABk&#10;cnMvZTJvRG9jLnhtbFBLBQYAAAAABgAGAFkBAABiBQAAAAA=&#10;">
                <v:fill on="f" focussize="0,0"/>
                <v:stroke weight="0.479055118110236pt" color="#000000" joinstyle="round"/>
                <v:imagedata o:title=""/>
                <o:lock v:ext="edit" aspectratio="f"/>
                <w10:wrap type="topAndBottom"/>
              </v:line>
            </w:pict>
          </mc:Fallback>
        </mc:AlternateContent>
      </w:r>
    </w:p>
    <w:p>
      <w:pPr>
        <w:spacing w:after="0"/>
        <w:rPr>
          <w:sz w:val="26"/>
        </w:rPr>
        <w:sectPr>
          <w:pgSz w:w="11900" w:h="16840"/>
          <w:pgMar w:top="1600" w:right="620" w:bottom="1660" w:left="1300" w:header="0" w:footer="1476" w:gutter="0"/>
        </w:sectPr>
      </w:pPr>
    </w:p>
    <w:p>
      <w:pPr>
        <w:spacing w:before="0" w:line="580" w:lineRule="exact"/>
        <w:ind w:left="0" w:right="703" w:firstLine="0"/>
        <w:jc w:val="center"/>
        <w:rPr>
          <w:rFonts w:hint="eastAsia" w:ascii="Microsoft JhengHei" w:eastAsia="Microsoft JhengHei"/>
          <w:b/>
          <w:sz w:val="36"/>
        </w:rPr>
      </w:pPr>
      <w:r>
        <w:rPr>
          <w:rFonts w:hint="eastAsia" w:ascii="Microsoft JhengHei" w:eastAsia="Microsoft JhengHei"/>
          <w:b/>
          <w:sz w:val="36"/>
        </w:rPr>
        <w:t>课题组申请材料说明</w:t>
      </w:r>
    </w:p>
    <w:p>
      <w:pPr>
        <w:pStyle w:val="7"/>
        <w:spacing w:before="5"/>
        <w:rPr>
          <w:rFonts w:ascii="Microsoft JhengHei"/>
          <w:b/>
          <w:sz w:val="18"/>
        </w:rPr>
      </w:pPr>
    </w:p>
    <w:p>
      <w:pPr>
        <w:spacing w:before="0" w:line="278" w:lineRule="auto"/>
        <w:ind w:left="987" w:right="1083" w:hanging="312"/>
        <w:jc w:val="left"/>
        <w:rPr>
          <w:sz w:val="21"/>
        </w:rPr>
      </w:pPr>
      <w:r>
        <w:rPr>
          <w:rFonts w:ascii="Times New Roman" w:eastAsia="Times New Roman"/>
          <w:sz w:val="21"/>
        </w:rPr>
        <w:t>9</w:t>
      </w:r>
      <w:r>
        <w:rPr>
          <w:spacing w:val="-7"/>
          <w:sz w:val="21"/>
        </w:rPr>
        <w:t xml:space="preserve">、申请人须提交申请材料两套。均须使用 </w:t>
      </w:r>
      <w:r>
        <w:rPr>
          <w:rFonts w:ascii="Times New Roman" w:eastAsia="Times New Roman"/>
          <w:sz w:val="21"/>
        </w:rPr>
        <w:t xml:space="preserve">A4 </w:t>
      </w:r>
      <w:r>
        <w:rPr>
          <w:spacing w:val="-5"/>
          <w:sz w:val="21"/>
        </w:rPr>
        <w:t>规格的纸张，证明材料应放在申请表之后。每份申请表连同证明材料均按下述顺序装订工整，不得特殊装订。</w:t>
      </w:r>
    </w:p>
    <w:p>
      <w:pPr>
        <w:tabs>
          <w:tab w:val="left" w:pos="1332"/>
        </w:tabs>
        <w:spacing w:before="55" w:line="321" w:lineRule="auto"/>
        <w:ind w:left="987" w:right="1088" w:hanging="312"/>
        <w:jc w:val="left"/>
        <w:rPr>
          <w:sz w:val="21"/>
        </w:rPr>
      </w:pPr>
      <w:r>
        <w:rPr>
          <w:rFonts w:ascii="Times New Roman" w:hAnsi="Times New Roman" w:eastAsia="Times New Roman"/>
          <w:sz w:val="21"/>
        </w:rPr>
        <w:t>10</w:t>
      </w:r>
      <w:r>
        <w:rPr>
          <w:sz w:val="21"/>
        </w:rPr>
        <w:t>、</w:t>
      </w:r>
      <w:r>
        <w:rPr>
          <w:sz w:val="21"/>
        </w:rPr>
        <w:tab/>
      </w:r>
      <w:r>
        <w:rPr>
          <w:sz w:val="21"/>
        </w:rPr>
        <w:t>填写申请</w:t>
      </w:r>
      <w:r>
        <w:rPr>
          <w:spacing w:val="-5"/>
          <w:sz w:val="21"/>
        </w:rPr>
        <w:t>表</w:t>
      </w:r>
      <w:r>
        <w:rPr>
          <w:sz w:val="21"/>
        </w:rPr>
        <w:t>时</w:t>
      </w:r>
      <w:r>
        <w:rPr>
          <w:spacing w:val="-19"/>
          <w:sz w:val="21"/>
        </w:rPr>
        <w:t>，</w:t>
      </w:r>
      <w:r>
        <w:rPr>
          <w:sz w:val="21"/>
        </w:rPr>
        <w:t>须按</w:t>
      </w:r>
      <w:r>
        <w:rPr>
          <w:spacing w:val="-5"/>
          <w:sz w:val="21"/>
        </w:rPr>
        <w:t>栏</w:t>
      </w:r>
      <w:r>
        <w:rPr>
          <w:sz w:val="21"/>
        </w:rPr>
        <w:t>目要</w:t>
      </w:r>
      <w:r>
        <w:rPr>
          <w:spacing w:val="-5"/>
          <w:sz w:val="21"/>
        </w:rPr>
        <w:t>求</w:t>
      </w:r>
      <w:r>
        <w:rPr>
          <w:sz w:val="21"/>
        </w:rPr>
        <w:t>如实填写</w:t>
      </w:r>
      <w:r>
        <w:rPr>
          <w:spacing w:val="-24"/>
          <w:sz w:val="21"/>
        </w:rPr>
        <w:t>，</w:t>
      </w:r>
      <w:r>
        <w:rPr>
          <w:sz w:val="21"/>
        </w:rPr>
        <w:t>内容应</w:t>
      </w:r>
      <w:r>
        <w:rPr>
          <w:spacing w:val="-5"/>
          <w:sz w:val="21"/>
        </w:rPr>
        <w:t>准确</w:t>
      </w:r>
      <w:r>
        <w:rPr>
          <w:spacing w:val="-19"/>
          <w:sz w:val="21"/>
        </w:rPr>
        <w:t>、</w:t>
      </w:r>
      <w:r>
        <w:rPr>
          <w:sz w:val="21"/>
        </w:rPr>
        <w:t>详尽</w:t>
      </w:r>
      <w:r>
        <w:rPr>
          <w:spacing w:val="-19"/>
          <w:sz w:val="21"/>
        </w:rPr>
        <w:t>。</w:t>
      </w:r>
      <w:r>
        <w:rPr>
          <w:sz w:val="21"/>
        </w:rPr>
        <w:t>填</w:t>
      </w:r>
      <w:r>
        <w:rPr>
          <w:spacing w:val="-5"/>
          <w:sz w:val="21"/>
        </w:rPr>
        <w:t>选</w:t>
      </w:r>
      <w:r>
        <w:rPr>
          <w:sz w:val="21"/>
        </w:rPr>
        <w:t>择项时</w:t>
      </w:r>
      <w:r>
        <w:rPr>
          <w:spacing w:val="-24"/>
          <w:sz w:val="21"/>
        </w:rPr>
        <w:t>，</w:t>
      </w:r>
      <w:r>
        <w:rPr>
          <w:sz w:val="21"/>
        </w:rPr>
        <w:t>请在确</w:t>
      </w:r>
      <w:r>
        <w:rPr>
          <w:spacing w:val="-1"/>
          <w:w w:val="95"/>
          <w:sz w:val="21"/>
        </w:rPr>
        <w:t>认</w:t>
      </w:r>
      <w:r>
        <w:rPr>
          <w:spacing w:val="-5"/>
          <w:w w:val="95"/>
          <w:sz w:val="21"/>
        </w:rPr>
        <w:t>的</w:t>
      </w:r>
      <w:r>
        <w:rPr>
          <w:rFonts w:ascii="Times New Roman" w:hAnsi="Times New Roman" w:eastAsia="Times New Roman"/>
          <w:spacing w:val="-1"/>
          <w:w w:val="95"/>
          <w:sz w:val="21"/>
        </w:rPr>
        <w:t>“□”</w:t>
      </w:r>
      <w:r>
        <w:rPr>
          <w:spacing w:val="-1"/>
          <w:w w:val="95"/>
          <w:sz w:val="21"/>
        </w:rPr>
        <w:t>内</w:t>
      </w:r>
      <w:r>
        <w:rPr>
          <w:spacing w:val="-5"/>
          <w:w w:val="95"/>
          <w:sz w:val="21"/>
        </w:rPr>
        <w:t>打</w:t>
      </w:r>
      <w:r>
        <w:rPr>
          <w:rFonts w:ascii="Times New Roman" w:hAnsi="Times New Roman" w:eastAsia="Times New Roman"/>
          <w:spacing w:val="-1"/>
          <w:w w:val="95"/>
          <w:sz w:val="21"/>
        </w:rPr>
        <w:t>“</w:t>
      </w:r>
      <w:r>
        <w:rPr>
          <w:spacing w:val="-1"/>
          <w:w w:val="95"/>
          <w:sz w:val="21"/>
        </w:rPr>
        <w:t>╳</w:t>
      </w:r>
      <w:r>
        <w:rPr>
          <w:rFonts w:ascii="Times New Roman" w:hAnsi="Times New Roman" w:eastAsia="Times New Roman"/>
          <w:spacing w:val="-1"/>
          <w:w w:val="95"/>
          <w:sz w:val="21"/>
        </w:rPr>
        <w:t>”</w:t>
      </w:r>
      <w:r>
        <w:rPr>
          <w:spacing w:val="-24"/>
          <w:w w:val="95"/>
          <w:sz w:val="21"/>
        </w:rPr>
        <w:t>。</w:t>
      </w:r>
      <w:r>
        <w:rPr>
          <w:spacing w:val="-1"/>
          <w:w w:val="95"/>
          <w:sz w:val="21"/>
        </w:rPr>
        <w:t>申请</w:t>
      </w:r>
      <w:r>
        <w:rPr>
          <w:spacing w:val="-5"/>
          <w:w w:val="95"/>
          <w:sz w:val="21"/>
        </w:rPr>
        <w:t>表</w:t>
      </w:r>
      <w:r>
        <w:rPr>
          <w:spacing w:val="-1"/>
          <w:w w:val="95"/>
          <w:sz w:val="21"/>
        </w:rPr>
        <w:t>须打</w:t>
      </w:r>
      <w:r>
        <w:rPr>
          <w:w w:val="95"/>
          <w:sz w:val="21"/>
        </w:rPr>
        <w:t>印</w:t>
      </w:r>
      <w:r>
        <w:rPr>
          <w:spacing w:val="-7"/>
          <w:w w:val="95"/>
          <w:sz w:val="21"/>
        </w:rPr>
        <w:t>或</w:t>
      </w:r>
      <w:r>
        <w:rPr>
          <w:w w:val="95"/>
          <w:sz w:val="21"/>
        </w:rPr>
        <w:t>用钢笔</w:t>
      </w:r>
      <w:r>
        <w:rPr>
          <w:spacing w:val="-5"/>
          <w:w w:val="95"/>
          <w:sz w:val="21"/>
        </w:rPr>
        <w:t>认</w:t>
      </w:r>
      <w:r>
        <w:rPr>
          <w:w w:val="95"/>
          <w:sz w:val="21"/>
        </w:rPr>
        <w:t>真填</w:t>
      </w:r>
      <w:r>
        <w:rPr>
          <w:spacing w:val="-5"/>
          <w:w w:val="95"/>
          <w:sz w:val="21"/>
        </w:rPr>
        <w:t>写</w:t>
      </w:r>
      <w:r>
        <w:rPr>
          <w:spacing w:val="-29"/>
          <w:w w:val="95"/>
          <w:sz w:val="21"/>
        </w:rPr>
        <w:t>，</w:t>
      </w:r>
      <w:r>
        <w:rPr>
          <w:w w:val="95"/>
          <w:sz w:val="21"/>
        </w:rPr>
        <w:t>书写端</w:t>
      </w:r>
      <w:r>
        <w:rPr>
          <w:spacing w:val="-5"/>
          <w:w w:val="95"/>
          <w:sz w:val="21"/>
        </w:rPr>
        <w:t>正</w:t>
      </w:r>
      <w:r>
        <w:rPr>
          <w:spacing w:val="-24"/>
          <w:w w:val="95"/>
          <w:sz w:val="21"/>
        </w:rPr>
        <w:t>、</w:t>
      </w:r>
      <w:r>
        <w:rPr>
          <w:w w:val="95"/>
          <w:sz w:val="21"/>
        </w:rPr>
        <w:t>整</w:t>
      </w:r>
      <w:r>
        <w:rPr>
          <w:spacing w:val="-5"/>
          <w:w w:val="95"/>
          <w:sz w:val="21"/>
        </w:rPr>
        <w:t>洁</w:t>
      </w:r>
      <w:r>
        <w:rPr>
          <w:spacing w:val="-24"/>
          <w:w w:val="95"/>
          <w:sz w:val="21"/>
        </w:rPr>
        <w:t>。</w:t>
      </w:r>
      <w:r>
        <w:rPr>
          <w:w w:val="95"/>
          <w:sz w:val="21"/>
        </w:rPr>
        <w:t>栏目</w:t>
      </w:r>
      <w:r>
        <w:rPr>
          <w:spacing w:val="-5"/>
          <w:w w:val="95"/>
          <w:sz w:val="21"/>
        </w:rPr>
        <w:t>填</w:t>
      </w:r>
      <w:r>
        <w:rPr>
          <w:w w:val="95"/>
          <w:sz w:val="21"/>
        </w:rPr>
        <w:t xml:space="preserve">写不全、  </w:t>
      </w:r>
      <w:r>
        <w:rPr>
          <w:sz w:val="21"/>
        </w:rPr>
        <w:t>书写潦草</w:t>
      </w:r>
      <w:r>
        <w:rPr>
          <w:spacing w:val="-5"/>
          <w:sz w:val="21"/>
        </w:rPr>
        <w:t>、</w:t>
      </w:r>
      <w:r>
        <w:rPr>
          <w:sz w:val="21"/>
        </w:rPr>
        <w:t>涂改的</w:t>
      </w:r>
      <w:r>
        <w:rPr>
          <w:spacing w:val="-5"/>
          <w:sz w:val="21"/>
        </w:rPr>
        <w:t>表</w:t>
      </w:r>
      <w:r>
        <w:rPr>
          <w:sz w:val="21"/>
        </w:rPr>
        <w:t>格视为</w:t>
      </w:r>
      <w:r>
        <w:rPr>
          <w:spacing w:val="-5"/>
          <w:sz w:val="21"/>
        </w:rPr>
        <w:t>不</w:t>
      </w:r>
      <w:r>
        <w:rPr>
          <w:sz w:val="21"/>
        </w:rPr>
        <w:t>合格材</w:t>
      </w:r>
      <w:r>
        <w:rPr>
          <w:spacing w:val="-5"/>
          <w:sz w:val="21"/>
        </w:rPr>
        <w:t>料</w:t>
      </w:r>
      <w:r>
        <w:rPr>
          <w:sz w:val="21"/>
        </w:rPr>
        <w:t>，不予</w:t>
      </w:r>
      <w:r>
        <w:rPr>
          <w:spacing w:val="-5"/>
          <w:sz w:val="21"/>
        </w:rPr>
        <w:t>受</w:t>
      </w:r>
      <w:r>
        <w:rPr>
          <w:sz w:val="21"/>
        </w:rPr>
        <w:t>理。</w:t>
      </w:r>
    </w:p>
    <w:p>
      <w:pPr>
        <w:tabs>
          <w:tab w:val="left" w:pos="1332"/>
        </w:tabs>
        <w:spacing w:before="0" w:line="321" w:lineRule="auto"/>
        <w:ind w:left="987" w:right="1140" w:hanging="312"/>
        <w:jc w:val="left"/>
        <w:rPr>
          <w:sz w:val="21"/>
        </w:rPr>
      </w:pPr>
      <w:r>
        <w:rPr>
          <w:rFonts w:ascii="Times New Roman" w:hAnsi="Times New Roman" w:eastAsia="Times New Roman"/>
          <w:sz w:val="21"/>
        </w:rPr>
        <w:t>11</w:t>
      </w:r>
      <w:r>
        <w:rPr>
          <w:sz w:val="21"/>
        </w:rPr>
        <w:t>、</w:t>
      </w:r>
      <w:r>
        <w:rPr>
          <w:sz w:val="21"/>
        </w:rPr>
        <w:tab/>
      </w:r>
      <w:r>
        <w:rPr>
          <w:sz w:val="21"/>
        </w:rPr>
        <w:t>第一页</w:t>
      </w:r>
      <w:r>
        <w:rPr>
          <w:spacing w:val="-5"/>
          <w:sz w:val="21"/>
        </w:rPr>
        <w:t>的</w:t>
      </w:r>
      <w:r>
        <w:rPr>
          <w:rFonts w:ascii="Times New Roman" w:hAnsi="Times New Roman" w:eastAsia="Times New Roman"/>
          <w:sz w:val="21"/>
        </w:rPr>
        <w:t>“</w:t>
      </w:r>
      <w:r>
        <w:rPr>
          <w:sz w:val="21"/>
        </w:rPr>
        <w:t>编</w:t>
      </w:r>
      <w:r>
        <w:rPr>
          <w:spacing w:val="-5"/>
          <w:sz w:val="21"/>
        </w:rPr>
        <w:t>号</w:t>
      </w:r>
      <w:r>
        <w:rPr>
          <w:rFonts w:ascii="Times New Roman" w:hAnsi="Times New Roman" w:eastAsia="Times New Roman"/>
          <w:sz w:val="21"/>
        </w:rPr>
        <w:t>”</w:t>
      </w:r>
      <w:r>
        <w:rPr>
          <w:sz w:val="21"/>
        </w:rPr>
        <w:t>由省</w:t>
      </w:r>
      <w:r>
        <w:rPr>
          <w:spacing w:val="-5"/>
          <w:sz w:val="21"/>
        </w:rPr>
        <w:t>教</w:t>
      </w:r>
      <w:r>
        <w:rPr>
          <w:sz w:val="21"/>
        </w:rPr>
        <w:t>育厅</w:t>
      </w:r>
      <w:r>
        <w:rPr>
          <w:spacing w:val="-5"/>
          <w:sz w:val="21"/>
        </w:rPr>
        <w:t>统</w:t>
      </w:r>
      <w:r>
        <w:rPr>
          <w:sz w:val="21"/>
        </w:rPr>
        <w:t>一编写；</w:t>
      </w:r>
      <w:r>
        <w:rPr>
          <w:rFonts w:ascii="Times New Roman" w:hAnsi="Times New Roman" w:eastAsia="Times New Roman"/>
          <w:sz w:val="21"/>
        </w:rPr>
        <w:t>“</w:t>
      </w:r>
      <w:r>
        <w:rPr>
          <w:sz w:val="21"/>
        </w:rPr>
        <w:t>主</w:t>
      </w:r>
      <w:r>
        <w:rPr>
          <w:spacing w:val="-5"/>
          <w:sz w:val="21"/>
        </w:rPr>
        <w:t>管</w:t>
      </w:r>
      <w:r>
        <w:rPr>
          <w:sz w:val="21"/>
        </w:rPr>
        <w:t>部门名</w:t>
      </w:r>
      <w:r>
        <w:rPr>
          <w:spacing w:val="-5"/>
          <w:sz w:val="21"/>
        </w:rPr>
        <w:t>称</w:t>
      </w:r>
      <w:r>
        <w:rPr>
          <w:rFonts w:ascii="Times New Roman" w:hAnsi="Times New Roman" w:eastAsia="Times New Roman"/>
          <w:sz w:val="21"/>
        </w:rPr>
        <w:t>”</w:t>
      </w:r>
      <w:r>
        <w:rPr>
          <w:sz w:val="21"/>
        </w:rPr>
        <w:t>请填</w:t>
      </w:r>
      <w:r>
        <w:rPr>
          <w:spacing w:val="-5"/>
          <w:sz w:val="21"/>
        </w:rPr>
        <w:t>写</w:t>
      </w:r>
      <w:r>
        <w:rPr>
          <w:sz w:val="21"/>
        </w:rPr>
        <w:t>到各直</w:t>
      </w:r>
      <w:r>
        <w:rPr>
          <w:spacing w:val="-5"/>
          <w:sz w:val="21"/>
        </w:rPr>
        <w:t>辖</w:t>
      </w:r>
      <w:r>
        <w:rPr>
          <w:sz w:val="21"/>
        </w:rPr>
        <w:t>市、高校、省厅局、</w:t>
      </w:r>
      <w:r>
        <w:rPr>
          <w:spacing w:val="-5"/>
          <w:sz w:val="21"/>
        </w:rPr>
        <w:t>省</w:t>
      </w:r>
      <w:r>
        <w:rPr>
          <w:sz w:val="21"/>
        </w:rPr>
        <w:t>级科研</w:t>
      </w:r>
      <w:r>
        <w:rPr>
          <w:spacing w:val="-5"/>
          <w:sz w:val="21"/>
        </w:rPr>
        <w:t>院</w:t>
      </w:r>
      <w:r>
        <w:rPr>
          <w:sz w:val="21"/>
        </w:rPr>
        <w:t>所的名</w:t>
      </w:r>
      <w:r>
        <w:rPr>
          <w:spacing w:val="-5"/>
          <w:sz w:val="21"/>
        </w:rPr>
        <w:t>称</w:t>
      </w:r>
      <w:r>
        <w:rPr>
          <w:sz w:val="21"/>
        </w:rPr>
        <w:t>。</w:t>
      </w:r>
    </w:p>
    <w:p>
      <w:pPr>
        <w:tabs>
          <w:tab w:val="left" w:pos="1332"/>
        </w:tabs>
        <w:spacing w:before="0" w:line="210" w:lineRule="exact"/>
        <w:ind w:left="675" w:right="0" w:firstLine="0"/>
        <w:jc w:val="left"/>
        <w:rPr>
          <w:sz w:val="21"/>
        </w:rPr>
      </w:pPr>
      <w:r>
        <w:rPr>
          <w:rFonts w:ascii="Times New Roman" w:hAnsi="Times New Roman" w:eastAsia="Times New Roman"/>
          <w:sz w:val="21"/>
        </w:rPr>
        <w:t>12</w:t>
      </w:r>
      <w:r>
        <w:rPr>
          <w:sz w:val="21"/>
        </w:rPr>
        <w:t>、</w:t>
      </w:r>
      <w:r>
        <w:rPr>
          <w:sz w:val="21"/>
        </w:rPr>
        <w:tab/>
      </w:r>
      <w:r>
        <w:rPr>
          <w:sz w:val="21"/>
        </w:rPr>
        <w:t>申请表</w:t>
      </w:r>
      <w:r>
        <w:rPr>
          <w:spacing w:val="-5"/>
          <w:sz w:val="21"/>
        </w:rPr>
        <w:t>中</w:t>
      </w:r>
      <w:r>
        <w:rPr>
          <w:rFonts w:ascii="Times New Roman" w:hAnsi="Times New Roman" w:eastAsia="Times New Roman"/>
          <w:sz w:val="21"/>
        </w:rPr>
        <w:t>“</w:t>
      </w:r>
      <w:r>
        <w:rPr>
          <w:sz w:val="21"/>
        </w:rPr>
        <w:t>同</w:t>
      </w:r>
      <w:r>
        <w:rPr>
          <w:spacing w:val="-5"/>
          <w:sz w:val="21"/>
        </w:rPr>
        <w:t>意</w:t>
      </w:r>
      <w:r>
        <w:rPr>
          <w:rFonts w:ascii="Times New Roman" w:hAnsi="Times New Roman" w:eastAsia="Times New Roman"/>
          <w:sz w:val="21"/>
        </w:rPr>
        <w:t>”“</w:t>
      </w:r>
      <w:r>
        <w:rPr>
          <w:sz w:val="21"/>
        </w:rPr>
        <w:t>不同</w:t>
      </w:r>
      <w:r>
        <w:rPr>
          <w:spacing w:val="-5"/>
          <w:sz w:val="21"/>
        </w:rPr>
        <w:t>意</w:t>
      </w:r>
      <w:r>
        <w:rPr>
          <w:rFonts w:ascii="Times New Roman" w:hAnsi="Times New Roman" w:eastAsia="Times New Roman"/>
          <w:sz w:val="21"/>
        </w:rPr>
        <w:t>”</w:t>
      </w:r>
      <w:r>
        <w:rPr>
          <w:sz w:val="21"/>
        </w:rPr>
        <w:t>选项</w:t>
      </w:r>
      <w:r>
        <w:rPr>
          <w:spacing w:val="-7"/>
          <w:sz w:val="21"/>
        </w:rPr>
        <w:t>，</w:t>
      </w:r>
      <w:r>
        <w:rPr>
          <w:sz w:val="21"/>
        </w:rPr>
        <w:t>若不填</w:t>
      </w:r>
      <w:r>
        <w:rPr>
          <w:spacing w:val="-5"/>
          <w:sz w:val="21"/>
        </w:rPr>
        <w:t>，</w:t>
      </w:r>
      <w:r>
        <w:rPr>
          <w:sz w:val="21"/>
        </w:rPr>
        <w:t>均视为</w:t>
      </w:r>
      <w:r>
        <w:rPr>
          <w:spacing w:val="-5"/>
          <w:sz w:val="21"/>
        </w:rPr>
        <w:t>不同</w:t>
      </w:r>
      <w:r>
        <w:rPr>
          <w:sz w:val="21"/>
        </w:rPr>
        <w:t>意。</w:t>
      </w:r>
    </w:p>
    <w:p>
      <w:pPr>
        <w:tabs>
          <w:tab w:val="left" w:pos="1332"/>
        </w:tabs>
        <w:spacing w:before="97"/>
        <w:ind w:left="675" w:right="0" w:firstLine="0"/>
        <w:jc w:val="left"/>
        <w:rPr>
          <w:sz w:val="21"/>
        </w:rPr>
      </w:pPr>
      <w:r>
        <w:rPr>
          <w:rFonts w:ascii="Times New Roman" w:hAnsi="Times New Roman" w:eastAsia="Times New Roman"/>
          <w:sz w:val="21"/>
        </w:rPr>
        <w:t>13</w:t>
      </w:r>
      <w:r>
        <w:rPr>
          <w:sz w:val="21"/>
        </w:rPr>
        <w:t>、</w:t>
      </w:r>
      <w:r>
        <w:rPr>
          <w:sz w:val="21"/>
        </w:rPr>
        <w:tab/>
      </w:r>
      <w:r>
        <w:rPr>
          <w:rFonts w:ascii="Times New Roman" w:hAnsi="Times New Roman" w:eastAsia="Times New Roman"/>
          <w:sz w:val="21"/>
        </w:rPr>
        <w:t>“</w:t>
      </w:r>
      <w:r>
        <w:rPr>
          <w:sz w:val="21"/>
        </w:rPr>
        <w:t>申请</w:t>
      </w:r>
      <w:r>
        <w:rPr>
          <w:spacing w:val="-5"/>
          <w:sz w:val="21"/>
        </w:rPr>
        <w:t>人</w:t>
      </w:r>
      <w:r>
        <w:rPr>
          <w:sz w:val="21"/>
        </w:rPr>
        <w:t>保证</w:t>
      </w:r>
      <w:r>
        <w:rPr>
          <w:rFonts w:ascii="Times New Roman" w:hAnsi="Times New Roman" w:eastAsia="Times New Roman"/>
          <w:spacing w:val="-3"/>
          <w:sz w:val="21"/>
        </w:rPr>
        <w:t>”</w:t>
      </w:r>
      <w:r>
        <w:rPr>
          <w:sz w:val="21"/>
        </w:rPr>
        <w:t>一栏，</w:t>
      </w:r>
      <w:r>
        <w:rPr>
          <w:spacing w:val="-5"/>
          <w:sz w:val="21"/>
        </w:rPr>
        <w:t>须</w:t>
      </w:r>
      <w:r>
        <w:rPr>
          <w:sz w:val="21"/>
        </w:rPr>
        <w:t>由申</w:t>
      </w:r>
      <w:r>
        <w:rPr>
          <w:spacing w:val="-5"/>
          <w:sz w:val="21"/>
        </w:rPr>
        <w:t>请</w:t>
      </w:r>
      <w:r>
        <w:rPr>
          <w:sz w:val="21"/>
        </w:rPr>
        <w:t>人本人</w:t>
      </w:r>
      <w:r>
        <w:rPr>
          <w:spacing w:val="-5"/>
          <w:sz w:val="21"/>
        </w:rPr>
        <w:t>签</w:t>
      </w:r>
      <w:r>
        <w:rPr>
          <w:sz w:val="21"/>
        </w:rPr>
        <w:t>字方可</w:t>
      </w:r>
      <w:r>
        <w:rPr>
          <w:spacing w:val="-5"/>
          <w:sz w:val="21"/>
        </w:rPr>
        <w:t>有</w:t>
      </w:r>
      <w:r>
        <w:rPr>
          <w:sz w:val="21"/>
        </w:rPr>
        <w:t>效。</w:t>
      </w:r>
    </w:p>
    <w:p>
      <w:pPr>
        <w:tabs>
          <w:tab w:val="left" w:pos="1332"/>
        </w:tabs>
        <w:spacing w:before="33"/>
        <w:ind w:left="675" w:right="0" w:firstLine="0"/>
        <w:jc w:val="left"/>
        <w:rPr>
          <w:sz w:val="21"/>
        </w:rPr>
      </w:pPr>
      <w:r>
        <w:rPr>
          <w:rFonts w:ascii="Times New Roman" w:eastAsia="Times New Roman"/>
          <w:sz w:val="21"/>
        </w:rPr>
        <w:t>14</w:t>
      </w:r>
      <w:r>
        <w:rPr>
          <w:sz w:val="21"/>
        </w:rPr>
        <w:t>、</w:t>
      </w:r>
      <w:r>
        <w:rPr>
          <w:sz w:val="21"/>
        </w:rPr>
        <w:tab/>
      </w:r>
      <w:r>
        <w:rPr>
          <w:sz w:val="21"/>
        </w:rPr>
        <w:t>评审结束</w:t>
      </w:r>
      <w:r>
        <w:rPr>
          <w:spacing w:val="-5"/>
          <w:sz w:val="21"/>
        </w:rPr>
        <w:t>后</w:t>
      </w:r>
      <w:r>
        <w:rPr>
          <w:sz w:val="21"/>
        </w:rPr>
        <w:t>，所有</w:t>
      </w:r>
      <w:r>
        <w:rPr>
          <w:spacing w:val="-5"/>
          <w:sz w:val="21"/>
        </w:rPr>
        <w:t>递</w:t>
      </w:r>
      <w:r>
        <w:rPr>
          <w:sz w:val="21"/>
        </w:rPr>
        <w:t>交材料</w:t>
      </w:r>
      <w:r>
        <w:rPr>
          <w:spacing w:val="-7"/>
          <w:sz w:val="21"/>
        </w:rPr>
        <w:t>均</w:t>
      </w:r>
      <w:r>
        <w:rPr>
          <w:sz w:val="21"/>
        </w:rPr>
        <w:t>不退还</w:t>
      </w:r>
      <w:r>
        <w:rPr>
          <w:spacing w:val="-5"/>
          <w:sz w:val="21"/>
        </w:rPr>
        <w:t>单</w:t>
      </w:r>
      <w:r>
        <w:rPr>
          <w:sz w:val="21"/>
        </w:rPr>
        <w:t>位和本</w:t>
      </w:r>
      <w:r>
        <w:rPr>
          <w:spacing w:val="-5"/>
          <w:sz w:val="21"/>
        </w:rPr>
        <w:t>人</w:t>
      </w:r>
      <w:r>
        <w:rPr>
          <w:sz w:val="21"/>
        </w:rPr>
        <w:t>，</w:t>
      </w:r>
      <w:r>
        <w:rPr>
          <w:spacing w:val="-5"/>
          <w:sz w:val="21"/>
        </w:rPr>
        <w:t>请</w:t>
      </w:r>
      <w:r>
        <w:rPr>
          <w:sz w:val="21"/>
        </w:rPr>
        <w:t>自行留存</w:t>
      </w:r>
      <w:r>
        <w:rPr>
          <w:spacing w:val="-5"/>
          <w:sz w:val="21"/>
        </w:rPr>
        <w:t>底</w:t>
      </w:r>
      <w:r>
        <w:rPr>
          <w:sz w:val="21"/>
        </w:rPr>
        <w:t>稿。</w:t>
      </w:r>
    </w:p>
    <w:p>
      <w:pPr>
        <w:tabs>
          <w:tab w:val="left" w:pos="1332"/>
        </w:tabs>
        <w:spacing w:before="101" w:after="13"/>
        <w:ind w:left="675" w:right="0" w:firstLine="0"/>
        <w:jc w:val="left"/>
        <w:rPr>
          <w:sz w:val="21"/>
        </w:rPr>
      </w:pPr>
      <w:r>
        <w:rPr>
          <w:rFonts w:ascii="Times New Roman" w:eastAsia="Times New Roman"/>
          <w:sz w:val="21"/>
        </w:rPr>
        <w:t>15</w:t>
      </w:r>
      <w:r>
        <w:rPr>
          <w:sz w:val="21"/>
        </w:rPr>
        <w:t>、</w:t>
      </w:r>
      <w:r>
        <w:rPr>
          <w:sz w:val="21"/>
        </w:rPr>
        <w:tab/>
      </w:r>
      <w:r>
        <w:rPr>
          <w:sz w:val="21"/>
        </w:rPr>
        <w:t>请按照下</w:t>
      </w:r>
      <w:r>
        <w:rPr>
          <w:spacing w:val="-5"/>
          <w:sz w:val="21"/>
        </w:rPr>
        <w:t>列</w:t>
      </w:r>
      <w:r>
        <w:rPr>
          <w:sz w:val="21"/>
        </w:rPr>
        <w:t>材料清</w:t>
      </w:r>
      <w:r>
        <w:rPr>
          <w:spacing w:val="-5"/>
          <w:sz w:val="21"/>
        </w:rPr>
        <w:t>单</w:t>
      </w:r>
      <w:r>
        <w:rPr>
          <w:sz w:val="21"/>
        </w:rPr>
        <w:t>顺序准</w:t>
      </w:r>
      <w:r>
        <w:rPr>
          <w:spacing w:val="-7"/>
          <w:sz w:val="21"/>
        </w:rPr>
        <w:t>备</w:t>
      </w:r>
      <w:r>
        <w:rPr>
          <w:sz w:val="21"/>
        </w:rPr>
        <w:t>申请材</w:t>
      </w:r>
      <w:r>
        <w:rPr>
          <w:spacing w:val="-5"/>
          <w:sz w:val="21"/>
        </w:rPr>
        <w:t>料</w:t>
      </w:r>
      <w:r>
        <w:rPr>
          <w:sz w:val="21"/>
        </w:rPr>
        <w:t>：</w:t>
      </w:r>
    </w:p>
    <w:tbl>
      <w:tblPr>
        <w:tblStyle w:val="8"/>
        <w:tblW w:w="8451" w:type="dxa"/>
        <w:tblInd w:w="4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0"/>
        <w:gridCol w:w="1198"/>
        <w:gridCol w:w="65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7" w:hRule="atLeast"/>
        </w:trPr>
        <w:tc>
          <w:tcPr>
            <w:tcW w:w="720" w:type="dxa"/>
          </w:tcPr>
          <w:p>
            <w:pPr>
              <w:pStyle w:val="12"/>
              <w:spacing w:before="77" w:line="259" w:lineRule="exact"/>
              <w:ind w:left="93" w:right="156"/>
              <w:jc w:val="center"/>
              <w:rPr>
                <w:sz w:val="21"/>
              </w:rPr>
            </w:pPr>
            <w:r>
              <w:rPr>
                <w:sz w:val="21"/>
              </w:rPr>
              <w:t>顺序</w:t>
            </w:r>
          </w:p>
        </w:tc>
        <w:tc>
          <w:tcPr>
            <w:tcW w:w="7731" w:type="dxa"/>
            <w:gridSpan w:val="2"/>
          </w:tcPr>
          <w:p>
            <w:pPr>
              <w:pStyle w:val="12"/>
              <w:spacing w:before="77" w:line="259" w:lineRule="exact"/>
              <w:ind w:left="3429" w:right="3411"/>
              <w:jc w:val="center"/>
              <w:rPr>
                <w:sz w:val="21"/>
              </w:rPr>
            </w:pPr>
            <w:r>
              <w:rPr>
                <w:sz w:val="21"/>
              </w:rPr>
              <w:t>材料内容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4"/>
              <w:ind w:left="9"/>
              <w:jc w:val="center"/>
              <w:rPr>
                <w:rFonts w:ascii="Times New Roman"/>
                <w:sz w:val="21"/>
              </w:rPr>
            </w:pPr>
            <w:r>
              <w:rPr>
                <w:rFonts w:ascii="Times New Roman"/>
                <w:w w:val="100"/>
                <w:sz w:val="21"/>
              </w:rPr>
              <w:t>1</w:t>
            </w:r>
          </w:p>
        </w:tc>
        <w:tc>
          <w:tcPr>
            <w:tcW w:w="7731" w:type="dxa"/>
            <w:gridSpan w:val="2"/>
          </w:tcPr>
          <w:p>
            <w:pPr>
              <w:pStyle w:val="12"/>
              <w:spacing w:before="80" w:line="259" w:lineRule="exact"/>
              <w:ind w:left="110"/>
              <w:rPr>
                <w:sz w:val="21"/>
              </w:rPr>
            </w:pPr>
            <w:r>
              <w:rPr>
                <w:sz w:val="21"/>
              </w:rPr>
              <w:t>《</w:t>
            </w:r>
            <w:r>
              <w:rPr>
                <w:rFonts w:ascii="Times New Roman" w:eastAsia="Times New Roman"/>
                <w:sz w:val="21"/>
              </w:rPr>
              <w:t xml:space="preserve">2019 </w:t>
            </w:r>
            <w:r>
              <w:rPr>
                <w:sz w:val="21"/>
              </w:rPr>
              <w:t>年度江苏政府留学奖学金专项课题组申请表》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4"/>
              <w:ind w:left="9"/>
              <w:jc w:val="center"/>
              <w:rPr>
                <w:rFonts w:ascii="Times New Roman"/>
                <w:sz w:val="21"/>
              </w:rPr>
            </w:pPr>
            <w:r>
              <w:rPr>
                <w:rFonts w:ascii="Times New Roman"/>
                <w:w w:val="100"/>
                <w:sz w:val="21"/>
              </w:rPr>
              <w:t>2</w:t>
            </w:r>
          </w:p>
        </w:tc>
        <w:tc>
          <w:tcPr>
            <w:tcW w:w="7731" w:type="dxa"/>
            <w:gridSpan w:val="2"/>
          </w:tcPr>
          <w:p>
            <w:pPr>
              <w:pStyle w:val="12"/>
              <w:spacing w:before="80" w:line="259" w:lineRule="exact"/>
              <w:ind w:left="110"/>
              <w:rPr>
                <w:sz w:val="21"/>
              </w:rPr>
            </w:pPr>
            <w:r>
              <w:rPr>
                <w:sz w:val="21"/>
              </w:rPr>
              <w:t>《</w:t>
            </w:r>
            <w:r>
              <w:rPr>
                <w:rFonts w:ascii="Times New Roman" w:eastAsia="Times New Roman"/>
                <w:sz w:val="21"/>
              </w:rPr>
              <w:t xml:space="preserve">2019 </w:t>
            </w:r>
            <w:r>
              <w:rPr>
                <w:sz w:val="21"/>
              </w:rPr>
              <w:t>年度江苏政府留学奖学金专项课题组成员情况表》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77" w:line="262" w:lineRule="exact"/>
              <w:ind w:left="93" w:right="82"/>
              <w:jc w:val="center"/>
              <w:rPr>
                <w:sz w:val="21"/>
              </w:rPr>
            </w:pPr>
            <w:r>
              <w:rPr>
                <w:rFonts w:ascii="Times New Roman" w:hAnsi="Times New Roman"/>
                <w:sz w:val="21"/>
              </w:rPr>
              <w:t>3</w:t>
            </w:r>
            <w:r>
              <w:rPr>
                <w:sz w:val="21"/>
              </w:rPr>
              <w:t>①</w:t>
            </w:r>
          </w:p>
        </w:tc>
        <w:tc>
          <w:tcPr>
            <w:tcW w:w="7731" w:type="dxa"/>
            <w:gridSpan w:val="2"/>
          </w:tcPr>
          <w:p>
            <w:pPr>
              <w:pStyle w:val="12"/>
              <w:spacing w:before="77" w:line="262" w:lineRule="exact"/>
              <w:ind w:left="110"/>
              <w:rPr>
                <w:sz w:val="21"/>
              </w:rPr>
            </w:pPr>
            <w:r>
              <w:rPr>
                <w:sz w:val="21"/>
              </w:rPr>
              <w:t>批准立项文件复印件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1"/>
              <w:ind w:left="9"/>
              <w:jc w:val="center"/>
              <w:rPr>
                <w:rFonts w:ascii="Times New Roman"/>
                <w:sz w:val="21"/>
              </w:rPr>
            </w:pPr>
            <w:r>
              <w:rPr>
                <w:rFonts w:ascii="Times New Roman"/>
                <w:w w:val="100"/>
                <w:sz w:val="21"/>
              </w:rPr>
              <w:t>4</w:t>
            </w:r>
          </w:p>
        </w:tc>
        <w:tc>
          <w:tcPr>
            <w:tcW w:w="7731" w:type="dxa"/>
            <w:gridSpan w:val="2"/>
          </w:tcPr>
          <w:p>
            <w:pPr>
              <w:pStyle w:val="12"/>
              <w:spacing w:before="77" w:line="262" w:lineRule="exact"/>
              <w:ind w:left="110"/>
              <w:rPr>
                <w:sz w:val="21"/>
              </w:rPr>
            </w:pPr>
            <w:r>
              <w:rPr>
                <w:sz w:val="21"/>
              </w:rPr>
              <w:t>国外单位邀请信复印件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tcPr>
          <w:p>
            <w:pPr>
              <w:pStyle w:val="12"/>
              <w:spacing w:before="91"/>
              <w:ind w:left="9"/>
              <w:jc w:val="center"/>
              <w:rPr>
                <w:rFonts w:ascii="Times New Roman"/>
                <w:sz w:val="21"/>
              </w:rPr>
            </w:pPr>
            <w:r>
              <w:rPr>
                <w:rFonts w:ascii="Times New Roman"/>
                <w:w w:val="100"/>
                <w:sz w:val="21"/>
              </w:rPr>
              <w:t>5</w:t>
            </w:r>
          </w:p>
        </w:tc>
        <w:tc>
          <w:tcPr>
            <w:tcW w:w="7731" w:type="dxa"/>
            <w:gridSpan w:val="2"/>
          </w:tcPr>
          <w:p>
            <w:pPr>
              <w:pStyle w:val="12"/>
              <w:spacing w:before="77" w:line="262" w:lineRule="exact"/>
              <w:ind w:left="110"/>
              <w:rPr>
                <w:sz w:val="21"/>
              </w:rPr>
            </w:pPr>
            <w:r>
              <w:rPr>
                <w:sz w:val="21"/>
              </w:rPr>
              <w:t>身份证件复印件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1" w:hRule="atLeast"/>
        </w:trPr>
        <w:tc>
          <w:tcPr>
            <w:tcW w:w="720" w:type="dxa"/>
          </w:tcPr>
          <w:p>
            <w:pPr>
              <w:pStyle w:val="12"/>
              <w:spacing w:before="96"/>
              <w:ind w:left="9"/>
              <w:jc w:val="center"/>
              <w:rPr>
                <w:rFonts w:ascii="Times New Roman"/>
                <w:sz w:val="21"/>
              </w:rPr>
            </w:pPr>
            <w:r>
              <w:rPr>
                <w:rFonts w:ascii="Times New Roman"/>
                <w:w w:val="100"/>
                <w:sz w:val="21"/>
              </w:rPr>
              <w:t>6</w:t>
            </w:r>
          </w:p>
        </w:tc>
        <w:tc>
          <w:tcPr>
            <w:tcW w:w="7731" w:type="dxa"/>
            <w:gridSpan w:val="2"/>
          </w:tcPr>
          <w:p>
            <w:pPr>
              <w:pStyle w:val="12"/>
              <w:spacing w:before="82" w:line="259" w:lineRule="exact"/>
              <w:ind w:left="110"/>
              <w:rPr>
                <w:sz w:val="21"/>
              </w:rPr>
            </w:pPr>
            <w:r>
              <w:rPr>
                <w:sz w:val="21"/>
              </w:rPr>
              <w:t>职称证书、最高学历、学位证书复印件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vMerge w:val="restart"/>
          </w:tcPr>
          <w:p>
            <w:pPr>
              <w:pStyle w:val="12"/>
              <w:rPr>
                <w:sz w:val="22"/>
              </w:rPr>
            </w:pPr>
          </w:p>
          <w:p>
            <w:pPr>
              <w:pStyle w:val="12"/>
              <w:rPr>
                <w:sz w:val="22"/>
              </w:rPr>
            </w:pPr>
          </w:p>
          <w:p>
            <w:pPr>
              <w:pStyle w:val="12"/>
              <w:rPr>
                <w:sz w:val="22"/>
              </w:rPr>
            </w:pPr>
          </w:p>
          <w:p>
            <w:pPr>
              <w:pStyle w:val="12"/>
              <w:spacing w:before="144"/>
              <w:ind w:left="155"/>
              <w:rPr>
                <w:sz w:val="21"/>
              </w:rPr>
            </w:pPr>
            <w:r>
              <w:rPr>
                <w:rFonts w:ascii="Times New Roman" w:hAnsi="Times New Roman"/>
                <w:sz w:val="21"/>
              </w:rPr>
              <w:t xml:space="preserve">8 </w:t>
            </w:r>
            <w:r>
              <w:rPr>
                <w:sz w:val="21"/>
              </w:rPr>
              <w:t>②</w:t>
            </w:r>
          </w:p>
        </w:tc>
        <w:tc>
          <w:tcPr>
            <w:tcW w:w="1198" w:type="dxa"/>
            <w:vMerge w:val="restart"/>
          </w:tcPr>
          <w:p>
            <w:pPr>
              <w:pStyle w:val="12"/>
              <w:rPr>
                <w:sz w:val="20"/>
              </w:rPr>
            </w:pPr>
          </w:p>
          <w:p>
            <w:pPr>
              <w:pStyle w:val="12"/>
              <w:spacing w:before="4"/>
              <w:rPr>
                <w:sz w:val="29"/>
              </w:rPr>
            </w:pPr>
          </w:p>
          <w:p>
            <w:pPr>
              <w:pStyle w:val="12"/>
              <w:spacing w:line="319" w:lineRule="auto"/>
              <w:ind w:left="393" w:right="370"/>
              <w:jc w:val="both"/>
              <w:rPr>
                <w:sz w:val="21"/>
              </w:rPr>
            </w:pPr>
            <w:r>
              <w:rPr>
                <w:sz w:val="21"/>
              </w:rPr>
              <w:t>外语水平证明</w:t>
            </w:r>
          </w:p>
        </w:tc>
        <w:tc>
          <w:tcPr>
            <w:tcW w:w="6533" w:type="dxa"/>
          </w:tcPr>
          <w:p>
            <w:pPr>
              <w:pStyle w:val="12"/>
              <w:spacing w:before="80" w:line="259" w:lineRule="exact"/>
              <w:ind w:left="109"/>
              <w:rPr>
                <w:sz w:val="21"/>
              </w:rPr>
            </w:pPr>
            <w:r>
              <w:rPr>
                <w:sz w:val="21"/>
              </w:rPr>
              <w:t>外语专业毕业学历或学位证书复印件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79" w:hRule="atLeast"/>
        </w:trPr>
        <w:tc>
          <w:tcPr>
            <w:tcW w:w="720" w:type="dxa"/>
            <w:vMerge w:val="continue"/>
            <w:tcBorders>
              <w:top w:val="nil"/>
            </w:tcBorders>
          </w:tcPr>
          <w:p>
            <w:pPr>
              <w:rPr>
                <w:sz w:val="2"/>
                <w:szCs w:val="2"/>
              </w:rPr>
            </w:pPr>
          </w:p>
        </w:tc>
        <w:tc>
          <w:tcPr>
            <w:tcW w:w="1198" w:type="dxa"/>
            <w:vMerge w:val="continue"/>
            <w:tcBorders>
              <w:top w:val="nil"/>
            </w:tcBorders>
          </w:tcPr>
          <w:p>
            <w:pPr>
              <w:rPr>
                <w:sz w:val="2"/>
                <w:szCs w:val="2"/>
              </w:rPr>
            </w:pPr>
          </w:p>
        </w:tc>
        <w:tc>
          <w:tcPr>
            <w:tcW w:w="6533" w:type="dxa"/>
          </w:tcPr>
          <w:p>
            <w:pPr>
              <w:pStyle w:val="12"/>
              <w:spacing w:before="80"/>
              <w:ind w:left="109"/>
              <w:rPr>
                <w:sz w:val="21"/>
              </w:rPr>
            </w:pPr>
            <w:r>
              <w:rPr>
                <w:spacing w:val="-6"/>
                <w:sz w:val="21"/>
              </w:rPr>
              <w:t xml:space="preserve">近十年内曾在同一语种国家或地区连续留学 </w:t>
            </w:r>
            <w:r>
              <w:rPr>
                <w:rFonts w:ascii="Times New Roman" w:eastAsia="Times New Roman"/>
                <w:sz w:val="21"/>
              </w:rPr>
              <w:t>8</w:t>
            </w:r>
            <w:r>
              <w:rPr>
                <w:rFonts w:ascii="Times New Roman" w:eastAsia="Times New Roman"/>
                <w:spacing w:val="22"/>
                <w:sz w:val="21"/>
              </w:rPr>
              <w:t xml:space="preserve"> </w:t>
            </w:r>
            <w:r>
              <w:rPr>
                <w:spacing w:val="-3"/>
                <w:sz w:val="21"/>
              </w:rPr>
              <w:t>个月</w:t>
            </w:r>
            <w:r>
              <w:rPr>
                <w:spacing w:val="-5"/>
                <w:sz w:val="21"/>
              </w:rPr>
              <w:t>（</w:t>
            </w:r>
            <w:r>
              <w:rPr>
                <w:sz w:val="21"/>
              </w:rPr>
              <w:t>含）</w:t>
            </w:r>
            <w:r>
              <w:rPr>
                <w:spacing w:val="-2"/>
                <w:sz w:val="21"/>
              </w:rPr>
              <w:t>以上，或连</w:t>
            </w:r>
          </w:p>
          <w:p>
            <w:pPr>
              <w:pStyle w:val="12"/>
              <w:spacing w:before="91"/>
              <w:ind w:left="109"/>
              <w:rPr>
                <w:sz w:val="21"/>
              </w:rPr>
            </w:pPr>
            <w:r>
              <w:rPr>
                <w:spacing w:val="-13"/>
                <w:sz w:val="21"/>
              </w:rPr>
              <w:t xml:space="preserve">续工作 </w:t>
            </w:r>
            <w:r>
              <w:rPr>
                <w:rFonts w:ascii="Times New Roman" w:eastAsia="Times New Roman"/>
                <w:sz w:val="21"/>
              </w:rPr>
              <w:t>12</w:t>
            </w:r>
            <w:r>
              <w:rPr>
                <w:rFonts w:ascii="Times New Roman" w:eastAsia="Times New Roman"/>
                <w:spacing w:val="5"/>
                <w:sz w:val="21"/>
              </w:rPr>
              <w:t xml:space="preserve"> </w:t>
            </w:r>
            <w:r>
              <w:rPr>
                <w:spacing w:val="-15"/>
                <w:sz w:val="21"/>
              </w:rPr>
              <w:t>个月</w:t>
            </w:r>
            <w:r>
              <w:rPr>
                <w:sz w:val="21"/>
              </w:rPr>
              <w:t>（</w:t>
            </w:r>
            <w:r>
              <w:rPr>
                <w:spacing w:val="-7"/>
                <w:sz w:val="21"/>
              </w:rPr>
              <w:t>含</w:t>
            </w:r>
            <w:r>
              <w:rPr>
                <w:spacing w:val="-24"/>
                <w:sz w:val="21"/>
              </w:rPr>
              <w:t>）</w:t>
            </w:r>
            <w:r>
              <w:rPr>
                <w:spacing w:val="-9"/>
                <w:sz w:val="21"/>
              </w:rPr>
              <w:t xml:space="preserve">以上，或曾以公派高级研究学者身份留学 </w:t>
            </w:r>
            <w:r>
              <w:rPr>
                <w:rFonts w:ascii="Times New Roman" w:eastAsia="Times New Roman"/>
                <w:sz w:val="21"/>
              </w:rPr>
              <w:t>3</w:t>
            </w:r>
            <w:r>
              <w:rPr>
                <w:rFonts w:ascii="Times New Roman" w:eastAsia="Times New Roman"/>
                <w:spacing w:val="-1"/>
                <w:sz w:val="21"/>
              </w:rPr>
              <w:t xml:space="preserve"> </w:t>
            </w:r>
            <w:r>
              <w:rPr>
                <w:sz w:val="21"/>
              </w:rPr>
              <w:t>个月</w:t>
            </w:r>
          </w:p>
          <w:p>
            <w:pPr>
              <w:pStyle w:val="12"/>
              <w:spacing w:before="88" w:line="262" w:lineRule="exact"/>
              <w:ind w:left="109"/>
              <w:rPr>
                <w:sz w:val="21"/>
              </w:rPr>
            </w:pPr>
            <w:r>
              <w:rPr>
                <w:sz w:val="21"/>
              </w:rPr>
              <w:t>（含）以上证明材料复印件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720" w:type="dxa"/>
            <w:vMerge w:val="continue"/>
            <w:tcBorders>
              <w:top w:val="nil"/>
            </w:tcBorders>
          </w:tcPr>
          <w:p>
            <w:pPr>
              <w:rPr>
                <w:sz w:val="2"/>
                <w:szCs w:val="2"/>
              </w:rPr>
            </w:pPr>
          </w:p>
        </w:tc>
        <w:tc>
          <w:tcPr>
            <w:tcW w:w="1198" w:type="dxa"/>
            <w:vMerge w:val="continue"/>
            <w:tcBorders>
              <w:top w:val="nil"/>
            </w:tcBorders>
          </w:tcPr>
          <w:p>
            <w:pPr>
              <w:rPr>
                <w:sz w:val="2"/>
                <w:szCs w:val="2"/>
              </w:rPr>
            </w:pPr>
          </w:p>
        </w:tc>
        <w:tc>
          <w:tcPr>
            <w:tcW w:w="6533" w:type="dxa"/>
          </w:tcPr>
          <w:p>
            <w:pPr>
              <w:pStyle w:val="12"/>
              <w:spacing w:before="77" w:line="262" w:lineRule="exact"/>
              <w:ind w:left="109"/>
              <w:rPr>
                <w:sz w:val="21"/>
              </w:rPr>
            </w:pPr>
            <w:r>
              <w:rPr>
                <w:sz w:val="21"/>
              </w:rPr>
              <w:t xml:space="preserve">两年以内 </w:t>
            </w:r>
            <w:r>
              <w:rPr>
                <w:rFonts w:ascii="Times New Roman" w:eastAsia="Times New Roman"/>
                <w:sz w:val="21"/>
              </w:rPr>
              <w:t xml:space="preserve">PETS5 </w:t>
            </w:r>
            <w:r>
              <w:rPr>
                <w:sz w:val="21"/>
              </w:rPr>
              <w:t>考试成绩单复印件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7" w:hRule="atLeast"/>
        </w:trPr>
        <w:tc>
          <w:tcPr>
            <w:tcW w:w="720" w:type="dxa"/>
            <w:vMerge w:val="continue"/>
            <w:tcBorders>
              <w:top w:val="nil"/>
            </w:tcBorders>
          </w:tcPr>
          <w:p>
            <w:pPr>
              <w:rPr>
                <w:sz w:val="2"/>
                <w:szCs w:val="2"/>
              </w:rPr>
            </w:pPr>
          </w:p>
        </w:tc>
        <w:tc>
          <w:tcPr>
            <w:tcW w:w="1198" w:type="dxa"/>
            <w:vMerge w:val="continue"/>
            <w:tcBorders>
              <w:top w:val="nil"/>
            </w:tcBorders>
          </w:tcPr>
          <w:p>
            <w:pPr>
              <w:rPr>
                <w:sz w:val="2"/>
                <w:szCs w:val="2"/>
              </w:rPr>
            </w:pPr>
          </w:p>
        </w:tc>
        <w:tc>
          <w:tcPr>
            <w:tcW w:w="6533" w:type="dxa"/>
          </w:tcPr>
          <w:p>
            <w:pPr>
              <w:pStyle w:val="12"/>
              <w:spacing w:before="77" w:line="259" w:lineRule="exact"/>
              <w:ind w:left="109"/>
              <w:rPr>
                <w:sz w:val="21"/>
              </w:rPr>
            </w:pPr>
            <w:r>
              <w:rPr>
                <w:sz w:val="21"/>
              </w:rPr>
              <w:t>参加其他类型外语水平考试成绩单复印件</w:t>
            </w:r>
          </w:p>
        </w:tc>
      </w:tr>
    </w:tbl>
    <w:p>
      <w:pPr>
        <w:spacing w:before="80"/>
        <w:ind w:left="495" w:right="0" w:firstLine="0"/>
        <w:jc w:val="left"/>
        <w:rPr>
          <w:sz w:val="21"/>
        </w:rPr>
      </w:pPr>
      <w:r>
        <w:rPr>
          <w:sz w:val="21"/>
        </w:rPr>
        <w:t>注：①课题组研究项目为省部级（含省部级）以上立项课题。</w:t>
      </w:r>
    </w:p>
    <w:p>
      <w:pPr>
        <w:spacing w:before="91"/>
        <w:ind w:left="915" w:right="0" w:firstLine="0"/>
        <w:jc w:val="left"/>
        <w:rPr>
          <w:sz w:val="21"/>
        </w:rPr>
      </w:pPr>
      <w:r>
        <w:rPr>
          <w:sz w:val="21"/>
        </w:rPr>
        <w:t>②外语水平证明材料附其中之一即可。曾出国学习或工作一年以上证明材料，由驻外使</w:t>
      </w:r>
    </w:p>
    <w:p>
      <w:pPr>
        <w:spacing w:before="91"/>
        <w:ind w:left="495" w:right="0" w:firstLine="0"/>
        <w:jc w:val="left"/>
        <w:rPr>
          <w:sz w:val="21"/>
        </w:rPr>
      </w:pPr>
      <w:r>
        <w:rPr>
          <w:sz w:val="21"/>
        </w:rPr>
        <w:t>（领）馆教育处（组）出具。</w:t>
      </w:r>
    </w:p>
    <w:p>
      <w:pPr>
        <w:spacing w:after="0"/>
        <w:jc w:val="left"/>
        <w:rPr>
          <w:sz w:val="21"/>
        </w:rPr>
        <w:sectPr>
          <w:footerReference r:id="rId13" w:type="default"/>
          <w:pgSz w:w="11900" w:h="16840"/>
          <w:pgMar w:top="1480" w:right="620" w:bottom="1540" w:left="1300" w:header="0" w:footer="1341" w:gutter="0"/>
        </w:sectPr>
      </w:pPr>
    </w:p>
    <w:p>
      <w:pPr>
        <w:pStyle w:val="7"/>
        <w:rPr>
          <w:sz w:val="20"/>
        </w:rPr>
      </w:pPr>
    </w:p>
    <w:p>
      <w:pPr>
        <w:pStyle w:val="7"/>
        <w:spacing w:before="3"/>
        <w:rPr>
          <w:sz w:val="17"/>
        </w:rPr>
      </w:pPr>
    </w:p>
    <w:p>
      <w:pPr>
        <w:spacing w:after="0"/>
        <w:rPr>
          <w:sz w:val="17"/>
        </w:rPr>
        <w:sectPr>
          <w:footerReference r:id="rId14" w:type="even"/>
          <w:pgSz w:w="16840" w:h="11900" w:orient="landscape"/>
          <w:pgMar w:top="1100" w:right="560" w:bottom="280" w:left="1860" w:header="0" w:footer="0" w:gutter="0"/>
        </w:sectPr>
      </w:pPr>
    </w:p>
    <w:p>
      <w:pPr>
        <w:spacing w:before="66"/>
        <w:ind w:left="242" w:right="0" w:firstLine="0"/>
        <w:jc w:val="left"/>
        <w:rPr>
          <w:rFonts w:ascii="Times New Roman" w:eastAsia="Times New Roman"/>
          <w:sz w:val="32"/>
        </w:rPr>
      </w:pPr>
      <w:r>
        <w:rPr>
          <w:spacing w:val="-27"/>
          <w:sz w:val="32"/>
        </w:rPr>
        <w:t xml:space="preserve">附件 </w:t>
      </w:r>
      <w:r>
        <w:rPr>
          <w:rFonts w:ascii="Times New Roman" w:eastAsia="Times New Roman"/>
          <w:sz w:val="32"/>
        </w:rPr>
        <w:t>6</w:t>
      </w:r>
    </w:p>
    <w:p>
      <w:pPr>
        <w:pStyle w:val="7"/>
        <w:spacing w:before="5"/>
        <w:rPr>
          <w:rFonts w:ascii="Times New Roman"/>
          <w:sz w:val="40"/>
        </w:rPr>
      </w:pPr>
      <w:r>
        <w:br w:type="column"/>
      </w:r>
    </w:p>
    <w:p>
      <w:pPr>
        <w:spacing w:before="0"/>
        <w:ind w:left="242" w:right="0" w:firstLine="0"/>
        <w:jc w:val="left"/>
        <w:rPr>
          <w:rFonts w:hint="eastAsia" w:ascii="Microsoft JhengHei" w:eastAsia="Microsoft JhengHei"/>
          <w:b/>
          <w:sz w:val="44"/>
        </w:rPr>
      </w:pPr>
      <w:r>
        <w:rPr>
          <w:rFonts w:ascii="Times New Roman" w:eastAsia="Times New Roman"/>
          <w:sz w:val="44"/>
        </w:rPr>
        <w:t xml:space="preserve">2019 </w:t>
      </w:r>
      <w:r>
        <w:rPr>
          <w:rFonts w:hint="eastAsia" w:ascii="Microsoft JhengHei" w:eastAsia="Microsoft JhengHei"/>
          <w:b/>
          <w:sz w:val="44"/>
        </w:rPr>
        <w:t>年度江苏政府留学奖学金申报人员信息汇总表</w:t>
      </w:r>
    </w:p>
    <w:p>
      <w:pPr>
        <w:spacing w:after="0"/>
        <w:jc w:val="left"/>
        <w:rPr>
          <w:rFonts w:hint="eastAsia" w:ascii="Microsoft JhengHei" w:eastAsia="Microsoft JhengHei"/>
          <w:sz w:val="44"/>
        </w:rPr>
        <w:sectPr>
          <w:type w:val="continuous"/>
          <w:pgSz w:w="16840" w:h="11900" w:orient="landscape"/>
          <w:pgMar w:top="1600" w:right="560" w:bottom="280" w:left="1860" w:header="720" w:footer="720" w:gutter="0"/>
          <w:cols w:equalWidth="0" w:num="2">
            <w:col w:w="1163" w:space="903"/>
            <w:col w:w="12354"/>
          </w:cols>
        </w:sectPr>
      </w:pPr>
    </w:p>
    <w:p>
      <w:pPr>
        <w:spacing w:before="0" w:line="501" w:lineRule="exact"/>
        <w:ind w:left="775" w:right="0" w:firstLine="0"/>
        <w:jc w:val="left"/>
        <w:rPr>
          <w:sz w:val="27"/>
        </w:rPr>
      </w:pPr>
      <w:r>
        <w:rPr>
          <w:rFonts w:hint="eastAsia" w:ascii="Microsoft JhengHei" w:eastAsia="Microsoft JhengHei"/>
          <w:b/>
          <w:sz w:val="30"/>
        </w:rPr>
        <w:t>（一）访问学者、高级研究人员</w:t>
      </w:r>
      <w:r>
        <w:rPr>
          <w:sz w:val="27"/>
        </w:rPr>
        <w:t xml:space="preserve">（请报送此表纸质版一份，同时发电子邮件至 </w:t>
      </w:r>
      <w:r>
        <w:fldChar w:fldCharType="begin"/>
      </w:r>
      <w:r>
        <w:instrText xml:space="preserve"> HYPERLINK "mailto:jeaie_yanl@ec.js.edu.cn" \h </w:instrText>
      </w:r>
      <w:r>
        <w:fldChar w:fldCharType="separate"/>
      </w:r>
      <w:r>
        <w:rPr>
          <w:rFonts w:ascii="Times New Roman" w:eastAsia="Times New Roman"/>
          <w:sz w:val="27"/>
        </w:rPr>
        <w:t>jeaie_yanl@ec.js.edu.cn</w:t>
      </w:r>
      <w:r>
        <w:rPr>
          <w:rFonts w:ascii="Times New Roman" w:eastAsia="Times New Roman"/>
          <w:sz w:val="27"/>
        </w:rPr>
        <w:fldChar w:fldCharType="end"/>
      </w:r>
      <w:r>
        <w:rPr>
          <w:sz w:val="27"/>
        </w:rPr>
        <w:t>）</w:t>
      </w:r>
    </w:p>
    <w:p>
      <w:pPr>
        <w:tabs>
          <w:tab w:val="left" w:pos="4019"/>
          <w:tab w:val="left" w:pos="7660"/>
          <w:tab w:val="left" w:pos="11157"/>
        </w:tabs>
        <w:spacing w:before="196"/>
        <w:ind w:left="242" w:right="0" w:firstLine="0"/>
        <w:jc w:val="left"/>
        <w:rPr>
          <w:sz w:val="27"/>
        </w:rPr>
      </w:pPr>
      <w:r>
        <w:rPr>
          <w:w w:val="105"/>
          <w:sz w:val="27"/>
        </w:rPr>
        <w:t>单位公章：</w:t>
      </w:r>
      <w:r>
        <w:rPr>
          <w:w w:val="105"/>
          <w:sz w:val="27"/>
        </w:rPr>
        <w:tab/>
      </w:r>
      <w:r>
        <w:rPr>
          <w:w w:val="105"/>
          <w:sz w:val="27"/>
        </w:rPr>
        <w:t>单位联</w:t>
      </w:r>
      <w:r>
        <w:rPr>
          <w:spacing w:val="5"/>
          <w:w w:val="105"/>
          <w:sz w:val="27"/>
        </w:rPr>
        <w:t>系</w:t>
      </w:r>
      <w:r>
        <w:rPr>
          <w:w w:val="105"/>
          <w:sz w:val="27"/>
        </w:rPr>
        <w:t>人：</w:t>
      </w:r>
      <w:r>
        <w:rPr>
          <w:w w:val="105"/>
          <w:sz w:val="27"/>
        </w:rPr>
        <w:tab/>
      </w:r>
      <w:r>
        <w:rPr>
          <w:w w:val="105"/>
          <w:sz w:val="27"/>
        </w:rPr>
        <w:t>联系电话：</w:t>
      </w:r>
      <w:r>
        <w:rPr>
          <w:w w:val="105"/>
          <w:sz w:val="27"/>
        </w:rPr>
        <w:tab/>
      </w:r>
      <w:r>
        <w:rPr>
          <w:spacing w:val="-3"/>
          <w:w w:val="105"/>
          <w:sz w:val="27"/>
        </w:rPr>
        <w:t>传</w:t>
      </w:r>
      <w:r>
        <w:rPr>
          <w:w w:val="105"/>
          <w:sz w:val="27"/>
        </w:rPr>
        <w:t>真：</w:t>
      </w:r>
    </w:p>
    <w:p>
      <w:pPr>
        <w:pStyle w:val="7"/>
        <w:rPr>
          <w:sz w:val="20"/>
        </w:rPr>
      </w:pPr>
    </w:p>
    <w:p>
      <w:pPr>
        <w:pStyle w:val="7"/>
        <w:spacing w:before="9" w:after="1"/>
        <w:rPr>
          <w:sz w:val="14"/>
        </w:rPr>
      </w:pPr>
    </w:p>
    <w:tbl>
      <w:tblPr>
        <w:tblStyle w:val="8"/>
        <w:tblW w:w="14169" w:type="dxa"/>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71"/>
        <w:gridCol w:w="734"/>
        <w:gridCol w:w="734"/>
        <w:gridCol w:w="1020"/>
        <w:gridCol w:w="1157"/>
        <w:gridCol w:w="732"/>
        <w:gridCol w:w="667"/>
        <w:gridCol w:w="773"/>
        <w:gridCol w:w="514"/>
        <w:gridCol w:w="800"/>
        <w:gridCol w:w="519"/>
        <w:gridCol w:w="1181"/>
        <w:gridCol w:w="519"/>
        <w:gridCol w:w="541"/>
        <w:gridCol w:w="572"/>
        <w:gridCol w:w="1086"/>
        <w:gridCol w:w="584"/>
        <w:gridCol w:w="735"/>
        <w:gridCol w:w="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866" w:hRule="atLeast"/>
        </w:trPr>
        <w:tc>
          <w:tcPr>
            <w:tcW w:w="571" w:type="dxa"/>
          </w:tcPr>
          <w:p>
            <w:pPr>
              <w:pStyle w:val="12"/>
              <w:rPr>
                <w:sz w:val="24"/>
              </w:rPr>
            </w:pPr>
          </w:p>
          <w:p>
            <w:pPr>
              <w:pStyle w:val="12"/>
              <w:spacing w:before="12"/>
              <w:rPr>
                <w:sz w:val="25"/>
              </w:rPr>
            </w:pPr>
          </w:p>
          <w:p>
            <w:pPr>
              <w:pStyle w:val="12"/>
              <w:spacing w:line="168" w:lineRule="auto"/>
              <w:ind w:left="112" w:right="196"/>
              <w:rPr>
                <w:rFonts w:hint="eastAsia" w:ascii="Microsoft JhengHei" w:eastAsia="Microsoft JhengHei"/>
                <w:b/>
                <w:sz w:val="24"/>
              </w:rPr>
            </w:pPr>
            <w:r>
              <w:rPr>
                <w:rFonts w:hint="eastAsia" w:ascii="Microsoft JhengHei" w:eastAsia="Microsoft JhengHei"/>
                <w:b/>
                <w:sz w:val="24"/>
              </w:rPr>
              <w:t>序号</w:t>
            </w:r>
          </w:p>
        </w:tc>
        <w:tc>
          <w:tcPr>
            <w:tcW w:w="734" w:type="dxa"/>
          </w:tcPr>
          <w:p>
            <w:pPr>
              <w:pStyle w:val="12"/>
              <w:rPr>
                <w:sz w:val="24"/>
              </w:rPr>
            </w:pPr>
          </w:p>
          <w:p>
            <w:pPr>
              <w:pStyle w:val="12"/>
              <w:spacing w:before="8"/>
              <w:rPr>
                <w:sz w:val="30"/>
              </w:rPr>
            </w:pPr>
          </w:p>
          <w:p>
            <w:pPr>
              <w:pStyle w:val="12"/>
              <w:ind w:left="112"/>
              <w:rPr>
                <w:rFonts w:hint="eastAsia" w:ascii="Microsoft JhengHei" w:eastAsia="Microsoft JhengHei"/>
                <w:b/>
                <w:sz w:val="24"/>
              </w:rPr>
            </w:pPr>
            <w:r>
              <w:rPr>
                <w:rFonts w:hint="eastAsia" w:ascii="Microsoft JhengHei" w:eastAsia="Microsoft JhengHei"/>
                <w:b/>
                <w:sz w:val="24"/>
              </w:rPr>
              <w:t>姓名</w:t>
            </w:r>
          </w:p>
        </w:tc>
        <w:tc>
          <w:tcPr>
            <w:tcW w:w="734" w:type="dxa"/>
          </w:tcPr>
          <w:p>
            <w:pPr>
              <w:pStyle w:val="12"/>
              <w:rPr>
                <w:sz w:val="24"/>
              </w:rPr>
            </w:pPr>
          </w:p>
          <w:p>
            <w:pPr>
              <w:pStyle w:val="12"/>
              <w:spacing w:before="8"/>
              <w:rPr>
                <w:sz w:val="30"/>
              </w:rPr>
            </w:pPr>
          </w:p>
          <w:p>
            <w:pPr>
              <w:pStyle w:val="12"/>
              <w:ind w:left="110"/>
              <w:rPr>
                <w:rFonts w:hint="eastAsia" w:ascii="Microsoft JhengHei" w:eastAsia="Microsoft JhengHei"/>
                <w:b/>
                <w:sz w:val="24"/>
              </w:rPr>
            </w:pPr>
            <w:r>
              <w:rPr>
                <w:rFonts w:hint="eastAsia" w:ascii="Microsoft JhengHei" w:eastAsia="Microsoft JhengHei"/>
                <w:b/>
                <w:sz w:val="24"/>
              </w:rPr>
              <w:t>性别</w:t>
            </w:r>
          </w:p>
        </w:tc>
        <w:tc>
          <w:tcPr>
            <w:tcW w:w="1020" w:type="dxa"/>
          </w:tcPr>
          <w:p>
            <w:pPr>
              <w:pStyle w:val="12"/>
              <w:spacing w:before="4"/>
              <w:rPr>
                <w:sz w:val="25"/>
              </w:rPr>
            </w:pPr>
          </w:p>
          <w:p>
            <w:pPr>
              <w:pStyle w:val="12"/>
              <w:spacing w:line="170" w:lineRule="auto"/>
              <w:ind w:left="110" w:right="80"/>
              <w:rPr>
                <w:rFonts w:hint="eastAsia" w:ascii="Microsoft JhengHei" w:eastAsia="Microsoft JhengHei"/>
                <w:b/>
                <w:sz w:val="24"/>
              </w:rPr>
            </w:pPr>
            <w:r>
              <w:rPr>
                <w:rFonts w:hint="eastAsia" w:ascii="Microsoft JhengHei" w:eastAsia="Microsoft JhengHei"/>
                <w:b/>
                <w:sz w:val="24"/>
              </w:rPr>
              <w:t>出生日期</w:t>
            </w:r>
          </w:p>
          <w:p>
            <w:pPr>
              <w:pStyle w:val="12"/>
              <w:spacing w:line="281" w:lineRule="exact"/>
              <w:ind w:left="110"/>
              <w:rPr>
                <w:rFonts w:ascii="Times New Roman" w:eastAsia="Times New Roman"/>
                <w:sz w:val="20"/>
              </w:rPr>
            </w:pPr>
            <w:r>
              <w:rPr>
                <w:rFonts w:hint="eastAsia" w:ascii="Microsoft JhengHei" w:eastAsia="Microsoft JhengHei"/>
                <w:b/>
                <w:sz w:val="20"/>
              </w:rPr>
              <w:t>（</w:t>
            </w:r>
            <w:r>
              <w:rPr>
                <w:rFonts w:hint="eastAsia" w:ascii="Microsoft JhengHei" w:eastAsia="Microsoft JhengHei"/>
                <w:b/>
                <w:spacing w:val="-2"/>
                <w:sz w:val="20"/>
              </w:rPr>
              <w:t xml:space="preserve"> 年</w:t>
            </w:r>
            <w:r>
              <w:rPr>
                <w:rFonts w:ascii="Times New Roman" w:eastAsia="Times New Roman"/>
                <w:sz w:val="20"/>
              </w:rPr>
              <w:t xml:space="preserve">/ </w:t>
            </w:r>
            <w:r>
              <w:rPr>
                <w:rFonts w:hint="eastAsia" w:ascii="Microsoft JhengHei" w:eastAsia="Microsoft JhengHei"/>
                <w:b/>
                <w:spacing w:val="24"/>
                <w:sz w:val="20"/>
              </w:rPr>
              <w:t>月</w:t>
            </w:r>
            <w:r>
              <w:rPr>
                <w:rFonts w:ascii="Times New Roman" w:eastAsia="Times New Roman"/>
                <w:sz w:val="20"/>
              </w:rPr>
              <w:t>/</w:t>
            </w:r>
          </w:p>
          <w:p>
            <w:pPr>
              <w:pStyle w:val="12"/>
              <w:spacing w:line="340" w:lineRule="exact"/>
              <w:ind w:left="110"/>
              <w:rPr>
                <w:rFonts w:hint="eastAsia" w:ascii="Microsoft JhengHei" w:eastAsia="Microsoft JhengHei"/>
                <w:b/>
                <w:sz w:val="20"/>
              </w:rPr>
            </w:pPr>
            <w:r>
              <w:rPr>
                <w:rFonts w:hint="eastAsia" w:ascii="Microsoft JhengHei" w:eastAsia="Microsoft JhengHei"/>
                <w:b/>
                <w:sz w:val="20"/>
              </w:rPr>
              <w:t>日）</w:t>
            </w:r>
          </w:p>
        </w:tc>
        <w:tc>
          <w:tcPr>
            <w:tcW w:w="1157" w:type="dxa"/>
          </w:tcPr>
          <w:p>
            <w:pPr>
              <w:pStyle w:val="12"/>
              <w:rPr>
                <w:sz w:val="24"/>
              </w:rPr>
            </w:pPr>
          </w:p>
          <w:p>
            <w:pPr>
              <w:pStyle w:val="12"/>
              <w:spacing w:before="12"/>
              <w:rPr>
                <w:sz w:val="25"/>
              </w:rPr>
            </w:pPr>
          </w:p>
          <w:p>
            <w:pPr>
              <w:pStyle w:val="12"/>
              <w:spacing w:line="168" w:lineRule="auto"/>
              <w:ind w:left="108" w:right="88"/>
              <w:rPr>
                <w:rFonts w:hint="eastAsia" w:ascii="Microsoft JhengHei" w:eastAsia="Microsoft JhengHei"/>
                <w:b/>
                <w:sz w:val="24"/>
              </w:rPr>
            </w:pPr>
            <w:r>
              <w:rPr>
                <w:rFonts w:hint="eastAsia" w:ascii="Microsoft JhengHei" w:eastAsia="Microsoft JhengHei"/>
                <w:b/>
                <w:sz w:val="24"/>
              </w:rPr>
              <w:t>工 作 单位</w:t>
            </w:r>
          </w:p>
        </w:tc>
        <w:tc>
          <w:tcPr>
            <w:tcW w:w="732" w:type="dxa"/>
          </w:tcPr>
          <w:p>
            <w:pPr>
              <w:pStyle w:val="12"/>
              <w:spacing w:before="1"/>
              <w:rPr>
                <w:sz w:val="18"/>
              </w:rPr>
            </w:pPr>
          </w:p>
          <w:p>
            <w:pPr>
              <w:pStyle w:val="12"/>
              <w:spacing w:line="377" w:lineRule="exact"/>
              <w:ind w:left="106"/>
              <w:rPr>
                <w:rFonts w:hint="eastAsia" w:ascii="Microsoft JhengHei" w:eastAsia="Microsoft JhengHei"/>
                <w:b/>
                <w:sz w:val="24"/>
              </w:rPr>
            </w:pPr>
            <w:r>
              <w:rPr>
                <w:rFonts w:hint="eastAsia" w:ascii="Microsoft JhengHei" w:eastAsia="Microsoft JhengHei"/>
                <w:b/>
                <w:spacing w:val="19"/>
                <w:w w:val="95"/>
                <w:sz w:val="24"/>
              </w:rPr>
              <w:t>职称</w:t>
            </w:r>
          </w:p>
          <w:p>
            <w:pPr>
              <w:pStyle w:val="12"/>
              <w:spacing w:before="32" w:line="168" w:lineRule="auto"/>
              <w:ind w:left="106" w:right="85"/>
              <w:rPr>
                <w:rFonts w:hint="eastAsia" w:ascii="Microsoft JhengHei" w:eastAsia="Microsoft JhengHei"/>
                <w:b/>
                <w:sz w:val="24"/>
              </w:rPr>
            </w:pPr>
            <w:r>
              <w:rPr>
                <w:rFonts w:hint="eastAsia" w:ascii="Microsoft JhengHei" w:eastAsia="Microsoft JhengHei"/>
                <w:b/>
                <w:sz w:val="24"/>
              </w:rPr>
              <w:t>（</w:t>
            </w:r>
            <w:r>
              <w:rPr>
                <w:rFonts w:hint="eastAsia" w:ascii="Microsoft JhengHei" w:eastAsia="Microsoft JhengHei"/>
                <w:b/>
                <w:spacing w:val="-20"/>
                <w:sz w:val="24"/>
              </w:rPr>
              <w:t xml:space="preserve"> 或</w:t>
            </w:r>
            <w:r>
              <w:rPr>
                <w:rFonts w:hint="eastAsia" w:ascii="Microsoft JhengHei" w:eastAsia="Microsoft JhengHei"/>
                <w:b/>
                <w:sz w:val="24"/>
              </w:rPr>
              <w:t xml:space="preserve">职 </w:t>
            </w:r>
            <w:r>
              <w:rPr>
                <w:rFonts w:hint="eastAsia" w:ascii="Microsoft JhengHei" w:eastAsia="Microsoft JhengHei"/>
                <w:b/>
                <w:w w:val="95"/>
                <w:sz w:val="24"/>
              </w:rPr>
              <w:t>务）</w:t>
            </w:r>
          </w:p>
        </w:tc>
        <w:tc>
          <w:tcPr>
            <w:tcW w:w="667" w:type="dxa"/>
          </w:tcPr>
          <w:p>
            <w:pPr>
              <w:pStyle w:val="12"/>
              <w:spacing w:before="13" w:line="170" w:lineRule="auto"/>
              <w:ind w:left="108" w:right="296"/>
              <w:jc w:val="both"/>
              <w:rPr>
                <w:rFonts w:hint="eastAsia" w:ascii="Microsoft JhengHei" w:eastAsia="Microsoft JhengHei"/>
                <w:b/>
                <w:sz w:val="24"/>
              </w:rPr>
            </w:pPr>
            <w:r>
              <w:rPr>
                <w:rFonts w:hint="eastAsia" w:ascii="Microsoft JhengHei" w:eastAsia="Microsoft JhengHei"/>
                <w:b/>
                <w:sz w:val="24"/>
              </w:rPr>
              <w:t>已获最高学</w:t>
            </w:r>
          </w:p>
          <w:p>
            <w:pPr>
              <w:pStyle w:val="12"/>
              <w:spacing w:line="267" w:lineRule="exact"/>
              <w:ind w:left="108"/>
              <w:rPr>
                <w:rFonts w:hint="eastAsia" w:ascii="Microsoft JhengHei" w:eastAsia="Microsoft JhengHei"/>
                <w:b/>
                <w:sz w:val="24"/>
              </w:rPr>
            </w:pPr>
            <w:r>
              <w:rPr>
                <w:rFonts w:hint="eastAsia" w:ascii="Microsoft JhengHei" w:eastAsia="Microsoft JhengHei"/>
                <w:b/>
                <w:w w:val="99"/>
                <w:sz w:val="24"/>
              </w:rPr>
              <w:t>位</w:t>
            </w:r>
          </w:p>
        </w:tc>
        <w:tc>
          <w:tcPr>
            <w:tcW w:w="773" w:type="dxa"/>
          </w:tcPr>
          <w:p>
            <w:pPr>
              <w:pStyle w:val="12"/>
              <w:rPr>
                <w:sz w:val="24"/>
              </w:rPr>
            </w:pPr>
          </w:p>
          <w:p>
            <w:pPr>
              <w:pStyle w:val="12"/>
              <w:spacing w:before="12"/>
              <w:rPr>
                <w:sz w:val="25"/>
              </w:rPr>
            </w:pPr>
          </w:p>
          <w:p>
            <w:pPr>
              <w:pStyle w:val="12"/>
              <w:spacing w:line="168" w:lineRule="auto"/>
              <w:ind w:left="108" w:right="85"/>
              <w:rPr>
                <w:rFonts w:hint="eastAsia" w:ascii="Microsoft JhengHei" w:eastAsia="Microsoft JhengHei"/>
                <w:b/>
                <w:sz w:val="24"/>
              </w:rPr>
            </w:pPr>
            <w:r>
              <w:rPr>
                <w:rFonts w:hint="eastAsia" w:ascii="Microsoft JhengHei" w:eastAsia="Microsoft JhengHei"/>
                <w:b/>
                <w:sz w:val="24"/>
              </w:rPr>
              <w:t>外 语水平</w:t>
            </w:r>
          </w:p>
        </w:tc>
        <w:tc>
          <w:tcPr>
            <w:tcW w:w="514" w:type="dxa"/>
          </w:tcPr>
          <w:p>
            <w:pPr>
              <w:pStyle w:val="12"/>
              <w:spacing w:before="4"/>
              <w:rPr>
                <w:sz w:val="25"/>
              </w:rPr>
            </w:pPr>
          </w:p>
          <w:p>
            <w:pPr>
              <w:pStyle w:val="12"/>
              <w:spacing w:line="170" w:lineRule="auto"/>
              <w:ind w:left="106" w:right="146"/>
              <w:jc w:val="both"/>
              <w:rPr>
                <w:rFonts w:hint="eastAsia" w:ascii="Microsoft JhengHei" w:eastAsia="Microsoft JhengHei"/>
                <w:b/>
                <w:sz w:val="24"/>
              </w:rPr>
            </w:pPr>
            <w:r>
              <w:rPr>
                <w:rFonts w:hint="eastAsia" w:ascii="Microsoft JhengHei" w:eastAsia="Microsoft JhengHei"/>
                <w:b/>
                <w:sz w:val="24"/>
              </w:rPr>
              <w:t>申请学科</w:t>
            </w:r>
          </w:p>
        </w:tc>
        <w:tc>
          <w:tcPr>
            <w:tcW w:w="800" w:type="dxa"/>
          </w:tcPr>
          <w:p>
            <w:pPr>
              <w:pStyle w:val="12"/>
              <w:rPr>
                <w:sz w:val="24"/>
              </w:rPr>
            </w:pPr>
          </w:p>
          <w:p>
            <w:pPr>
              <w:pStyle w:val="12"/>
              <w:spacing w:before="12"/>
              <w:rPr>
                <w:sz w:val="25"/>
              </w:rPr>
            </w:pPr>
          </w:p>
          <w:p>
            <w:pPr>
              <w:pStyle w:val="12"/>
              <w:spacing w:line="168" w:lineRule="auto"/>
              <w:ind w:left="110" w:right="82"/>
              <w:rPr>
                <w:rFonts w:hint="eastAsia" w:ascii="Microsoft JhengHei" w:eastAsia="Microsoft JhengHei"/>
                <w:b/>
                <w:sz w:val="24"/>
              </w:rPr>
            </w:pPr>
            <w:r>
              <w:rPr>
                <w:rFonts w:hint="eastAsia" w:ascii="Microsoft JhengHei" w:eastAsia="Microsoft JhengHei"/>
                <w:b/>
                <w:sz w:val="24"/>
              </w:rPr>
              <w:t>申 请专业</w:t>
            </w:r>
          </w:p>
        </w:tc>
        <w:tc>
          <w:tcPr>
            <w:tcW w:w="519" w:type="dxa"/>
          </w:tcPr>
          <w:p>
            <w:pPr>
              <w:pStyle w:val="12"/>
              <w:spacing w:before="4"/>
              <w:rPr>
                <w:sz w:val="25"/>
              </w:rPr>
            </w:pPr>
          </w:p>
          <w:p>
            <w:pPr>
              <w:pStyle w:val="12"/>
              <w:spacing w:line="170" w:lineRule="auto"/>
              <w:ind w:left="112" w:right="145"/>
              <w:jc w:val="both"/>
              <w:rPr>
                <w:rFonts w:hint="eastAsia" w:ascii="Microsoft JhengHei" w:eastAsia="Microsoft JhengHei"/>
                <w:b/>
                <w:sz w:val="24"/>
              </w:rPr>
            </w:pPr>
            <w:r>
              <w:rPr>
                <w:rFonts w:hint="eastAsia" w:ascii="Microsoft JhengHei" w:eastAsia="Microsoft JhengHei"/>
                <w:b/>
                <w:sz w:val="24"/>
              </w:rPr>
              <w:t>申请国别</w:t>
            </w:r>
          </w:p>
        </w:tc>
        <w:tc>
          <w:tcPr>
            <w:tcW w:w="1181" w:type="dxa"/>
          </w:tcPr>
          <w:p>
            <w:pPr>
              <w:pStyle w:val="12"/>
              <w:rPr>
                <w:sz w:val="24"/>
              </w:rPr>
            </w:pPr>
          </w:p>
          <w:p>
            <w:pPr>
              <w:pStyle w:val="12"/>
              <w:spacing w:before="179" w:line="168" w:lineRule="auto"/>
              <w:ind w:left="106" w:right="90"/>
              <w:jc w:val="both"/>
              <w:rPr>
                <w:rFonts w:hint="eastAsia" w:ascii="Microsoft JhengHei" w:eastAsia="Microsoft JhengHei"/>
                <w:b/>
                <w:sz w:val="24"/>
              </w:rPr>
            </w:pPr>
            <w:r>
              <w:rPr>
                <w:rFonts w:hint="eastAsia" w:ascii="Microsoft JhengHei" w:eastAsia="Microsoft JhengHei"/>
                <w:b/>
                <w:sz w:val="24"/>
              </w:rPr>
              <w:t>申请留学单位（中英文）</w:t>
            </w:r>
          </w:p>
        </w:tc>
        <w:tc>
          <w:tcPr>
            <w:tcW w:w="519" w:type="dxa"/>
          </w:tcPr>
          <w:p>
            <w:pPr>
              <w:pStyle w:val="12"/>
              <w:spacing w:before="4"/>
              <w:rPr>
                <w:sz w:val="25"/>
              </w:rPr>
            </w:pPr>
          </w:p>
          <w:p>
            <w:pPr>
              <w:pStyle w:val="12"/>
              <w:spacing w:line="170" w:lineRule="auto"/>
              <w:ind w:left="108" w:right="148"/>
              <w:jc w:val="both"/>
              <w:rPr>
                <w:rFonts w:hint="eastAsia" w:ascii="Microsoft JhengHei" w:eastAsia="Microsoft JhengHei"/>
                <w:b/>
                <w:sz w:val="24"/>
              </w:rPr>
            </w:pPr>
            <w:r>
              <w:rPr>
                <w:rFonts w:hint="eastAsia" w:ascii="Microsoft JhengHei" w:eastAsia="Microsoft JhengHei"/>
                <w:b/>
                <w:sz w:val="24"/>
              </w:rPr>
              <w:t>申请类别</w:t>
            </w:r>
          </w:p>
        </w:tc>
        <w:tc>
          <w:tcPr>
            <w:tcW w:w="541" w:type="dxa"/>
          </w:tcPr>
          <w:p>
            <w:pPr>
              <w:pStyle w:val="12"/>
              <w:spacing w:before="4"/>
              <w:rPr>
                <w:sz w:val="25"/>
              </w:rPr>
            </w:pPr>
          </w:p>
          <w:p>
            <w:pPr>
              <w:pStyle w:val="12"/>
              <w:spacing w:line="170" w:lineRule="auto"/>
              <w:ind w:left="103" w:right="175"/>
              <w:jc w:val="both"/>
              <w:rPr>
                <w:rFonts w:hint="eastAsia" w:ascii="Microsoft JhengHei" w:eastAsia="Microsoft JhengHei"/>
                <w:b/>
                <w:sz w:val="24"/>
              </w:rPr>
            </w:pPr>
            <w:r>
              <w:rPr>
                <w:rFonts w:hint="eastAsia" w:ascii="Microsoft JhengHei" w:eastAsia="Microsoft JhengHei"/>
                <w:b/>
                <w:sz w:val="24"/>
              </w:rPr>
              <w:t>留学月数</w:t>
            </w:r>
          </w:p>
        </w:tc>
        <w:tc>
          <w:tcPr>
            <w:tcW w:w="572" w:type="dxa"/>
          </w:tcPr>
          <w:p>
            <w:pPr>
              <w:pStyle w:val="12"/>
              <w:spacing w:before="4"/>
              <w:rPr>
                <w:sz w:val="25"/>
              </w:rPr>
            </w:pPr>
          </w:p>
          <w:p>
            <w:pPr>
              <w:pStyle w:val="12"/>
              <w:spacing w:line="170" w:lineRule="auto"/>
              <w:ind w:left="104" w:right="205"/>
              <w:jc w:val="both"/>
              <w:rPr>
                <w:rFonts w:hint="eastAsia" w:ascii="Microsoft JhengHei" w:eastAsia="Microsoft JhengHei"/>
                <w:b/>
                <w:sz w:val="24"/>
              </w:rPr>
            </w:pPr>
            <w:r>
              <w:rPr>
                <w:rFonts w:hint="eastAsia" w:ascii="Microsoft JhengHei" w:eastAsia="Microsoft JhengHei"/>
                <w:b/>
                <w:sz w:val="24"/>
              </w:rPr>
              <w:t>单位意见</w:t>
            </w:r>
          </w:p>
        </w:tc>
        <w:tc>
          <w:tcPr>
            <w:tcW w:w="1086" w:type="dxa"/>
          </w:tcPr>
          <w:p>
            <w:pPr>
              <w:pStyle w:val="12"/>
              <w:spacing w:before="13" w:line="170" w:lineRule="auto"/>
              <w:ind w:left="103" w:right="93"/>
              <w:jc w:val="both"/>
              <w:rPr>
                <w:rFonts w:hint="eastAsia" w:ascii="Microsoft JhengHei" w:eastAsia="Microsoft JhengHei"/>
                <w:b/>
                <w:sz w:val="24"/>
              </w:rPr>
            </w:pPr>
            <w:r>
              <w:rPr>
                <w:rFonts w:hint="eastAsia" w:ascii="Microsoft JhengHei" w:eastAsia="Microsoft JhengHei"/>
                <w:b/>
                <w:spacing w:val="1"/>
                <w:sz w:val="24"/>
              </w:rPr>
              <w:t>是 否 曾获 得 过国 家 或省 公 派留 学 资</w:t>
            </w:r>
          </w:p>
          <w:p>
            <w:pPr>
              <w:pStyle w:val="12"/>
              <w:spacing w:line="267" w:lineRule="exact"/>
              <w:ind w:left="103"/>
              <w:rPr>
                <w:rFonts w:hint="eastAsia" w:ascii="Microsoft JhengHei" w:eastAsia="Microsoft JhengHei"/>
                <w:b/>
                <w:sz w:val="24"/>
              </w:rPr>
            </w:pPr>
            <w:r>
              <w:rPr>
                <w:rFonts w:hint="eastAsia" w:ascii="Microsoft JhengHei" w:eastAsia="Microsoft JhengHei"/>
                <w:b/>
                <w:sz w:val="24"/>
              </w:rPr>
              <w:t>助</w:t>
            </w:r>
            <w:r>
              <w:rPr>
                <w:rFonts w:ascii="Times New Roman" w:eastAsia="Times New Roman"/>
                <w:spacing w:val="-5"/>
                <w:sz w:val="24"/>
              </w:rPr>
              <w:t>/</w:t>
            </w:r>
            <w:r>
              <w:rPr>
                <w:rFonts w:hint="eastAsia" w:ascii="Microsoft JhengHei" w:eastAsia="Microsoft JhengHei"/>
                <w:b/>
                <w:sz w:val="24"/>
              </w:rPr>
              <w:t>何时</w:t>
            </w:r>
          </w:p>
        </w:tc>
        <w:tc>
          <w:tcPr>
            <w:tcW w:w="584" w:type="dxa"/>
          </w:tcPr>
          <w:p>
            <w:pPr>
              <w:pStyle w:val="12"/>
              <w:spacing w:before="4"/>
              <w:rPr>
                <w:sz w:val="25"/>
              </w:rPr>
            </w:pPr>
          </w:p>
          <w:p>
            <w:pPr>
              <w:pStyle w:val="12"/>
              <w:spacing w:line="170" w:lineRule="auto"/>
              <w:ind w:left="100" w:right="221"/>
              <w:jc w:val="both"/>
              <w:rPr>
                <w:rFonts w:hint="eastAsia" w:ascii="Microsoft JhengHei" w:eastAsia="Microsoft JhengHei"/>
                <w:b/>
                <w:sz w:val="24"/>
              </w:rPr>
            </w:pPr>
            <w:r>
              <w:rPr>
                <w:rFonts w:hint="eastAsia" w:ascii="Microsoft JhengHei" w:eastAsia="Microsoft JhengHei"/>
                <w:b/>
                <w:sz w:val="24"/>
              </w:rPr>
              <w:t>联系电话</w:t>
            </w:r>
          </w:p>
        </w:tc>
        <w:tc>
          <w:tcPr>
            <w:tcW w:w="735" w:type="dxa"/>
          </w:tcPr>
          <w:p>
            <w:pPr>
              <w:pStyle w:val="12"/>
              <w:rPr>
                <w:sz w:val="24"/>
              </w:rPr>
            </w:pPr>
          </w:p>
          <w:p>
            <w:pPr>
              <w:pStyle w:val="12"/>
              <w:spacing w:before="8"/>
              <w:rPr>
                <w:sz w:val="30"/>
              </w:rPr>
            </w:pPr>
          </w:p>
          <w:p>
            <w:pPr>
              <w:pStyle w:val="12"/>
              <w:ind w:left="101"/>
              <w:rPr>
                <w:rFonts w:hint="eastAsia" w:ascii="Microsoft JhengHei" w:eastAsia="Microsoft JhengHei"/>
                <w:b/>
                <w:sz w:val="24"/>
              </w:rPr>
            </w:pPr>
            <w:r>
              <w:rPr>
                <w:rFonts w:hint="eastAsia" w:ascii="Microsoft JhengHei" w:eastAsia="Microsoft JhengHei"/>
                <w:b/>
                <w:sz w:val="24"/>
              </w:rPr>
              <w:t>手机</w:t>
            </w:r>
          </w:p>
        </w:tc>
        <w:tc>
          <w:tcPr>
            <w:tcW w:w="730" w:type="dxa"/>
          </w:tcPr>
          <w:p>
            <w:pPr>
              <w:pStyle w:val="12"/>
              <w:rPr>
                <w:sz w:val="24"/>
              </w:rPr>
            </w:pPr>
          </w:p>
          <w:p>
            <w:pPr>
              <w:pStyle w:val="12"/>
              <w:spacing w:before="8"/>
              <w:rPr>
                <w:sz w:val="30"/>
              </w:rPr>
            </w:pPr>
          </w:p>
          <w:p>
            <w:pPr>
              <w:pStyle w:val="12"/>
              <w:ind w:left="101"/>
              <w:rPr>
                <w:rFonts w:hint="eastAsia" w:ascii="Microsoft JhengHei" w:eastAsia="Microsoft JhengHei"/>
                <w:b/>
                <w:sz w:val="24"/>
              </w:rPr>
            </w:pPr>
            <w:r>
              <w:rPr>
                <w:rFonts w:hint="eastAsia" w:ascii="Microsoft JhengHei" w:eastAsia="Microsoft JhengHei"/>
                <w:b/>
                <w:sz w:val="24"/>
              </w:rPr>
              <w:t>邮编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98" w:hRule="atLeast"/>
        </w:trPr>
        <w:tc>
          <w:tcPr>
            <w:tcW w:w="571" w:type="dxa"/>
          </w:tcPr>
          <w:p>
            <w:pPr>
              <w:pStyle w:val="12"/>
              <w:spacing w:before="36"/>
              <w:ind w:left="112"/>
              <w:rPr>
                <w:rFonts w:ascii="Times New Roman"/>
                <w:sz w:val="21"/>
              </w:rPr>
            </w:pPr>
            <w:r>
              <w:rPr>
                <w:rFonts w:ascii="Times New Roman"/>
                <w:w w:val="100"/>
                <w:sz w:val="21"/>
              </w:rPr>
              <w:t>1</w:t>
            </w:r>
          </w:p>
        </w:tc>
        <w:tc>
          <w:tcPr>
            <w:tcW w:w="734" w:type="dxa"/>
          </w:tcPr>
          <w:p>
            <w:pPr>
              <w:pStyle w:val="12"/>
              <w:rPr>
                <w:rFonts w:ascii="Times New Roman"/>
                <w:sz w:val="26"/>
              </w:rPr>
            </w:pPr>
          </w:p>
        </w:tc>
        <w:tc>
          <w:tcPr>
            <w:tcW w:w="734" w:type="dxa"/>
          </w:tcPr>
          <w:p>
            <w:pPr>
              <w:pStyle w:val="12"/>
              <w:rPr>
                <w:rFonts w:ascii="Times New Roman"/>
                <w:sz w:val="26"/>
              </w:rPr>
            </w:pPr>
          </w:p>
        </w:tc>
        <w:tc>
          <w:tcPr>
            <w:tcW w:w="1020" w:type="dxa"/>
          </w:tcPr>
          <w:p>
            <w:pPr>
              <w:pStyle w:val="12"/>
              <w:rPr>
                <w:rFonts w:ascii="Times New Roman"/>
                <w:sz w:val="26"/>
              </w:rPr>
            </w:pPr>
          </w:p>
        </w:tc>
        <w:tc>
          <w:tcPr>
            <w:tcW w:w="1157" w:type="dxa"/>
          </w:tcPr>
          <w:p>
            <w:pPr>
              <w:pStyle w:val="12"/>
              <w:rPr>
                <w:rFonts w:ascii="Times New Roman"/>
                <w:sz w:val="26"/>
              </w:rPr>
            </w:pPr>
          </w:p>
        </w:tc>
        <w:tc>
          <w:tcPr>
            <w:tcW w:w="732" w:type="dxa"/>
          </w:tcPr>
          <w:p>
            <w:pPr>
              <w:pStyle w:val="12"/>
              <w:rPr>
                <w:rFonts w:ascii="Times New Roman"/>
                <w:sz w:val="26"/>
              </w:rPr>
            </w:pPr>
          </w:p>
        </w:tc>
        <w:tc>
          <w:tcPr>
            <w:tcW w:w="667" w:type="dxa"/>
          </w:tcPr>
          <w:p>
            <w:pPr>
              <w:pStyle w:val="12"/>
              <w:rPr>
                <w:rFonts w:ascii="Times New Roman"/>
                <w:sz w:val="26"/>
              </w:rPr>
            </w:pPr>
          </w:p>
        </w:tc>
        <w:tc>
          <w:tcPr>
            <w:tcW w:w="773" w:type="dxa"/>
          </w:tcPr>
          <w:p>
            <w:pPr>
              <w:pStyle w:val="12"/>
              <w:rPr>
                <w:rFonts w:ascii="Times New Roman"/>
                <w:sz w:val="26"/>
              </w:rPr>
            </w:pPr>
          </w:p>
        </w:tc>
        <w:tc>
          <w:tcPr>
            <w:tcW w:w="514" w:type="dxa"/>
          </w:tcPr>
          <w:p>
            <w:pPr>
              <w:pStyle w:val="12"/>
              <w:rPr>
                <w:rFonts w:ascii="Times New Roman"/>
                <w:sz w:val="26"/>
              </w:rPr>
            </w:pPr>
          </w:p>
        </w:tc>
        <w:tc>
          <w:tcPr>
            <w:tcW w:w="800" w:type="dxa"/>
          </w:tcPr>
          <w:p>
            <w:pPr>
              <w:pStyle w:val="12"/>
              <w:rPr>
                <w:rFonts w:ascii="Times New Roman"/>
                <w:sz w:val="26"/>
              </w:rPr>
            </w:pPr>
          </w:p>
        </w:tc>
        <w:tc>
          <w:tcPr>
            <w:tcW w:w="519" w:type="dxa"/>
          </w:tcPr>
          <w:p>
            <w:pPr>
              <w:pStyle w:val="12"/>
              <w:rPr>
                <w:rFonts w:ascii="Times New Roman"/>
                <w:sz w:val="26"/>
              </w:rPr>
            </w:pPr>
          </w:p>
        </w:tc>
        <w:tc>
          <w:tcPr>
            <w:tcW w:w="1181" w:type="dxa"/>
          </w:tcPr>
          <w:p>
            <w:pPr>
              <w:pStyle w:val="12"/>
              <w:rPr>
                <w:rFonts w:ascii="Times New Roman"/>
                <w:sz w:val="26"/>
              </w:rPr>
            </w:pPr>
          </w:p>
        </w:tc>
        <w:tc>
          <w:tcPr>
            <w:tcW w:w="519" w:type="dxa"/>
          </w:tcPr>
          <w:p>
            <w:pPr>
              <w:pStyle w:val="12"/>
              <w:rPr>
                <w:rFonts w:ascii="Times New Roman"/>
                <w:sz w:val="26"/>
              </w:rPr>
            </w:pPr>
          </w:p>
        </w:tc>
        <w:tc>
          <w:tcPr>
            <w:tcW w:w="541" w:type="dxa"/>
          </w:tcPr>
          <w:p>
            <w:pPr>
              <w:pStyle w:val="12"/>
              <w:rPr>
                <w:rFonts w:ascii="Times New Roman"/>
                <w:sz w:val="26"/>
              </w:rPr>
            </w:pPr>
          </w:p>
        </w:tc>
        <w:tc>
          <w:tcPr>
            <w:tcW w:w="572" w:type="dxa"/>
          </w:tcPr>
          <w:p>
            <w:pPr>
              <w:pStyle w:val="12"/>
              <w:rPr>
                <w:rFonts w:ascii="Times New Roman"/>
                <w:sz w:val="26"/>
              </w:rPr>
            </w:pPr>
          </w:p>
        </w:tc>
        <w:tc>
          <w:tcPr>
            <w:tcW w:w="1086" w:type="dxa"/>
          </w:tcPr>
          <w:p>
            <w:pPr>
              <w:pStyle w:val="12"/>
              <w:rPr>
                <w:rFonts w:ascii="Times New Roman"/>
                <w:sz w:val="26"/>
              </w:rPr>
            </w:pPr>
          </w:p>
        </w:tc>
        <w:tc>
          <w:tcPr>
            <w:tcW w:w="584" w:type="dxa"/>
          </w:tcPr>
          <w:p>
            <w:pPr>
              <w:pStyle w:val="12"/>
              <w:rPr>
                <w:rFonts w:ascii="Times New Roman"/>
                <w:sz w:val="26"/>
              </w:rPr>
            </w:pPr>
          </w:p>
        </w:tc>
        <w:tc>
          <w:tcPr>
            <w:tcW w:w="735" w:type="dxa"/>
          </w:tcPr>
          <w:p>
            <w:pPr>
              <w:pStyle w:val="12"/>
              <w:rPr>
                <w:rFonts w:ascii="Times New Roman"/>
                <w:sz w:val="26"/>
              </w:rPr>
            </w:pPr>
          </w:p>
        </w:tc>
        <w:tc>
          <w:tcPr>
            <w:tcW w:w="730" w:type="dxa"/>
          </w:tcPr>
          <w:p>
            <w:pPr>
              <w:pStyle w:val="12"/>
              <w:rPr>
                <w:rFonts w:ascii="Times New Roman"/>
                <w:sz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98" w:hRule="atLeast"/>
        </w:trPr>
        <w:tc>
          <w:tcPr>
            <w:tcW w:w="571" w:type="dxa"/>
          </w:tcPr>
          <w:p>
            <w:pPr>
              <w:pStyle w:val="12"/>
              <w:spacing w:before="34"/>
              <w:ind w:left="112"/>
              <w:rPr>
                <w:rFonts w:ascii="Times New Roman"/>
                <w:sz w:val="21"/>
              </w:rPr>
            </w:pPr>
            <w:r>
              <w:rPr>
                <w:rFonts w:ascii="Times New Roman"/>
                <w:w w:val="100"/>
                <w:sz w:val="21"/>
              </w:rPr>
              <w:t>2</w:t>
            </w:r>
          </w:p>
        </w:tc>
        <w:tc>
          <w:tcPr>
            <w:tcW w:w="734" w:type="dxa"/>
          </w:tcPr>
          <w:p>
            <w:pPr>
              <w:pStyle w:val="12"/>
              <w:rPr>
                <w:rFonts w:ascii="Times New Roman"/>
                <w:sz w:val="26"/>
              </w:rPr>
            </w:pPr>
          </w:p>
        </w:tc>
        <w:tc>
          <w:tcPr>
            <w:tcW w:w="734" w:type="dxa"/>
          </w:tcPr>
          <w:p>
            <w:pPr>
              <w:pStyle w:val="12"/>
              <w:rPr>
                <w:rFonts w:ascii="Times New Roman"/>
                <w:sz w:val="26"/>
              </w:rPr>
            </w:pPr>
          </w:p>
        </w:tc>
        <w:tc>
          <w:tcPr>
            <w:tcW w:w="1020" w:type="dxa"/>
          </w:tcPr>
          <w:p>
            <w:pPr>
              <w:pStyle w:val="12"/>
              <w:rPr>
                <w:rFonts w:ascii="Times New Roman"/>
                <w:sz w:val="26"/>
              </w:rPr>
            </w:pPr>
          </w:p>
        </w:tc>
        <w:tc>
          <w:tcPr>
            <w:tcW w:w="1157" w:type="dxa"/>
          </w:tcPr>
          <w:p>
            <w:pPr>
              <w:pStyle w:val="12"/>
              <w:rPr>
                <w:rFonts w:ascii="Times New Roman"/>
                <w:sz w:val="26"/>
              </w:rPr>
            </w:pPr>
          </w:p>
        </w:tc>
        <w:tc>
          <w:tcPr>
            <w:tcW w:w="732" w:type="dxa"/>
          </w:tcPr>
          <w:p>
            <w:pPr>
              <w:pStyle w:val="12"/>
              <w:rPr>
                <w:rFonts w:ascii="Times New Roman"/>
                <w:sz w:val="26"/>
              </w:rPr>
            </w:pPr>
          </w:p>
        </w:tc>
        <w:tc>
          <w:tcPr>
            <w:tcW w:w="667" w:type="dxa"/>
          </w:tcPr>
          <w:p>
            <w:pPr>
              <w:pStyle w:val="12"/>
              <w:rPr>
                <w:rFonts w:ascii="Times New Roman"/>
                <w:sz w:val="26"/>
              </w:rPr>
            </w:pPr>
          </w:p>
        </w:tc>
        <w:tc>
          <w:tcPr>
            <w:tcW w:w="773" w:type="dxa"/>
          </w:tcPr>
          <w:p>
            <w:pPr>
              <w:pStyle w:val="12"/>
              <w:rPr>
                <w:rFonts w:ascii="Times New Roman"/>
                <w:sz w:val="26"/>
              </w:rPr>
            </w:pPr>
          </w:p>
        </w:tc>
        <w:tc>
          <w:tcPr>
            <w:tcW w:w="514" w:type="dxa"/>
          </w:tcPr>
          <w:p>
            <w:pPr>
              <w:pStyle w:val="12"/>
              <w:rPr>
                <w:rFonts w:ascii="Times New Roman"/>
                <w:sz w:val="26"/>
              </w:rPr>
            </w:pPr>
          </w:p>
        </w:tc>
        <w:tc>
          <w:tcPr>
            <w:tcW w:w="800" w:type="dxa"/>
          </w:tcPr>
          <w:p>
            <w:pPr>
              <w:pStyle w:val="12"/>
              <w:rPr>
                <w:rFonts w:ascii="Times New Roman"/>
                <w:sz w:val="26"/>
              </w:rPr>
            </w:pPr>
          </w:p>
        </w:tc>
        <w:tc>
          <w:tcPr>
            <w:tcW w:w="519" w:type="dxa"/>
          </w:tcPr>
          <w:p>
            <w:pPr>
              <w:pStyle w:val="12"/>
              <w:rPr>
                <w:rFonts w:ascii="Times New Roman"/>
                <w:sz w:val="26"/>
              </w:rPr>
            </w:pPr>
          </w:p>
        </w:tc>
        <w:tc>
          <w:tcPr>
            <w:tcW w:w="1181" w:type="dxa"/>
          </w:tcPr>
          <w:p>
            <w:pPr>
              <w:pStyle w:val="12"/>
              <w:rPr>
                <w:rFonts w:ascii="Times New Roman"/>
                <w:sz w:val="26"/>
              </w:rPr>
            </w:pPr>
          </w:p>
        </w:tc>
        <w:tc>
          <w:tcPr>
            <w:tcW w:w="519" w:type="dxa"/>
          </w:tcPr>
          <w:p>
            <w:pPr>
              <w:pStyle w:val="12"/>
              <w:rPr>
                <w:rFonts w:ascii="Times New Roman"/>
                <w:sz w:val="26"/>
              </w:rPr>
            </w:pPr>
          </w:p>
        </w:tc>
        <w:tc>
          <w:tcPr>
            <w:tcW w:w="541" w:type="dxa"/>
          </w:tcPr>
          <w:p>
            <w:pPr>
              <w:pStyle w:val="12"/>
              <w:rPr>
                <w:rFonts w:ascii="Times New Roman"/>
                <w:sz w:val="26"/>
              </w:rPr>
            </w:pPr>
          </w:p>
        </w:tc>
        <w:tc>
          <w:tcPr>
            <w:tcW w:w="572" w:type="dxa"/>
          </w:tcPr>
          <w:p>
            <w:pPr>
              <w:pStyle w:val="12"/>
              <w:rPr>
                <w:rFonts w:ascii="Times New Roman"/>
                <w:sz w:val="26"/>
              </w:rPr>
            </w:pPr>
          </w:p>
        </w:tc>
        <w:tc>
          <w:tcPr>
            <w:tcW w:w="1086" w:type="dxa"/>
          </w:tcPr>
          <w:p>
            <w:pPr>
              <w:pStyle w:val="12"/>
              <w:rPr>
                <w:rFonts w:ascii="Times New Roman"/>
                <w:sz w:val="26"/>
              </w:rPr>
            </w:pPr>
          </w:p>
        </w:tc>
        <w:tc>
          <w:tcPr>
            <w:tcW w:w="584" w:type="dxa"/>
          </w:tcPr>
          <w:p>
            <w:pPr>
              <w:pStyle w:val="12"/>
              <w:rPr>
                <w:rFonts w:ascii="Times New Roman"/>
                <w:sz w:val="26"/>
              </w:rPr>
            </w:pPr>
          </w:p>
        </w:tc>
        <w:tc>
          <w:tcPr>
            <w:tcW w:w="735" w:type="dxa"/>
          </w:tcPr>
          <w:p>
            <w:pPr>
              <w:pStyle w:val="12"/>
              <w:rPr>
                <w:rFonts w:ascii="Times New Roman"/>
                <w:sz w:val="26"/>
              </w:rPr>
            </w:pPr>
          </w:p>
        </w:tc>
        <w:tc>
          <w:tcPr>
            <w:tcW w:w="730" w:type="dxa"/>
          </w:tcPr>
          <w:p>
            <w:pPr>
              <w:pStyle w:val="12"/>
              <w:rPr>
                <w:rFonts w:ascii="Times New Roman"/>
                <w:sz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96" w:hRule="atLeast"/>
        </w:trPr>
        <w:tc>
          <w:tcPr>
            <w:tcW w:w="571" w:type="dxa"/>
          </w:tcPr>
          <w:p>
            <w:pPr>
              <w:pStyle w:val="12"/>
              <w:spacing w:before="38"/>
              <w:ind w:left="112"/>
              <w:rPr>
                <w:rFonts w:ascii="Times New Roman"/>
                <w:sz w:val="21"/>
              </w:rPr>
            </w:pPr>
            <w:r>
              <w:rPr>
                <w:rFonts w:ascii="Times New Roman"/>
                <w:w w:val="100"/>
                <w:sz w:val="21"/>
              </w:rPr>
              <w:t>3</w:t>
            </w:r>
          </w:p>
        </w:tc>
        <w:tc>
          <w:tcPr>
            <w:tcW w:w="734" w:type="dxa"/>
          </w:tcPr>
          <w:p>
            <w:pPr>
              <w:pStyle w:val="12"/>
              <w:rPr>
                <w:rFonts w:ascii="Times New Roman"/>
                <w:sz w:val="26"/>
              </w:rPr>
            </w:pPr>
          </w:p>
        </w:tc>
        <w:tc>
          <w:tcPr>
            <w:tcW w:w="734" w:type="dxa"/>
          </w:tcPr>
          <w:p>
            <w:pPr>
              <w:pStyle w:val="12"/>
              <w:rPr>
                <w:rFonts w:ascii="Times New Roman"/>
                <w:sz w:val="26"/>
              </w:rPr>
            </w:pPr>
          </w:p>
        </w:tc>
        <w:tc>
          <w:tcPr>
            <w:tcW w:w="1020" w:type="dxa"/>
          </w:tcPr>
          <w:p>
            <w:pPr>
              <w:pStyle w:val="12"/>
              <w:rPr>
                <w:rFonts w:ascii="Times New Roman"/>
                <w:sz w:val="26"/>
              </w:rPr>
            </w:pPr>
          </w:p>
        </w:tc>
        <w:tc>
          <w:tcPr>
            <w:tcW w:w="1157" w:type="dxa"/>
          </w:tcPr>
          <w:p>
            <w:pPr>
              <w:pStyle w:val="12"/>
              <w:rPr>
                <w:rFonts w:ascii="Times New Roman"/>
                <w:sz w:val="26"/>
              </w:rPr>
            </w:pPr>
          </w:p>
        </w:tc>
        <w:tc>
          <w:tcPr>
            <w:tcW w:w="732" w:type="dxa"/>
          </w:tcPr>
          <w:p>
            <w:pPr>
              <w:pStyle w:val="12"/>
              <w:rPr>
                <w:rFonts w:ascii="Times New Roman"/>
                <w:sz w:val="26"/>
              </w:rPr>
            </w:pPr>
          </w:p>
        </w:tc>
        <w:tc>
          <w:tcPr>
            <w:tcW w:w="667" w:type="dxa"/>
          </w:tcPr>
          <w:p>
            <w:pPr>
              <w:pStyle w:val="12"/>
              <w:rPr>
                <w:rFonts w:ascii="Times New Roman"/>
                <w:sz w:val="26"/>
              </w:rPr>
            </w:pPr>
          </w:p>
        </w:tc>
        <w:tc>
          <w:tcPr>
            <w:tcW w:w="773" w:type="dxa"/>
          </w:tcPr>
          <w:p>
            <w:pPr>
              <w:pStyle w:val="12"/>
              <w:rPr>
                <w:rFonts w:ascii="Times New Roman"/>
                <w:sz w:val="26"/>
              </w:rPr>
            </w:pPr>
          </w:p>
        </w:tc>
        <w:tc>
          <w:tcPr>
            <w:tcW w:w="514" w:type="dxa"/>
          </w:tcPr>
          <w:p>
            <w:pPr>
              <w:pStyle w:val="12"/>
              <w:rPr>
                <w:rFonts w:ascii="Times New Roman"/>
                <w:sz w:val="26"/>
              </w:rPr>
            </w:pPr>
          </w:p>
        </w:tc>
        <w:tc>
          <w:tcPr>
            <w:tcW w:w="800" w:type="dxa"/>
          </w:tcPr>
          <w:p>
            <w:pPr>
              <w:pStyle w:val="12"/>
              <w:rPr>
                <w:rFonts w:ascii="Times New Roman"/>
                <w:sz w:val="26"/>
              </w:rPr>
            </w:pPr>
          </w:p>
        </w:tc>
        <w:tc>
          <w:tcPr>
            <w:tcW w:w="519" w:type="dxa"/>
          </w:tcPr>
          <w:p>
            <w:pPr>
              <w:pStyle w:val="12"/>
              <w:rPr>
                <w:rFonts w:ascii="Times New Roman"/>
                <w:sz w:val="26"/>
              </w:rPr>
            </w:pPr>
          </w:p>
        </w:tc>
        <w:tc>
          <w:tcPr>
            <w:tcW w:w="1181" w:type="dxa"/>
          </w:tcPr>
          <w:p>
            <w:pPr>
              <w:pStyle w:val="12"/>
              <w:rPr>
                <w:rFonts w:ascii="Times New Roman"/>
                <w:sz w:val="26"/>
              </w:rPr>
            </w:pPr>
          </w:p>
        </w:tc>
        <w:tc>
          <w:tcPr>
            <w:tcW w:w="519" w:type="dxa"/>
          </w:tcPr>
          <w:p>
            <w:pPr>
              <w:pStyle w:val="12"/>
              <w:rPr>
                <w:rFonts w:ascii="Times New Roman"/>
                <w:sz w:val="26"/>
              </w:rPr>
            </w:pPr>
          </w:p>
        </w:tc>
        <w:tc>
          <w:tcPr>
            <w:tcW w:w="541" w:type="dxa"/>
          </w:tcPr>
          <w:p>
            <w:pPr>
              <w:pStyle w:val="12"/>
              <w:rPr>
                <w:rFonts w:ascii="Times New Roman"/>
                <w:sz w:val="26"/>
              </w:rPr>
            </w:pPr>
          </w:p>
        </w:tc>
        <w:tc>
          <w:tcPr>
            <w:tcW w:w="572" w:type="dxa"/>
          </w:tcPr>
          <w:p>
            <w:pPr>
              <w:pStyle w:val="12"/>
              <w:rPr>
                <w:rFonts w:ascii="Times New Roman"/>
                <w:sz w:val="26"/>
              </w:rPr>
            </w:pPr>
          </w:p>
        </w:tc>
        <w:tc>
          <w:tcPr>
            <w:tcW w:w="1086" w:type="dxa"/>
          </w:tcPr>
          <w:p>
            <w:pPr>
              <w:pStyle w:val="12"/>
              <w:rPr>
                <w:rFonts w:ascii="Times New Roman"/>
                <w:sz w:val="26"/>
              </w:rPr>
            </w:pPr>
          </w:p>
        </w:tc>
        <w:tc>
          <w:tcPr>
            <w:tcW w:w="584" w:type="dxa"/>
          </w:tcPr>
          <w:p>
            <w:pPr>
              <w:pStyle w:val="12"/>
              <w:rPr>
                <w:rFonts w:ascii="Times New Roman"/>
                <w:sz w:val="26"/>
              </w:rPr>
            </w:pPr>
          </w:p>
        </w:tc>
        <w:tc>
          <w:tcPr>
            <w:tcW w:w="735" w:type="dxa"/>
          </w:tcPr>
          <w:p>
            <w:pPr>
              <w:pStyle w:val="12"/>
              <w:rPr>
                <w:rFonts w:ascii="Times New Roman"/>
                <w:sz w:val="26"/>
              </w:rPr>
            </w:pPr>
          </w:p>
        </w:tc>
        <w:tc>
          <w:tcPr>
            <w:tcW w:w="730" w:type="dxa"/>
          </w:tcPr>
          <w:p>
            <w:pPr>
              <w:pStyle w:val="12"/>
              <w:rPr>
                <w:rFonts w:ascii="Times New Roman"/>
                <w:sz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03" w:hRule="atLeast"/>
        </w:trPr>
        <w:tc>
          <w:tcPr>
            <w:tcW w:w="571" w:type="dxa"/>
          </w:tcPr>
          <w:p>
            <w:pPr>
              <w:pStyle w:val="12"/>
              <w:spacing w:before="38"/>
              <w:ind w:left="112"/>
              <w:rPr>
                <w:rFonts w:ascii="Times New Roman"/>
                <w:sz w:val="21"/>
              </w:rPr>
            </w:pPr>
            <w:r>
              <w:rPr>
                <w:rFonts w:ascii="Times New Roman"/>
                <w:w w:val="100"/>
                <w:sz w:val="21"/>
              </w:rPr>
              <w:t>4</w:t>
            </w:r>
          </w:p>
        </w:tc>
        <w:tc>
          <w:tcPr>
            <w:tcW w:w="734" w:type="dxa"/>
          </w:tcPr>
          <w:p>
            <w:pPr>
              <w:pStyle w:val="12"/>
              <w:rPr>
                <w:rFonts w:ascii="Times New Roman"/>
                <w:sz w:val="26"/>
              </w:rPr>
            </w:pPr>
          </w:p>
        </w:tc>
        <w:tc>
          <w:tcPr>
            <w:tcW w:w="734" w:type="dxa"/>
          </w:tcPr>
          <w:p>
            <w:pPr>
              <w:pStyle w:val="12"/>
              <w:rPr>
                <w:rFonts w:ascii="Times New Roman"/>
                <w:sz w:val="26"/>
              </w:rPr>
            </w:pPr>
          </w:p>
        </w:tc>
        <w:tc>
          <w:tcPr>
            <w:tcW w:w="1020" w:type="dxa"/>
          </w:tcPr>
          <w:p>
            <w:pPr>
              <w:pStyle w:val="12"/>
              <w:rPr>
                <w:rFonts w:ascii="Times New Roman"/>
                <w:sz w:val="26"/>
              </w:rPr>
            </w:pPr>
          </w:p>
        </w:tc>
        <w:tc>
          <w:tcPr>
            <w:tcW w:w="1157" w:type="dxa"/>
          </w:tcPr>
          <w:p>
            <w:pPr>
              <w:pStyle w:val="12"/>
              <w:rPr>
                <w:rFonts w:ascii="Times New Roman"/>
                <w:sz w:val="26"/>
              </w:rPr>
            </w:pPr>
          </w:p>
        </w:tc>
        <w:tc>
          <w:tcPr>
            <w:tcW w:w="732" w:type="dxa"/>
          </w:tcPr>
          <w:p>
            <w:pPr>
              <w:pStyle w:val="12"/>
              <w:rPr>
                <w:rFonts w:ascii="Times New Roman"/>
                <w:sz w:val="26"/>
              </w:rPr>
            </w:pPr>
          </w:p>
        </w:tc>
        <w:tc>
          <w:tcPr>
            <w:tcW w:w="667" w:type="dxa"/>
          </w:tcPr>
          <w:p>
            <w:pPr>
              <w:pStyle w:val="12"/>
              <w:rPr>
                <w:rFonts w:ascii="Times New Roman"/>
                <w:sz w:val="26"/>
              </w:rPr>
            </w:pPr>
          </w:p>
        </w:tc>
        <w:tc>
          <w:tcPr>
            <w:tcW w:w="773" w:type="dxa"/>
          </w:tcPr>
          <w:p>
            <w:pPr>
              <w:pStyle w:val="12"/>
              <w:rPr>
                <w:rFonts w:ascii="Times New Roman"/>
                <w:sz w:val="26"/>
              </w:rPr>
            </w:pPr>
          </w:p>
        </w:tc>
        <w:tc>
          <w:tcPr>
            <w:tcW w:w="514" w:type="dxa"/>
          </w:tcPr>
          <w:p>
            <w:pPr>
              <w:pStyle w:val="12"/>
              <w:rPr>
                <w:rFonts w:ascii="Times New Roman"/>
                <w:sz w:val="26"/>
              </w:rPr>
            </w:pPr>
          </w:p>
        </w:tc>
        <w:tc>
          <w:tcPr>
            <w:tcW w:w="800" w:type="dxa"/>
          </w:tcPr>
          <w:p>
            <w:pPr>
              <w:pStyle w:val="12"/>
              <w:rPr>
                <w:rFonts w:ascii="Times New Roman"/>
                <w:sz w:val="26"/>
              </w:rPr>
            </w:pPr>
          </w:p>
        </w:tc>
        <w:tc>
          <w:tcPr>
            <w:tcW w:w="519" w:type="dxa"/>
          </w:tcPr>
          <w:p>
            <w:pPr>
              <w:pStyle w:val="12"/>
              <w:rPr>
                <w:rFonts w:ascii="Times New Roman"/>
                <w:sz w:val="26"/>
              </w:rPr>
            </w:pPr>
          </w:p>
        </w:tc>
        <w:tc>
          <w:tcPr>
            <w:tcW w:w="1181" w:type="dxa"/>
          </w:tcPr>
          <w:p>
            <w:pPr>
              <w:pStyle w:val="12"/>
              <w:rPr>
                <w:rFonts w:ascii="Times New Roman"/>
                <w:sz w:val="26"/>
              </w:rPr>
            </w:pPr>
          </w:p>
        </w:tc>
        <w:tc>
          <w:tcPr>
            <w:tcW w:w="519" w:type="dxa"/>
          </w:tcPr>
          <w:p>
            <w:pPr>
              <w:pStyle w:val="12"/>
              <w:rPr>
                <w:rFonts w:ascii="Times New Roman"/>
                <w:sz w:val="26"/>
              </w:rPr>
            </w:pPr>
          </w:p>
        </w:tc>
        <w:tc>
          <w:tcPr>
            <w:tcW w:w="541" w:type="dxa"/>
          </w:tcPr>
          <w:p>
            <w:pPr>
              <w:pStyle w:val="12"/>
              <w:rPr>
                <w:rFonts w:ascii="Times New Roman"/>
                <w:sz w:val="26"/>
              </w:rPr>
            </w:pPr>
          </w:p>
        </w:tc>
        <w:tc>
          <w:tcPr>
            <w:tcW w:w="572" w:type="dxa"/>
          </w:tcPr>
          <w:p>
            <w:pPr>
              <w:pStyle w:val="12"/>
              <w:rPr>
                <w:rFonts w:ascii="Times New Roman"/>
                <w:sz w:val="26"/>
              </w:rPr>
            </w:pPr>
          </w:p>
        </w:tc>
        <w:tc>
          <w:tcPr>
            <w:tcW w:w="1086" w:type="dxa"/>
          </w:tcPr>
          <w:p>
            <w:pPr>
              <w:pStyle w:val="12"/>
              <w:rPr>
                <w:rFonts w:ascii="Times New Roman"/>
                <w:sz w:val="26"/>
              </w:rPr>
            </w:pPr>
          </w:p>
        </w:tc>
        <w:tc>
          <w:tcPr>
            <w:tcW w:w="584" w:type="dxa"/>
          </w:tcPr>
          <w:p>
            <w:pPr>
              <w:pStyle w:val="12"/>
              <w:rPr>
                <w:rFonts w:ascii="Times New Roman"/>
                <w:sz w:val="26"/>
              </w:rPr>
            </w:pPr>
          </w:p>
        </w:tc>
        <w:tc>
          <w:tcPr>
            <w:tcW w:w="735" w:type="dxa"/>
          </w:tcPr>
          <w:p>
            <w:pPr>
              <w:pStyle w:val="12"/>
              <w:rPr>
                <w:rFonts w:ascii="Times New Roman"/>
                <w:sz w:val="26"/>
              </w:rPr>
            </w:pPr>
          </w:p>
        </w:tc>
        <w:tc>
          <w:tcPr>
            <w:tcW w:w="730" w:type="dxa"/>
          </w:tcPr>
          <w:p>
            <w:pPr>
              <w:pStyle w:val="12"/>
              <w:rPr>
                <w:rFonts w:ascii="Times New Roman"/>
                <w:sz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96" w:hRule="atLeast"/>
        </w:trPr>
        <w:tc>
          <w:tcPr>
            <w:tcW w:w="571" w:type="dxa"/>
          </w:tcPr>
          <w:p>
            <w:pPr>
              <w:pStyle w:val="12"/>
              <w:spacing w:before="34"/>
              <w:ind w:left="112"/>
              <w:rPr>
                <w:rFonts w:ascii="Times New Roman"/>
                <w:sz w:val="21"/>
              </w:rPr>
            </w:pPr>
            <w:r>
              <w:rPr>
                <w:rFonts w:ascii="Times New Roman"/>
                <w:w w:val="100"/>
                <w:sz w:val="21"/>
              </w:rPr>
              <w:t>5</w:t>
            </w:r>
          </w:p>
        </w:tc>
        <w:tc>
          <w:tcPr>
            <w:tcW w:w="734" w:type="dxa"/>
          </w:tcPr>
          <w:p>
            <w:pPr>
              <w:pStyle w:val="12"/>
              <w:rPr>
                <w:rFonts w:ascii="Times New Roman"/>
                <w:sz w:val="26"/>
              </w:rPr>
            </w:pPr>
          </w:p>
        </w:tc>
        <w:tc>
          <w:tcPr>
            <w:tcW w:w="734" w:type="dxa"/>
          </w:tcPr>
          <w:p>
            <w:pPr>
              <w:pStyle w:val="12"/>
              <w:rPr>
                <w:rFonts w:ascii="Times New Roman"/>
                <w:sz w:val="26"/>
              </w:rPr>
            </w:pPr>
          </w:p>
        </w:tc>
        <w:tc>
          <w:tcPr>
            <w:tcW w:w="1020" w:type="dxa"/>
          </w:tcPr>
          <w:p>
            <w:pPr>
              <w:pStyle w:val="12"/>
              <w:rPr>
                <w:rFonts w:ascii="Times New Roman"/>
                <w:sz w:val="26"/>
              </w:rPr>
            </w:pPr>
          </w:p>
        </w:tc>
        <w:tc>
          <w:tcPr>
            <w:tcW w:w="1157" w:type="dxa"/>
          </w:tcPr>
          <w:p>
            <w:pPr>
              <w:pStyle w:val="12"/>
              <w:rPr>
                <w:rFonts w:ascii="Times New Roman"/>
                <w:sz w:val="26"/>
              </w:rPr>
            </w:pPr>
          </w:p>
        </w:tc>
        <w:tc>
          <w:tcPr>
            <w:tcW w:w="732" w:type="dxa"/>
          </w:tcPr>
          <w:p>
            <w:pPr>
              <w:pStyle w:val="12"/>
              <w:rPr>
                <w:rFonts w:ascii="Times New Roman"/>
                <w:sz w:val="26"/>
              </w:rPr>
            </w:pPr>
          </w:p>
        </w:tc>
        <w:tc>
          <w:tcPr>
            <w:tcW w:w="667" w:type="dxa"/>
          </w:tcPr>
          <w:p>
            <w:pPr>
              <w:pStyle w:val="12"/>
              <w:rPr>
                <w:rFonts w:ascii="Times New Roman"/>
                <w:sz w:val="26"/>
              </w:rPr>
            </w:pPr>
          </w:p>
        </w:tc>
        <w:tc>
          <w:tcPr>
            <w:tcW w:w="773" w:type="dxa"/>
          </w:tcPr>
          <w:p>
            <w:pPr>
              <w:pStyle w:val="12"/>
              <w:rPr>
                <w:rFonts w:ascii="Times New Roman"/>
                <w:sz w:val="26"/>
              </w:rPr>
            </w:pPr>
          </w:p>
        </w:tc>
        <w:tc>
          <w:tcPr>
            <w:tcW w:w="514" w:type="dxa"/>
          </w:tcPr>
          <w:p>
            <w:pPr>
              <w:pStyle w:val="12"/>
              <w:rPr>
                <w:rFonts w:ascii="Times New Roman"/>
                <w:sz w:val="26"/>
              </w:rPr>
            </w:pPr>
          </w:p>
        </w:tc>
        <w:tc>
          <w:tcPr>
            <w:tcW w:w="800" w:type="dxa"/>
          </w:tcPr>
          <w:p>
            <w:pPr>
              <w:pStyle w:val="12"/>
              <w:rPr>
                <w:rFonts w:ascii="Times New Roman"/>
                <w:sz w:val="26"/>
              </w:rPr>
            </w:pPr>
          </w:p>
        </w:tc>
        <w:tc>
          <w:tcPr>
            <w:tcW w:w="519" w:type="dxa"/>
          </w:tcPr>
          <w:p>
            <w:pPr>
              <w:pStyle w:val="12"/>
              <w:rPr>
                <w:rFonts w:ascii="Times New Roman"/>
                <w:sz w:val="26"/>
              </w:rPr>
            </w:pPr>
          </w:p>
        </w:tc>
        <w:tc>
          <w:tcPr>
            <w:tcW w:w="1181" w:type="dxa"/>
          </w:tcPr>
          <w:p>
            <w:pPr>
              <w:pStyle w:val="12"/>
              <w:rPr>
                <w:rFonts w:ascii="Times New Roman"/>
                <w:sz w:val="26"/>
              </w:rPr>
            </w:pPr>
          </w:p>
        </w:tc>
        <w:tc>
          <w:tcPr>
            <w:tcW w:w="519" w:type="dxa"/>
          </w:tcPr>
          <w:p>
            <w:pPr>
              <w:pStyle w:val="12"/>
              <w:rPr>
                <w:rFonts w:ascii="Times New Roman"/>
                <w:sz w:val="26"/>
              </w:rPr>
            </w:pPr>
          </w:p>
        </w:tc>
        <w:tc>
          <w:tcPr>
            <w:tcW w:w="541" w:type="dxa"/>
          </w:tcPr>
          <w:p>
            <w:pPr>
              <w:pStyle w:val="12"/>
              <w:rPr>
                <w:rFonts w:ascii="Times New Roman"/>
                <w:sz w:val="26"/>
              </w:rPr>
            </w:pPr>
          </w:p>
        </w:tc>
        <w:tc>
          <w:tcPr>
            <w:tcW w:w="572" w:type="dxa"/>
          </w:tcPr>
          <w:p>
            <w:pPr>
              <w:pStyle w:val="12"/>
              <w:rPr>
                <w:rFonts w:ascii="Times New Roman"/>
                <w:sz w:val="26"/>
              </w:rPr>
            </w:pPr>
          </w:p>
        </w:tc>
        <w:tc>
          <w:tcPr>
            <w:tcW w:w="1086" w:type="dxa"/>
          </w:tcPr>
          <w:p>
            <w:pPr>
              <w:pStyle w:val="12"/>
              <w:rPr>
                <w:rFonts w:ascii="Times New Roman"/>
                <w:sz w:val="26"/>
              </w:rPr>
            </w:pPr>
          </w:p>
        </w:tc>
        <w:tc>
          <w:tcPr>
            <w:tcW w:w="584" w:type="dxa"/>
          </w:tcPr>
          <w:p>
            <w:pPr>
              <w:pStyle w:val="12"/>
              <w:rPr>
                <w:rFonts w:ascii="Times New Roman"/>
                <w:sz w:val="26"/>
              </w:rPr>
            </w:pPr>
          </w:p>
        </w:tc>
        <w:tc>
          <w:tcPr>
            <w:tcW w:w="735" w:type="dxa"/>
          </w:tcPr>
          <w:p>
            <w:pPr>
              <w:pStyle w:val="12"/>
              <w:rPr>
                <w:rFonts w:ascii="Times New Roman"/>
                <w:sz w:val="26"/>
              </w:rPr>
            </w:pPr>
          </w:p>
        </w:tc>
        <w:tc>
          <w:tcPr>
            <w:tcW w:w="730" w:type="dxa"/>
          </w:tcPr>
          <w:p>
            <w:pPr>
              <w:pStyle w:val="12"/>
              <w:rPr>
                <w:rFonts w:ascii="Times New Roman"/>
                <w:sz w:val="26"/>
              </w:rPr>
            </w:pPr>
          </w:p>
        </w:tc>
      </w:tr>
    </w:tbl>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before="2"/>
        <w:rPr>
          <w:sz w:val="29"/>
        </w:rPr>
      </w:pPr>
    </w:p>
    <w:p>
      <w:pPr>
        <w:spacing w:before="69"/>
        <w:ind w:left="664" w:right="0" w:firstLine="0"/>
        <w:jc w:val="left"/>
        <w:rPr>
          <w:sz w:val="27"/>
        </w:rPr>
      </w:pPr>
      <w:r>
        <w:rPr>
          <w:w w:val="105"/>
          <w:sz w:val="27"/>
        </w:rPr>
        <w:t>—30—</w:t>
      </w:r>
    </w:p>
    <w:sectPr>
      <w:type w:val="continuous"/>
      <w:pgSz w:w="16840" w:h="11900" w:orient="landscape"/>
      <w:pgMar w:top="1600" w:right="560" w:bottom="280" w:left="186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88384" behindDoc="1" locked="0" layoutInCell="1" allowOverlap="1">
              <wp:simplePos x="0" y="0"/>
              <wp:positionH relativeFrom="page">
                <wp:posOffset>1224280</wp:posOffset>
              </wp:positionH>
              <wp:positionV relativeFrom="page">
                <wp:posOffset>9616440</wp:posOffset>
              </wp:positionV>
              <wp:extent cx="467360" cy="202565"/>
              <wp:effectExtent l="0" t="0" r="0" b="0"/>
              <wp:wrapNone/>
              <wp:docPr id="131" name="文本框 1"/>
              <wp:cNvGraphicFramePr/>
              <a:graphic xmlns:a="http://schemas.openxmlformats.org/drawingml/2006/main">
                <a:graphicData uri="http://schemas.microsoft.com/office/word/2010/wordprocessingShape">
                  <wps:wsp>
                    <wps:cNvSpPr txBox="1"/>
                    <wps:spPr>
                      <a:xfrm>
                        <a:off x="0" y="0"/>
                        <a:ext cx="467360" cy="202565"/>
                      </a:xfrm>
                      <a:prstGeom prst="rect">
                        <a:avLst/>
                      </a:prstGeom>
                      <a:noFill/>
                      <a:ln>
                        <a:noFill/>
                      </a:ln>
                    </wps:spPr>
                    <wps:txbx>
                      <w:txbxContent>
                        <w:p>
                          <w:pPr>
                            <w:pStyle w:val="7"/>
                            <w:spacing w:line="318" w:lineRule="exact"/>
                            <w:ind w:left="20"/>
                          </w:pPr>
                          <w:r>
                            <w:t>—</w:t>
                          </w:r>
                          <w:r>
                            <w:fldChar w:fldCharType="begin"/>
                          </w:r>
                          <w:r>
                            <w:instrText xml:space="preserve"> PAGE </w:instrText>
                          </w:r>
                          <w:r>
                            <w:fldChar w:fldCharType="separate"/>
                          </w:r>
                          <w:r>
                            <w:t>2</w:t>
                          </w:r>
                          <w:r>
                            <w:fldChar w:fldCharType="end"/>
                          </w:r>
                          <w:r>
                            <w:t>—</w:t>
                          </w:r>
                        </w:p>
                      </w:txbxContent>
                    </wps:txbx>
                    <wps:bodyPr lIns="0" tIns="0" rIns="0" bIns="0" upright="1"/>
                  </wps:wsp>
                </a:graphicData>
              </a:graphic>
            </wp:anchor>
          </w:drawing>
        </mc:Choice>
        <mc:Fallback>
          <w:pict>
            <v:shape id="文本框 1" o:spid="_x0000_s1026" o:spt="202" type="#_x0000_t202" style="position:absolute;left:0pt;margin-left:96.4pt;margin-top:757.2pt;height:15.95pt;width:36.8pt;mso-position-horizontal-relative:page;mso-position-vertical-relative:page;z-index:-253828096;mso-width-relative:page;mso-height-relative:page;" filled="f" stroked="f" coordsize="21600,21600" o:gfxdata="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KzT3Q3aAAAADQEAAA8AAAAA&#10;AAAAAQAgAAAAIgAAAGRycy9kb3ducmV2LnhtbFBLAQIUABQAAAAIAIdO4kB2WiIXoAEAACUDAAAO&#10;AAAAAAAAAAEAIAAAACkBAABkcnMvZTJvRG9jLnhtbFBLBQYAAAAABgAGAFkBAAA7BQAAAAA=&#10;">
              <v:fill on="f" focussize="0,0"/>
              <v:stroke on="f"/>
              <v:imagedata o:title=""/>
              <o:lock v:ext="edit" aspectratio="f"/>
              <v:textbox inset="0mm,0mm,0mm,0mm">
                <w:txbxContent>
                  <w:p>
                    <w:pPr>
                      <w:pStyle w:val="7"/>
                      <w:spacing w:line="318" w:lineRule="exact"/>
                      <w:ind w:left="20"/>
                    </w:pPr>
                    <w:r>
                      <w:t>—</w:t>
                    </w:r>
                    <w:r>
                      <w:fldChar w:fldCharType="begin"/>
                    </w:r>
                    <w:r>
                      <w:instrText xml:space="preserve"> PAGE </w:instrText>
                    </w:r>
                    <w:r>
                      <w:fldChar w:fldCharType="separate"/>
                    </w:r>
                    <w:r>
                      <w:t>2</w:t>
                    </w:r>
                    <w:r>
                      <w:fldChar w:fldCharType="end"/>
                    </w:r>
                    <w:r>
                      <w:t>—</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5552" behindDoc="1" locked="0" layoutInCell="1" allowOverlap="1">
              <wp:simplePos x="0" y="0"/>
              <wp:positionH relativeFrom="page">
                <wp:posOffset>1226185</wp:posOffset>
              </wp:positionH>
              <wp:positionV relativeFrom="page">
                <wp:posOffset>9616440</wp:posOffset>
              </wp:positionV>
              <wp:extent cx="555625" cy="202565"/>
              <wp:effectExtent l="0" t="0" r="0" b="0"/>
              <wp:wrapNone/>
              <wp:docPr id="138" name="文本框 8"/>
              <wp:cNvGraphicFramePr/>
              <a:graphic xmlns:a="http://schemas.openxmlformats.org/drawingml/2006/main">
                <a:graphicData uri="http://schemas.microsoft.com/office/word/2010/wordprocessingShape">
                  <wps:wsp>
                    <wps:cNvSpPr txBox="1"/>
                    <wps:spPr>
                      <a:xfrm>
                        <a:off x="0" y="0"/>
                        <a:ext cx="555625" cy="202565"/>
                      </a:xfrm>
                      <a:prstGeom prst="rect">
                        <a:avLst/>
                      </a:prstGeom>
                      <a:noFill/>
                      <a:ln>
                        <a:noFill/>
                      </a:ln>
                    </wps:spPr>
                    <wps:txbx>
                      <w:txbxContent>
                        <w:p>
                          <w:pPr>
                            <w:pStyle w:val="7"/>
                            <w:spacing w:line="318" w:lineRule="exact"/>
                            <w:ind w:left="20"/>
                          </w:pPr>
                          <w:r>
                            <w:t>—</w:t>
                          </w:r>
                          <w:r>
                            <w:fldChar w:fldCharType="begin"/>
                          </w:r>
                          <w:r>
                            <w:instrText xml:space="preserve"> PAGE </w:instrText>
                          </w:r>
                          <w:r>
                            <w:fldChar w:fldCharType="separate"/>
                          </w:r>
                          <w:r>
                            <w:t>20</w:t>
                          </w:r>
                          <w:r>
                            <w:fldChar w:fldCharType="end"/>
                          </w:r>
                          <w:r>
                            <w:t>—</w:t>
                          </w:r>
                        </w:p>
                      </w:txbxContent>
                    </wps:txbx>
                    <wps:bodyPr lIns="0" tIns="0" rIns="0" bIns="0" upright="1"/>
                  </wps:wsp>
                </a:graphicData>
              </a:graphic>
            </wp:anchor>
          </w:drawing>
        </mc:Choice>
        <mc:Fallback>
          <w:pict>
            <v:shape id="文本框 8" o:spid="_x0000_s1026" o:spt="202" type="#_x0000_t202" style="position:absolute;left:0pt;margin-left:96.55pt;margin-top:757.2pt;height:15.95pt;width:43.75pt;mso-position-horizontal-relative:page;mso-position-vertical-relative:page;z-index:-253820928;mso-width-relative:page;mso-height-relative:page;" filled="f" stroked="f" coordsize="21600,21600" o:gfxdata="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1Lzol9sAAAANAQAADwAAAAAA&#10;AAABACAAAAAiAAAAZHJzL2Rvd25yZXYueG1sUEsBAhQAFAAAAAgAh07iQNOSySGeAQAAJQMAAA4A&#10;AAAAAAAAAQAgAAAAKgEAAGRycy9lMm9Eb2MueG1sUEsFBgAAAAAGAAYAWQEAADoFAAAAAA==&#10;">
              <v:fill on="f" focussize="0,0"/>
              <v:stroke on="f"/>
              <v:imagedata o:title=""/>
              <o:lock v:ext="edit" aspectratio="f"/>
              <v:textbox inset="0mm,0mm,0mm,0mm">
                <w:txbxContent>
                  <w:p>
                    <w:pPr>
                      <w:pStyle w:val="7"/>
                      <w:spacing w:line="318" w:lineRule="exact"/>
                      <w:ind w:left="20"/>
                    </w:pPr>
                    <w:r>
                      <w:t>—</w:t>
                    </w:r>
                    <w:r>
                      <w:fldChar w:fldCharType="begin"/>
                    </w:r>
                    <w:r>
                      <w:instrText xml:space="preserve"> PAGE </w:instrText>
                    </w:r>
                    <w:r>
                      <w:fldChar w:fldCharType="separate"/>
                    </w:r>
                    <w:r>
                      <w:t>20</w:t>
                    </w:r>
                    <w:r>
                      <w:fldChar w:fldCharType="end"/>
                    </w:r>
                    <w:r>
                      <w:t>—</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7600" behindDoc="1" locked="0" layoutInCell="1" allowOverlap="1">
              <wp:simplePos x="0" y="0"/>
              <wp:positionH relativeFrom="page">
                <wp:posOffset>5590540</wp:posOffset>
              </wp:positionH>
              <wp:positionV relativeFrom="page">
                <wp:posOffset>9701530</wp:posOffset>
              </wp:positionV>
              <wp:extent cx="555625" cy="202565"/>
              <wp:effectExtent l="0" t="0" r="0" b="0"/>
              <wp:wrapNone/>
              <wp:docPr id="140" name="文本框 10"/>
              <wp:cNvGraphicFramePr/>
              <a:graphic xmlns:a="http://schemas.openxmlformats.org/drawingml/2006/main">
                <a:graphicData uri="http://schemas.microsoft.com/office/word/2010/wordprocessingShape">
                  <wps:wsp>
                    <wps:cNvSpPr txBox="1"/>
                    <wps:spPr>
                      <a:xfrm>
                        <a:off x="0" y="0"/>
                        <a:ext cx="555625" cy="202565"/>
                      </a:xfrm>
                      <a:prstGeom prst="rect">
                        <a:avLst/>
                      </a:prstGeom>
                      <a:noFill/>
                      <a:ln>
                        <a:noFill/>
                      </a:ln>
                    </wps:spPr>
                    <wps:txbx>
                      <w:txbxContent>
                        <w:p>
                          <w:pPr>
                            <w:pStyle w:val="7"/>
                            <w:spacing w:line="318" w:lineRule="exact"/>
                            <w:ind w:left="20"/>
                          </w:pPr>
                          <w:r>
                            <w:t>—29—</w:t>
                          </w:r>
                        </w:p>
                      </w:txbxContent>
                    </wps:txbx>
                    <wps:bodyPr lIns="0" tIns="0" rIns="0" bIns="0" upright="1"/>
                  </wps:wsp>
                </a:graphicData>
              </a:graphic>
            </wp:anchor>
          </w:drawing>
        </mc:Choice>
        <mc:Fallback>
          <w:pict>
            <v:shape id="文本框 10" o:spid="_x0000_s1026" o:spt="202" type="#_x0000_t202" style="position:absolute;left:0pt;margin-left:440.2pt;margin-top:763.9pt;height:15.95pt;width:43.75pt;mso-position-horizontal-relative:page;mso-position-vertical-relative:page;z-index:-253818880;mso-width-relative:page;mso-height-relative:page;" filled="f" stroked="f" coordsize="21600,21600" o:gfxdata="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ixW0y2gAAAA0BAAAPAAAAAAAA&#10;AAEAIAAAACIAAABkcnMvZG93bnJldi54bWxQSwECFAAUAAAACACHTuJAlXuWgZ4BAAAmAwAADgAA&#10;AAAAAAABACAAAAApAQAAZHJzL2Uyb0RvYy54bWxQSwUGAAAAAAYABgBZAQAAOQUAAAAA&#10;">
              <v:fill on="f" focussize="0,0"/>
              <v:stroke on="f"/>
              <v:imagedata o:title=""/>
              <o:lock v:ext="edit" aspectratio="f"/>
              <v:textbox inset="0mm,0mm,0mm,0mm">
                <w:txbxContent>
                  <w:p>
                    <w:pPr>
                      <w:pStyle w:val="7"/>
                      <w:spacing w:line="318" w:lineRule="exact"/>
                      <w:ind w:left="20"/>
                    </w:pPr>
                    <w:r>
                      <w:t>—29—</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0432" behindDoc="1" locked="0" layoutInCell="1" allowOverlap="1">
              <wp:simplePos x="0" y="0"/>
              <wp:positionH relativeFrom="page">
                <wp:posOffset>5848350</wp:posOffset>
              </wp:positionH>
              <wp:positionV relativeFrom="page">
                <wp:posOffset>9605645</wp:posOffset>
              </wp:positionV>
              <wp:extent cx="467360" cy="202565"/>
              <wp:effectExtent l="0" t="0" r="0" b="0"/>
              <wp:wrapNone/>
              <wp:docPr id="133" name="文本框 3"/>
              <wp:cNvGraphicFramePr/>
              <a:graphic xmlns:a="http://schemas.openxmlformats.org/drawingml/2006/main">
                <a:graphicData uri="http://schemas.microsoft.com/office/word/2010/wordprocessingShape">
                  <wps:wsp>
                    <wps:cNvSpPr txBox="1"/>
                    <wps:spPr>
                      <a:xfrm>
                        <a:off x="0" y="0"/>
                        <a:ext cx="467360" cy="202565"/>
                      </a:xfrm>
                      <a:prstGeom prst="rect">
                        <a:avLst/>
                      </a:prstGeom>
                      <a:noFill/>
                      <a:ln>
                        <a:noFill/>
                      </a:ln>
                    </wps:spPr>
                    <wps:txbx>
                      <w:txbxContent>
                        <w:p>
                          <w:pPr>
                            <w:pStyle w:val="7"/>
                            <w:spacing w:line="318" w:lineRule="exact"/>
                            <w:ind w:left="20"/>
                          </w:pPr>
                          <w:r>
                            <w:t>—5—</w:t>
                          </w:r>
                        </w:p>
                      </w:txbxContent>
                    </wps:txbx>
                    <wps:bodyPr lIns="0" tIns="0" rIns="0" bIns="0" upright="1"/>
                  </wps:wsp>
                </a:graphicData>
              </a:graphic>
            </wp:anchor>
          </w:drawing>
        </mc:Choice>
        <mc:Fallback>
          <w:pict>
            <v:shape id="文本框 3" o:spid="_x0000_s1026" o:spt="202" type="#_x0000_t202" style="position:absolute;left:0pt;margin-left:460.5pt;margin-top:756.35pt;height:15.95pt;width:36.8pt;mso-position-horizontal-relative:page;mso-position-vertical-relative:page;z-index:-253826048;mso-width-relative:page;mso-height-relative:page;" filled="f" stroked="f" coordsize="21600,21600" o:gfxdata="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Lh0jXbAAAADQEAAA8AAAAA&#10;AAAAAQAgAAAAIgAAAGRycy9kb3ducmV2LnhtbFBLAQIUABQAAAAIAIdO4kDdvwCKnwEAACUDAAAO&#10;AAAAAAAAAAEAIAAAACoBAABkcnMvZTJvRG9jLnhtbFBLBQYAAAAABgAGAFkBAAA7BQAAAAA=&#10;">
              <v:fill on="f" focussize="0,0"/>
              <v:stroke on="f"/>
              <v:imagedata o:title=""/>
              <o:lock v:ext="edit" aspectratio="f"/>
              <v:textbox inset="0mm,0mm,0mm,0mm">
                <w:txbxContent>
                  <w:p>
                    <w:pPr>
                      <w:pStyle w:val="7"/>
                      <w:spacing w:line="318" w:lineRule="exact"/>
                      <w:ind w:left="20"/>
                    </w:pPr>
                    <w:r>
                      <w:t>—5—</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89408" behindDoc="1" locked="0" layoutInCell="1" allowOverlap="1">
              <wp:simplePos x="0" y="0"/>
              <wp:positionH relativeFrom="page">
                <wp:posOffset>1226185</wp:posOffset>
              </wp:positionH>
              <wp:positionV relativeFrom="page">
                <wp:posOffset>9616440</wp:posOffset>
              </wp:positionV>
              <wp:extent cx="465455" cy="202565"/>
              <wp:effectExtent l="0" t="0" r="0" b="0"/>
              <wp:wrapNone/>
              <wp:docPr id="132" name="文本框 2"/>
              <wp:cNvGraphicFramePr/>
              <a:graphic xmlns:a="http://schemas.openxmlformats.org/drawingml/2006/main">
                <a:graphicData uri="http://schemas.microsoft.com/office/word/2010/wordprocessingShape">
                  <wps:wsp>
                    <wps:cNvSpPr txBox="1"/>
                    <wps:spPr>
                      <a:xfrm>
                        <a:off x="0" y="0"/>
                        <a:ext cx="465455" cy="202565"/>
                      </a:xfrm>
                      <a:prstGeom prst="rect">
                        <a:avLst/>
                      </a:prstGeom>
                      <a:noFill/>
                      <a:ln>
                        <a:noFill/>
                      </a:ln>
                    </wps:spPr>
                    <wps:txbx>
                      <w:txbxContent>
                        <w:p>
                          <w:pPr>
                            <w:pStyle w:val="7"/>
                            <w:spacing w:line="318" w:lineRule="exact"/>
                            <w:ind w:left="20"/>
                          </w:pPr>
                          <w:r>
                            <w:t>—</w:t>
                          </w:r>
                          <w:r>
                            <w:fldChar w:fldCharType="begin"/>
                          </w:r>
                          <w:r>
                            <w:instrText xml:space="preserve"> PAGE </w:instrText>
                          </w:r>
                          <w:r>
                            <w:fldChar w:fldCharType="separate"/>
                          </w:r>
                          <w:r>
                            <w:t>4</w:t>
                          </w:r>
                          <w:r>
                            <w:fldChar w:fldCharType="end"/>
                          </w:r>
                          <w:r>
                            <w:t>—</w:t>
                          </w:r>
                        </w:p>
                      </w:txbxContent>
                    </wps:txbx>
                    <wps:bodyPr lIns="0" tIns="0" rIns="0" bIns="0" upright="1"/>
                  </wps:wsp>
                </a:graphicData>
              </a:graphic>
            </wp:anchor>
          </w:drawing>
        </mc:Choice>
        <mc:Fallback>
          <w:pict>
            <v:shape id="文本框 2" o:spid="_x0000_s1026" o:spt="202" type="#_x0000_t202" style="position:absolute;left:0pt;margin-left:96.55pt;margin-top:757.2pt;height:15.95pt;width:36.65pt;mso-position-horizontal-relative:page;mso-position-vertical-relative:page;z-index:-253827072;mso-width-relative:page;mso-height-relative:page;" filled="f" stroked="f" coordsize="21600,21600" o:gfxdata="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wnDKidoAAAANAQAADwAAAAAA&#10;AAABACAAAAAiAAAAZHJzL2Rvd25yZXYueG1sUEsBAhQAFAAAAAgAh07iQF6w1qWfAQAAJQMAAA4A&#10;AAAAAAAAAQAgAAAAKQEAAGRycy9lMm9Eb2MueG1sUEsFBgAAAAAGAAYAWQEAADoFAAAAAA==&#10;">
              <v:fill on="f" focussize="0,0"/>
              <v:stroke on="f"/>
              <v:imagedata o:title=""/>
              <o:lock v:ext="edit" aspectratio="f"/>
              <v:textbox inset="0mm,0mm,0mm,0mm">
                <w:txbxContent>
                  <w:p>
                    <w:pPr>
                      <w:pStyle w:val="7"/>
                      <w:spacing w:line="318" w:lineRule="exact"/>
                      <w:ind w:left="20"/>
                    </w:pPr>
                    <w:r>
                      <w:t>—</w:t>
                    </w:r>
                    <w:r>
                      <w:fldChar w:fldCharType="begin"/>
                    </w:r>
                    <w:r>
                      <w:instrText xml:space="preserve"> PAGE </w:instrText>
                    </w:r>
                    <w:r>
                      <w:fldChar w:fldCharType="separate"/>
                    </w:r>
                    <w:r>
                      <w:t>4</w:t>
                    </w:r>
                    <w:r>
                      <w:fldChar w:fldCharType="end"/>
                    </w:r>
                    <w:r>
                      <w:t>—</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1456" behindDoc="1" locked="0" layoutInCell="1" allowOverlap="1">
              <wp:simplePos x="0" y="0"/>
              <wp:positionH relativeFrom="page">
                <wp:posOffset>5849620</wp:posOffset>
              </wp:positionH>
              <wp:positionV relativeFrom="page">
                <wp:posOffset>9605645</wp:posOffset>
              </wp:positionV>
              <wp:extent cx="465455" cy="211455"/>
              <wp:effectExtent l="0" t="0" r="0" b="0"/>
              <wp:wrapNone/>
              <wp:docPr id="134" name="文本框 4"/>
              <wp:cNvGraphicFramePr/>
              <a:graphic xmlns:a="http://schemas.openxmlformats.org/drawingml/2006/main">
                <a:graphicData uri="http://schemas.microsoft.com/office/word/2010/wordprocessingShape">
                  <wps:wsp>
                    <wps:cNvSpPr txBox="1"/>
                    <wps:spPr>
                      <a:xfrm>
                        <a:off x="0" y="0"/>
                        <a:ext cx="465455" cy="211455"/>
                      </a:xfrm>
                      <a:prstGeom prst="rect">
                        <a:avLst/>
                      </a:prstGeom>
                      <a:noFill/>
                      <a:ln>
                        <a:noFill/>
                      </a:ln>
                    </wps:spPr>
                    <wps:txbx>
                      <w:txbxContent>
                        <w:p>
                          <w:pPr>
                            <w:pStyle w:val="7"/>
                            <w:spacing w:line="332" w:lineRule="exact"/>
                            <w:ind w:left="20"/>
                          </w:pPr>
                          <w:r>
                            <w:t>—</w:t>
                          </w:r>
                          <w:r>
                            <w:fldChar w:fldCharType="begin"/>
                          </w:r>
                          <w:r>
                            <w:instrText xml:space="preserve"> PAGE </w:instrText>
                          </w:r>
                          <w:r>
                            <w:fldChar w:fldCharType="separate"/>
                          </w:r>
                          <w:r>
                            <w:t>9</w:t>
                          </w:r>
                          <w:r>
                            <w:fldChar w:fldCharType="end"/>
                          </w:r>
                          <w:r>
                            <w:t>—</w:t>
                          </w:r>
                        </w:p>
                      </w:txbxContent>
                    </wps:txbx>
                    <wps:bodyPr lIns="0" tIns="0" rIns="0" bIns="0" upright="1"/>
                  </wps:wsp>
                </a:graphicData>
              </a:graphic>
            </wp:anchor>
          </w:drawing>
        </mc:Choice>
        <mc:Fallback>
          <w:pict>
            <v:shape id="文本框 4" o:spid="_x0000_s1026" o:spt="202" type="#_x0000_t202" style="position:absolute;left:0pt;margin-left:460.6pt;margin-top:756.35pt;height:16.65pt;width:36.65pt;mso-position-horizontal-relative:page;mso-position-vertical-relative:page;z-index:-253825024;mso-width-relative:page;mso-height-relative:page;" filled="f" stroked="f" coordsize="21600,21600" o:gfxdata="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WS6rvNsAAAANAQAADwAAAAAA&#10;AAABACAAAAAiAAAAZHJzL2Rvd25yZXYueG1sUEsBAhQAFAAAAAgAh07iQP6XrL+eAQAAJQMAAA4A&#10;AAAAAAAAAQAgAAAAKgEAAGRycy9lMm9Eb2MueG1sUEsFBgAAAAAGAAYAWQEAADoFAAAAAA==&#10;">
              <v:fill on="f" focussize="0,0"/>
              <v:stroke on="f"/>
              <v:imagedata o:title=""/>
              <o:lock v:ext="edit" aspectratio="f"/>
              <v:textbox inset="0mm,0mm,0mm,0mm">
                <w:txbxContent>
                  <w:p>
                    <w:pPr>
                      <w:pStyle w:val="7"/>
                      <w:spacing w:line="332" w:lineRule="exact"/>
                      <w:ind w:left="20"/>
                    </w:pPr>
                    <w:r>
                      <w:t>—</w:t>
                    </w:r>
                    <w:r>
                      <w:fldChar w:fldCharType="begin"/>
                    </w:r>
                    <w:r>
                      <w:instrText xml:space="preserve"> PAGE </w:instrText>
                    </w:r>
                    <w:r>
                      <w:fldChar w:fldCharType="separate"/>
                    </w:r>
                    <w:r>
                      <w:t>9</w:t>
                    </w:r>
                    <w:r>
                      <w:fldChar w:fldCharType="end"/>
                    </w:r>
                    <w:r>
                      <w:t>—</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2480" behindDoc="1" locked="0" layoutInCell="1" allowOverlap="1">
              <wp:simplePos x="0" y="0"/>
              <wp:positionH relativeFrom="page">
                <wp:posOffset>1226185</wp:posOffset>
              </wp:positionH>
              <wp:positionV relativeFrom="page">
                <wp:posOffset>9616440</wp:posOffset>
              </wp:positionV>
              <wp:extent cx="465455" cy="202565"/>
              <wp:effectExtent l="0" t="0" r="0" b="0"/>
              <wp:wrapNone/>
              <wp:docPr id="135" name="文本框 5"/>
              <wp:cNvGraphicFramePr/>
              <a:graphic xmlns:a="http://schemas.openxmlformats.org/drawingml/2006/main">
                <a:graphicData uri="http://schemas.microsoft.com/office/word/2010/wordprocessingShape">
                  <wps:wsp>
                    <wps:cNvSpPr txBox="1"/>
                    <wps:spPr>
                      <a:xfrm>
                        <a:off x="0" y="0"/>
                        <a:ext cx="465455" cy="202565"/>
                      </a:xfrm>
                      <a:prstGeom prst="rect">
                        <a:avLst/>
                      </a:prstGeom>
                      <a:noFill/>
                      <a:ln>
                        <a:noFill/>
                      </a:ln>
                    </wps:spPr>
                    <wps:txbx>
                      <w:txbxContent>
                        <w:p>
                          <w:pPr>
                            <w:pStyle w:val="7"/>
                            <w:spacing w:line="318" w:lineRule="exact"/>
                            <w:ind w:left="20"/>
                          </w:pPr>
                          <w:r>
                            <w:t>—</w:t>
                          </w:r>
                          <w:r>
                            <w:fldChar w:fldCharType="begin"/>
                          </w:r>
                          <w:r>
                            <w:instrText xml:space="preserve"> PAGE </w:instrText>
                          </w:r>
                          <w:r>
                            <w:fldChar w:fldCharType="separate"/>
                          </w:r>
                          <w:r>
                            <w:t>8</w:t>
                          </w:r>
                          <w:r>
                            <w:fldChar w:fldCharType="end"/>
                          </w:r>
                          <w:r>
                            <w:t>—</w:t>
                          </w:r>
                        </w:p>
                      </w:txbxContent>
                    </wps:txbx>
                    <wps:bodyPr lIns="0" tIns="0" rIns="0" bIns="0" upright="1"/>
                  </wps:wsp>
                </a:graphicData>
              </a:graphic>
            </wp:anchor>
          </w:drawing>
        </mc:Choice>
        <mc:Fallback>
          <w:pict>
            <v:shape id="文本框 5" o:spid="_x0000_s1026" o:spt="202" type="#_x0000_t202" style="position:absolute;left:0pt;margin-left:96.55pt;margin-top:757.2pt;height:15.95pt;width:36.65pt;mso-position-horizontal-relative:page;mso-position-vertical-relative:page;z-index:-253824000;mso-width-relative:page;mso-height-relative:page;" filled="f" stroked="f" coordsize="21600,21600" o:gfxdata="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wnDKidoAAAANAQAADwAAAAAA&#10;AAABACAAAAAiAAAAZHJzL2Rvd25yZXYueG1sUEsBAhQAFAAAAAgAh07iQBdp6XqfAQAAJQMAAA4A&#10;AAAAAAAAAQAgAAAAKQEAAGRycy9lMm9Eb2MueG1sUEsFBgAAAAAGAAYAWQEAADoFAAAAAA==&#10;">
              <v:fill on="f" focussize="0,0"/>
              <v:stroke on="f"/>
              <v:imagedata o:title=""/>
              <o:lock v:ext="edit" aspectratio="f"/>
              <v:textbox inset="0mm,0mm,0mm,0mm">
                <w:txbxContent>
                  <w:p>
                    <w:pPr>
                      <w:pStyle w:val="7"/>
                      <w:spacing w:line="318" w:lineRule="exact"/>
                      <w:ind w:left="20"/>
                    </w:pPr>
                    <w:r>
                      <w:t>—</w:t>
                    </w:r>
                    <w:r>
                      <w:fldChar w:fldCharType="begin"/>
                    </w:r>
                    <w:r>
                      <w:instrText xml:space="preserve"> PAGE </w:instrText>
                    </w:r>
                    <w:r>
                      <w:fldChar w:fldCharType="separate"/>
                    </w:r>
                    <w:r>
                      <w:t>8</w:t>
                    </w:r>
                    <w:r>
                      <w:fldChar w:fldCharType="end"/>
                    </w:r>
                    <w:r>
                      <w:t>—</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4528" behindDoc="1" locked="0" layoutInCell="1" allowOverlap="1">
              <wp:simplePos x="0" y="0"/>
              <wp:positionH relativeFrom="page">
                <wp:posOffset>5773420</wp:posOffset>
              </wp:positionH>
              <wp:positionV relativeFrom="page">
                <wp:posOffset>9605645</wp:posOffset>
              </wp:positionV>
              <wp:extent cx="554355" cy="212725"/>
              <wp:effectExtent l="0" t="0" r="0" b="0"/>
              <wp:wrapNone/>
              <wp:docPr id="137" name="文本框 7"/>
              <wp:cNvGraphicFramePr/>
              <a:graphic xmlns:a="http://schemas.openxmlformats.org/drawingml/2006/main">
                <a:graphicData uri="http://schemas.microsoft.com/office/word/2010/wordprocessingShape">
                  <wps:wsp>
                    <wps:cNvSpPr txBox="1"/>
                    <wps:spPr>
                      <a:xfrm>
                        <a:off x="0" y="0"/>
                        <a:ext cx="554355" cy="212725"/>
                      </a:xfrm>
                      <a:prstGeom prst="rect">
                        <a:avLst/>
                      </a:prstGeom>
                      <a:noFill/>
                      <a:ln>
                        <a:noFill/>
                      </a:ln>
                    </wps:spPr>
                    <wps:txbx>
                      <w:txbxContent>
                        <w:p>
                          <w:pPr>
                            <w:pStyle w:val="7"/>
                            <w:spacing w:line="335" w:lineRule="exact"/>
                            <w:ind w:left="20"/>
                          </w:pPr>
                          <w:r>
                            <w:t>—</w:t>
                          </w:r>
                          <w:r>
                            <w:fldChar w:fldCharType="begin"/>
                          </w:r>
                          <w:r>
                            <w:instrText xml:space="preserve"> PAGE </w:instrText>
                          </w:r>
                          <w:r>
                            <w:fldChar w:fldCharType="separate"/>
                          </w:r>
                          <w:r>
                            <w:t>13</w:t>
                          </w:r>
                          <w:r>
                            <w:fldChar w:fldCharType="end"/>
                          </w:r>
                          <w:r>
                            <w:t>—</w:t>
                          </w:r>
                        </w:p>
                      </w:txbxContent>
                    </wps:txbx>
                    <wps:bodyPr lIns="0" tIns="0" rIns="0" bIns="0" upright="1"/>
                  </wps:wsp>
                </a:graphicData>
              </a:graphic>
            </wp:anchor>
          </w:drawing>
        </mc:Choice>
        <mc:Fallback>
          <w:pict>
            <v:shape id="文本框 7" o:spid="_x0000_s1026" o:spt="202" type="#_x0000_t202" style="position:absolute;left:0pt;margin-left:454.6pt;margin-top:756.35pt;height:16.75pt;width:43.65pt;mso-position-horizontal-relative:page;mso-position-vertical-relative:page;z-index:-253821952;mso-width-relative:page;mso-height-relative:page;" filled="f" stroked="f" coordsize="21600,21600" o:gfxdata="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FtirC2wAAAA0BAAAPAAAA&#10;AAAAAAEAIAAAACIAAABkcnMvZG93bnJldi54bWxQSwECFAAUAAAACACHTuJAbr+bYqABAAAlAwAA&#10;DgAAAAAAAAABACAAAAAqAQAAZHJzL2Uyb0RvYy54bWxQSwUGAAAAAAYABgBZAQAAPAUAAAAA&#10;">
              <v:fill on="f" focussize="0,0"/>
              <v:stroke on="f"/>
              <v:imagedata o:title=""/>
              <o:lock v:ext="edit" aspectratio="f"/>
              <v:textbox inset="0mm,0mm,0mm,0mm">
                <w:txbxContent>
                  <w:p>
                    <w:pPr>
                      <w:pStyle w:val="7"/>
                      <w:spacing w:line="335" w:lineRule="exact"/>
                      <w:ind w:left="20"/>
                    </w:pPr>
                    <w:r>
                      <w:t>—</w:t>
                    </w:r>
                    <w:r>
                      <w:fldChar w:fldCharType="begin"/>
                    </w:r>
                    <w:r>
                      <w:instrText xml:space="preserve"> PAGE </w:instrText>
                    </w:r>
                    <w:r>
                      <w:fldChar w:fldCharType="separate"/>
                    </w:r>
                    <w:r>
                      <w:t>13</w:t>
                    </w:r>
                    <w:r>
                      <w:fldChar w:fldCharType="end"/>
                    </w:r>
                    <w:r>
                      <w:t>—</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3504" behindDoc="1" locked="0" layoutInCell="1" allowOverlap="1">
              <wp:simplePos x="0" y="0"/>
              <wp:positionH relativeFrom="page">
                <wp:posOffset>1226185</wp:posOffset>
              </wp:positionH>
              <wp:positionV relativeFrom="page">
                <wp:posOffset>9616440</wp:posOffset>
              </wp:positionV>
              <wp:extent cx="554355" cy="202565"/>
              <wp:effectExtent l="0" t="0" r="0" b="0"/>
              <wp:wrapNone/>
              <wp:docPr id="136" name="文本框 6"/>
              <wp:cNvGraphicFramePr/>
              <a:graphic xmlns:a="http://schemas.openxmlformats.org/drawingml/2006/main">
                <a:graphicData uri="http://schemas.microsoft.com/office/word/2010/wordprocessingShape">
                  <wps:wsp>
                    <wps:cNvSpPr txBox="1"/>
                    <wps:spPr>
                      <a:xfrm>
                        <a:off x="0" y="0"/>
                        <a:ext cx="554355" cy="202565"/>
                      </a:xfrm>
                      <a:prstGeom prst="rect">
                        <a:avLst/>
                      </a:prstGeom>
                      <a:noFill/>
                      <a:ln>
                        <a:noFill/>
                      </a:ln>
                    </wps:spPr>
                    <wps:txbx>
                      <w:txbxContent>
                        <w:p>
                          <w:pPr>
                            <w:pStyle w:val="7"/>
                            <w:spacing w:line="318" w:lineRule="exact"/>
                            <w:ind w:left="20"/>
                          </w:pPr>
                          <w:r>
                            <w:t>—</w:t>
                          </w:r>
                          <w:r>
                            <w:fldChar w:fldCharType="begin"/>
                          </w:r>
                          <w:r>
                            <w:instrText xml:space="preserve"> PAGE </w:instrText>
                          </w:r>
                          <w:r>
                            <w:fldChar w:fldCharType="separate"/>
                          </w:r>
                          <w:r>
                            <w:t>14</w:t>
                          </w:r>
                          <w:r>
                            <w:fldChar w:fldCharType="end"/>
                          </w:r>
                          <w:r>
                            <w:t>—</w:t>
                          </w:r>
                        </w:p>
                      </w:txbxContent>
                    </wps:txbx>
                    <wps:bodyPr lIns="0" tIns="0" rIns="0" bIns="0" upright="1"/>
                  </wps:wsp>
                </a:graphicData>
              </a:graphic>
            </wp:anchor>
          </w:drawing>
        </mc:Choice>
        <mc:Fallback>
          <w:pict>
            <v:shape id="文本框 6" o:spid="_x0000_s1026" o:spt="202" type="#_x0000_t202" style="position:absolute;left:0pt;margin-left:96.55pt;margin-top:757.2pt;height:15.95pt;width:43.65pt;mso-position-horizontal-relative:page;mso-position-vertical-relative:page;z-index:-253822976;mso-width-relative:page;mso-height-relative:page;" filled="f" stroked="f" coordsize="21600,21600" o:gfxdata="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nA7nUdoAAAANAQAADwAAAAAA&#10;AAABACAAAAAiAAAAZHJzL2Rvd25yZXYueG1sUEsBAhQAFAAAAAgAh07iQN0+3iOfAQAAJQMAAA4A&#10;AAAAAAAAAQAgAAAAKQEAAGRycy9lMm9Eb2MueG1sUEsFBgAAAAAGAAYAWQEAADoFAAAAAA==&#10;">
              <v:fill on="f" focussize="0,0"/>
              <v:stroke on="f"/>
              <v:imagedata o:title=""/>
              <o:lock v:ext="edit" aspectratio="f"/>
              <v:textbox inset="0mm,0mm,0mm,0mm">
                <w:txbxContent>
                  <w:p>
                    <w:pPr>
                      <w:pStyle w:val="7"/>
                      <w:spacing w:line="318" w:lineRule="exact"/>
                      <w:ind w:left="20"/>
                    </w:pPr>
                    <w:r>
                      <w:t>—</w:t>
                    </w:r>
                    <w:r>
                      <w:fldChar w:fldCharType="begin"/>
                    </w:r>
                    <w:r>
                      <w:instrText xml:space="preserve"> PAGE </w:instrText>
                    </w:r>
                    <w:r>
                      <w:fldChar w:fldCharType="separate"/>
                    </w:r>
                    <w:r>
                      <w:t>14</w:t>
                    </w:r>
                    <w:r>
                      <w:fldChar w:fldCharType="end"/>
                    </w:r>
                    <w:r>
                      <w:t>—</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mc:AlternateContent>
        <mc:Choice Requires="wps">
          <w:drawing>
            <wp:anchor distT="0" distB="0" distL="114300" distR="114300" simplePos="0" relativeHeight="249496576" behindDoc="1" locked="0" layoutInCell="1" allowOverlap="1">
              <wp:simplePos x="0" y="0"/>
              <wp:positionH relativeFrom="page">
                <wp:posOffset>5765800</wp:posOffset>
              </wp:positionH>
              <wp:positionV relativeFrom="page">
                <wp:posOffset>9605645</wp:posOffset>
              </wp:positionV>
              <wp:extent cx="555625" cy="212725"/>
              <wp:effectExtent l="0" t="0" r="0" b="0"/>
              <wp:wrapNone/>
              <wp:docPr id="139" name="文本框 9"/>
              <wp:cNvGraphicFramePr/>
              <a:graphic xmlns:a="http://schemas.openxmlformats.org/drawingml/2006/main">
                <a:graphicData uri="http://schemas.microsoft.com/office/word/2010/wordprocessingShape">
                  <wps:wsp>
                    <wps:cNvSpPr txBox="1"/>
                    <wps:spPr>
                      <a:xfrm>
                        <a:off x="0" y="0"/>
                        <a:ext cx="555625" cy="212725"/>
                      </a:xfrm>
                      <a:prstGeom prst="rect">
                        <a:avLst/>
                      </a:prstGeom>
                      <a:noFill/>
                      <a:ln>
                        <a:noFill/>
                      </a:ln>
                    </wps:spPr>
                    <wps:txbx>
                      <w:txbxContent>
                        <w:p>
                          <w:pPr>
                            <w:pStyle w:val="7"/>
                            <w:spacing w:line="335" w:lineRule="exact"/>
                            <w:ind w:left="20"/>
                          </w:pPr>
                          <w:r>
                            <w:t>—</w:t>
                          </w:r>
                          <w:r>
                            <w:fldChar w:fldCharType="begin"/>
                          </w:r>
                          <w:r>
                            <w:instrText xml:space="preserve"> PAGE </w:instrText>
                          </w:r>
                          <w:r>
                            <w:fldChar w:fldCharType="separate"/>
                          </w:r>
                          <w:r>
                            <w:t>23</w:t>
                          </w:r>
                          <w:r>
                            <w:fldChar w:fldCharType="end"/>
                          </w:r>
                          <w:r>
                            <w:t>—</w:t>
                          </w:r>
                        </w:p>
                      </w:txbxContent>
                    </wps:txbx>
                    <wps:bodyPr lIns="0" tIns="0" rIns="0" bIns="0" upright="1"/>
                  </wps:wsp>
                </a:graphicData>
              </a:graphic>
            </wp:anchor>
          </w:drawing>
        </mc:Choice>
        <mc:Fallback>
          <w:pict>
            <v:shape id="文本框 9" o:spid="_x0000_s1026" o:spt="202" type="#_x0000_t202" style="position:absolute;left:0pt;margin-left:454pt;margin-top:756.35pt;height:16.75pt;width:43.75pt;mso-position-horizontal-relative:page;mso-position-vertical-relative:page;z-index:-253819904;mso-width-relative:page;mso-height-relative:page;" filled="f" stroked="f" coordsize="21600,21600" o:gfxdata="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2ZbBy2wAAAA0BAAAPAAAA&#10;AAAAAAEAIAAAACIAAABkcnMvZG93bnJldi54bWxQSwECFAAUAAAACACHTuJAYBOMYKABAAAlAwAA&#10;DgAAAAAAAAABACAAAAAqAQAAZHJzL2Uyb0RvYy54bWxQSwUGAAAAAAYABgBZAQAAPAUAAAAA&#10;">
              <v:fill on="f" focussize="0,0"/>
              <v:stroke on="f"/>
              <v:imagedata o:title=""/>
              <o:lock v:ext="edit" aspectratio="f"/>
              <v:textbox inset="0mm,0mm,0mm,0mm">
                <w:txbxContent>
                  <w:p>
                    <w:pPr>
                      <w:pStyle w:val="7"/>
                      <w:spacing w:line="335" w:lineRule="exact"/>
                      <w:ind w:left="20"/>
                    </w:pPr>
                    <w:r>
                      <w:t>—</w:t>
                    </w:r>
                    <w:r>
                      <w:fldChar w:fldCharType="begin"/>
                    </w:r>
                    <w:r>
                      <w:instrText xml:space="preserve"> PAGE </w:instrText>
                    </w:r>
                    <w:r>
                      <w:fldChar w:fldCharType="separate"/>
                    </w:r>
                    <w:r>
                      <w:t>23</w:t>
                    </w:r>
                    <w:r>
                      <w:fldChar w:fldCharType="end"/>
                    </w:r>
                    <w: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1"/>
      <w:numFmt w:val="decimal"/>
      <w:lvlText w:val="%1."/>
      <w:lvlJc w:val="left"/>
      <w:pPr>
        <w:ind w:left="492"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448" w:hanging="264"/>
      </w:pPr>
      <w:rPr>
        <w:rFonts w:hint="default"/>
        <w:lang w:val="zh-CN" w:eastAsia="zh-CN" w:bidi="zh-CN"/>
      </w:rPr>
    </w:lvl>
    <w:lvl w:ilvl="2" w:tentative="0">
      <w:start w:val="0"/>
      <w:numFmt w:val="bullet"/>
      <w:lvlText w:val="•"/>
      <w:lvlJc w:val="left"/>
      <w:pPr>
        <w:ind w:left="2396" w:hanging="264"/>
      </w:pPr>
      <w:rPr>
        <w:rFonts w:hint="default"/>
        <w:lang w:val="zh-CN" w:eastAsia="zh-CN" w:bidi="zh-CN"/>
      </w:rPr>
    </w:lvl>
    <w:lvl w:ilvl="3" w:tentative="0">
      <w:start w:val="0"/>
      <w:numFmt w:val="bullet"/>
      <w:lvlText w:val="•"/>
      <w:lvlJc w:val="left"/>
      <w:pPr>
        <w:ind w:left="3344" w:hanging="264"/>
      </w:pPr>
      <w:rPr>
        <w:rFonts w:hint="default"/>
        <w:lang w:val="zh-CN" w:eastAsia="zh-CN" w:bidi="zh-CN"/>
      </w:rPr>
    </w:lvl>
    <w:lvl w:ilvl="4" w:tentative="0">
      <w:start w:val="0"/>
      <w:numFmt w:val="bullet"/>
      <w:lvlText w:val="•"/>
      <w:lvlJc w:val="left"/>
      <w:pPr>
        <w:ind w:left="4292" w:hanging="264"/>
      </w:pPr>
      <w:rPr>
        <w:rFonts w:hint="default"/>
        <w:lang w:val="zh-CN" w:eastAsia="zh-CN" w:bidi="zh-CN"/>
      </w:rPr>
    </w:lvl>
    <w:lvl w:ilvl="5" w:tentative="0">
      <w:start w:val="0"/>
      <w:numFmt w:val="bullet"/>
      <w:lvlText w:val="•"/>
      <w:lvlJc w:val="left"/>
      <w:pPr>
        <w:ind w:left="5240" w:hanging="264"/>
      </w:pPr>
      <w:rPr>
        <w:rFonts w:hint="default"/>
        <w:lang w:val="zh-CN" w:eastAsia="zh-CN" w:bidi="zh-CN"/>
      </w:rPr>
    </w:lvl>
    <w:lvl w:ilvl="6" w:tentative="0">
      <w:start w:val="0"/>
      <w:numFmt w:val="bullet"/>
      <w:lvlText w:val="•"/>
      <w:lvlJc w:val="left"/>
      <w:pPr>
        <w:ind w:left="6188" w:hanging="264"/>
      </w:pPr>
      <w:rPr>
        <w:rFonts w:hint="default"/>
        <w:lang w:val="zh-CN" w:eastAsia="zh-CN" w:bidi="zh-CN"/>
      </w:rPr>
    </w:lvl>
    <w:lvl w:ilvl="7" w:tentative="0">
      <w:start w:val="0"/>
      <w:numFmt w:val="bullet"/>
      <w:lvlText w:val="•"/>
      <w:lvlJc w:val="left"/>
      <w:pPr>
        <w:ind w:left="7136" w:hanging="264"/>
      </w:pPr>
      <w:rPr>
        <w:rFonts w:hint="default"/>
        <w:lang w:val="zh-CN" w:eastAsia="zh-CN" w:bidi="zh-CN"/>
      </w:rPr>
    </w:lvl>
    <w:lvl w:ilvl="8" w:tentative="0">
      <w:start w:val="0"/>
      <w:numFmt w:val="bullet"/>
      <w:lvlText w:val="•"/>
      <w:lvlJc w:val="left"/>
      <w:pPr>
        <w:ind w:left="8084" w:hanging="264"/>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402" w:hanging="694"/>
        <w:jc w:val="left"/>
      </w:pPr>
      <w:rPr>
        <w:rFonts w:hint="default" w:ascii="宋体" w:hAnsi="宋体" w:eastAsia="宋体" w:cs="宋体"/>
        <w:spacing w:val="-2"/>
        <w:w w:val="99"/>
        <w:sz w:val="26"/>
        <w:szCs w:val="26"/>
        <w:lang w:val="zh-CN" w:eastAsia="zh-CN" w:bidi="zh-CN"/>
      </w:rPr>
    </w:lvl>
    <w:lvl w:ilvl="1" w:tentative="0">
      <w:start w:val="0"/>
      <w:numFmt w:val="bullet"/>
      <w:lvlText w:val="•"/>
      <w:lvlJc w:val="left"/>
      <w:pPr>
        <w:ind w:left="2258" w:hanging="694"/>
      </w:pPr>
      <w:rPr>
        <w:rFonts w:hint="default"/>
        <w:lang w:val="zh-CN" w:eastAsia="zh-CN" w:bidi="zh-CN"/>
      </w:rPr>
    </w:lvl>
    <w:lvl w:ilvl="2" w:tentative="0">
      <w:start w:val="0"/>
      <w:numFmt w:val="bullet"/>
      <w:lvlText w:val="•"/>
      <w:lvlJc w:val="left"/>
      <w:pPr>
        <w:ind w:left="3116" w:hanging="694"/>
      </w:pPr>
      <w:rPr>
        <w:rFonts w:hint="default"/>
        <w:lang w:val="zh-CN" w:eastAsia="zh-CN" w:bidi="zh-CN"/>
      </w:rPr>
    </w:lvl>
    <w:lvl w:ilvl="3" w:tentative="0">
      <w:start w:val="0"/>
      <w:numFmt w:val="bullet"/>
      <w:lvlText w:val="•"/>
      <w:lvlJc w:val="left"/>
      <w:pPr>
        <w:ind w:left="3974" w:hanging="694"/>
      </w:pPr>
      <w:rPr>
        <w:rFonts w:hint="default"/>
        <w:lang w:val="zh-CN" w:eastAsia="zh-CN" w:bidi="zh-CN"/>
      </w:rPr>
    </w:lvl>
    <w:lvl w:ilvl="4" w:tentative="0">
      <w:start w:val="0"/>
      <w:numFmt w:val="bullet"/>
      <w:lvlText w:val="•"/>
      <w:lvlJc w:val="left"/>
      <w:pPr>
        <w:ind w:left="4832" w:hanging="694"/>
      </w:pPr>
      <w:rPr>
        <w:rFonts w:hint="default"/>
        <w:lang w:val="zh-CN" w:eastAsia="zh-CN" w:bidi="zh-CN"/>
      </w:rPr>
    </w:lvl>
    <w:lvl w:ilvl="5" w:tentative="0">
      <w:start w:val="0"/>
      <w:numFmt w:val="bullet"/>
      <w:lvlText w:val="•"/>
      <w:lvlJc w:val="left"/>
      <w:pPr>
        <w:ind w:left="5690" w:hanging="694"/>
      </w:pPr>
      <w:rPr>
        <w:rFonts w:hint="default"/>
        <w:lang w:val="zh-CN" w:eastAsia="zh-CN" w:bidi="zh-CN"/>
      </w:rPr>
    </w:lvl>
    <w:lvl w:ilvl="6" w:tentative="0">
      <w:start w:val="0"/>
      <w:numFmt w:val="bullet"/>
      <w:lvlText w:val="•"/>
      <w:lvlJc w:val="left"/>
      <w:pPr>
        <w:ind w:left="6548" w:hanging="694"/>
      </w:pPr>
      <w:rPr>
        <w:rFonts w:hint="default"/>
        <w:lang w:val="zh-CN" w:eastAsia="zh-CN" w:bidi="zh-CN"/>
      </w:rPr>
    </w:lvl>
    <w:lvl w:ilvl="7" w:tentative="0">
      <w:start w:val="0"/>
      <w:numFmt w:val="bullet"/>
      <w:lvlText w:val="•"/>
      <w:lvlJc w:val="left"/>
      <w:pPr>
        <w:ind w:left="7406" w:hanging="694"/>
      </w:pPr>
      <w:rPr>
        <w:rFonts w:hint="default"/>
        <w:lang w:val="zh-CN" w:eastAsia="zh-CN" w:bidi="zh-CN"/>
      </w:rPr>
    </w:lvl>
    <w:lvl w:ilvl="8" w:tentative="0">
      <w:start w:val="0"/>
      <w:numFmt w:val="bullet"/>
      <w:lvlText w:val="•"/>
      <w:lvlJc w:val="left"/>
      <w:pPr>
        <w:ind w:left="8264" w:hanging="694"/>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440" w:hanging="732"/>
        <w:jc w:val="right"/>
      </w:pPr>
      <w:rPr>
        <w:rFonts w:hint="default" w:ascii="宋体" w:hAnsi="宋体" w:eastAsia="宋体" w:cs="宋体"/>
        <w:spacing w:val="-2"/>
        <w:w w:val="99"/>
        <w:sz w:val="28"/>
        <w:szCs w:val="28"/>
        <w:lang w:val="zh-CN" w:eastAsia="zh-CN" w:bidi="zh-CN"/>
      </w:rPr>
    </w:lvl>
    <w:lvl w:ilvl="1" w:tentative="0">
      <w:start w:val="0"/>
      <w:numFmt w:val="bullet"/>
      <w:lvlText w:val="•"/>
      <w:lvlJc w:val="left"/>
      <w:pPr>
        <w:ind w:left="2294" w:hanging="732"/>
      </w:pPr>
      <w:rPr>
        <w:rFonts w:hint="default"/>
        <w:lang w:val="zh-CN" w:eastAsia="zh-CN" w:bidi="zh-CN"/>
      </w:rPr>
    </w:lvl>
    <w:lvl w:ilvl="2" w:tentative="0">
      <w:start w:val="0"/>
      <w:numFmt w:val="bullet"/>
      <w:lvlText w:val="•"/>
      <w:lvlJc w:val="left"/>
      <w:pPr>
        <w:ind w:left="3148" w:hanging="732"/>
      </w:pPr>
      <w:rPr>
        <w:rFonts w:hint="default"/>
        <w:lang w:val="zh-CN" w:eastAsia="zh-CN" w:bidi="zh-CN"/>
      </w:rPr>
    </w:lvl>
    <w:lvl w:ilvl="3" w:tentative="0">
      <w:start w:val="0"/>
      <w:numFmt w:val="bullet"/>
      <w:lvlText w:val="•"/>
      <w:lvlJc w:val="left"/>
      <w:pPr>
        <w:ind w:left="4002" w:hanging="732"/>
      </w:pPr>
      <w:rPr>
        <w:rFonts w:hint="default"/>
        <w:lang w:val="zh-CN" w:eastAsia="zh-CN" w:bidi="zh-CN"/>
      </w:rPr>
    </w:lvl>
    <w:lvl w:ilvl="4" w:tentative="0">
      <w:start w:val="0"/>
      <w:numFmt w:val="bullet"/>
      <w:lvlText w:val="•"/>
      <w:lvlJc w:val="left"/>
      <w:pPr>
        <w:ind w:left="4856" w:hanging="732"/>
      </w:pPr>
      <w:rPr>
        <w:rFonts w:hint="default"/>
        <w:lang w:val="zh-CN" w:eastAsia="zh-CN" w:bidi="zh-CN"/>
      </w:rPr>
    </w:lvl>
    <w:lvl w:ilvl="5" w:tentative="0">
      <w:start w:val="0"/>
      <w:numFmt w:val="bullet"/>
      <w:lvlText w:val="•"/>
      <w:lvlJc w:val="left"/>
      <w:pPr>
        <w:ind w:left="5710" w:hanging="732"/>
      </w:pPr>
      <w:rPr>
        <w:rFonts w:hint="default"/>
        <w:lang w:val="zh-CN" w:eastAsia="zh-CN" w:bidi="zh-CN"/>
      </w:rPr>
    </w:lvl>
    <w:lvl w:ilvl="6" w:tentative="0">
      <w:start w:val="0"/>
      <w:numFmt w:val="bullet"/>
      <w:lvlText w:val="•"/>
      <w:lvlJc w:val="left"/>
      <w:pPr>
        <w:ind w:left="6564" w:hanging="732"/>
      </w:pPr>
      <w:rPr>
        <w:rFonts w:hint="default"/>
        <w:lang w:val="zh-CN" w:eastAsia="zh-CN" w:bidi="zh-CN"/>
      </w:rPr>
    </w:lvl>
    <w:lvl w:ilvl="7" w:tentative="0">
      <w:start w:val="0"/>
      <w:numFmt w:val="bullet"/>
      <w:lvlText w:val="•"/>
      <w:lvlJc w:val="left"/>
      <w:pPr>
        <w:ind w:left="7418" w:hanging="732"/>
      </w:pPr>
      <w:rPr>
        <w:rFonts w:hint="default"/>
        <w:lang w:val="zh-CN" w:eastAsia="zh-CN" w:bidi="zh-CN"/>
      </w:rPr>
    </w:lvl>
    <w:lvl w:ilvl="8" w:tentative="0">
      <w:start w:val="0"/>
      <w:numFmt w:val="bullet"/>
      <w:lvlText w:val="•"/>
      <w:lvlJc w:val="left"/>
      <w:pPr>
        <w:ind w:left="8272" w:hanging="732"/>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228" w:hanging="210"/>
        <w:jc w:val="left"/>
      </w:pPr>
      <w:rPr>
        <w:rFonts w:hint="default" w:ascii="Times New Roman" w:hAnsi="Times New Roman" w:eastAsia="Times New Roman" w:cs="Times New Roman"/>
        <w:w w:val="99"/>
        <w:sz w:val="26"/>
        <w:szCs w:val="26"/>
        <w:lang w:val="zh-CN" w:eastAsia="zh-CN" w:bidi="zh-CN"/>
      </w:rPr>
    </w:lvl>
    <w:lvl w:ilvl="1" w:tentative="0">
      <w:start w:val="0"/>
      <w:numFmt w:val="bullet"/>
      <w:lvlText w:val="•"/>
      <w:lvlJc w:val="left"/>
      <w:pPr>
        <w:ind w:left="1196" w:hanging="210"/>
      </w:pPr>
      <w:rPr>
        <w:rFonts w:hint="default"/>
        <w:lang w:val="zh-CN" w:eastAsia="zh-CN" w:bidi="zh-CN"/>
      </w:rPr>
    </w:lvl>
    <w:lvl w:ilvl="2" w:tentative="0">
      <w:start w:val="0"/>
      <w:numFmt w:val="bullet"/>
      <w:lvlText w:val="•"/>
      <w:lvlJc w:val="left"/>
      <w:pPr>
        <w:ind w:left="2172" w:hanging="210"/>
      </w:pPr>
      <w:rPr>
        <w:rFonts w:hint="default"/>
        <w:lang w:val="zh-CN" w:eastAsia="zh-CN" w:bidi="zh-CN"/>
      </w:rPr>
    </w:lvl>
    <w:lvl w:ilvl="3" w:tentative="0">
      <w:start w:val="0"/>
      <w:numFmt w:val="bullet"/>
      <w:lvlText w:val="•"/>
      <w:lvlJc w:val="left"/>
      <w:pPr>
        <w:ind w:left="3148" w:hanging="210"/>
      </w:pPr>
      <w:rPr>
        <w:rFonts w:hint="default"/>
        <w:lang w:val="zh-CN" w:eastAsia="zh-CN" w:bidi="zh-CN"/>
      </w:rPr>
    </w:lvl>
    <w:lvl w:ilvl="4" w:tentative="0">
      <w:start w:val="0"/>
      <w:numFmt w:val="bullet"/>
      <w:lvlText w:val="•"/>
      <w:lvlJc w:val="left"/>
      <w:pPr>
        <w:ind w:left="4124" w:hanging="210"/>
      </w:pPr>
      <w:rPr>
        <w:rFonts w:hint="default"/>
        <w:lang w:val="zh-CN" w:eastAsia="zh-CN" w:bidi="zh-CN"/>
      </w:rPr>
    </w:lvl>
    <w:lvl w:ilvl="5" w:tentative="0">
      <w:start w:val="0"/>
      <w:numFmt w:val="bullet"/>
      <w:lvlText w:val="•"/>
      <w:lvlJc w:val="left"/>
      <w:pPr>
        <w:ind w:left="5100" w:hanging="210"/>
      </w:pPr>
      <w:rPr>
        <w:rFonts w:hint="default"/>
        <w:lang w:val="zh-CN" w:eastAsia="zh-CN" w:bidi="zh-CN"/>
      </w:rPr>
    </w:lvl>
    <w:lvl w:ilvl="6" w:tentative="0">
      <w:start w:val="0"/>
      <w:numFmt w:val="bullet"/>
      <w:lvlText w:val="•"/>
      <w:lvlJc w:val="left"/>
      <w:pPr>
        <w:ind w:left="6076" w:hanging="210"/>
      </w:pPr>
      <w:rPr>
        <w:rFonts w:hint="default"/>
        <w:lang w:val="zh-CN" w:eastAsia="zh-CN" w:bidi="zh-CN"/>
      </w:rPr>
    </w:lvl>
    <w:lvl w:ilvl="7" w:tentative="0">
      <w:start w:val="0"/>
      <w:numFmt w:val="bullet"/>
      <w:lvlText w:val="•"/>
      <w:lvlJc w:val="left"/>
      <w:pPr>
        <w:ind w:left="7052" w:hanging="210"/>
      </w:pPr>
      <w:rPr>
        <w:rFonts w:hint="default"/>
        <w:lang w:val="zh-CN" w:eastAsia="zh-CN" w:bidi="zh-CN"/>
      </w:rPr>
    </w:lvl>
    <w:lvl w:ilvl="8" w:tentative="0">
      <w:start w:val="0"/>
      <w:numFmt w:val="bullet"/>
      <w:lvlText w:val="•"/>
      <w:lvlJc w:val="left"/>
      <w:pPr>
        <w:ind w:left="8028" w:hanging="210"/>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226" w:hanging="245"/>
        <w:jc w:val="left"/>
      </w:pPr>
      <w:rPr>
        <w:rFonts w:hint="default" w:ascii="Times New Roman" w:hAnsi="Times New Roman" w:eastAsia="Times New Roman" w:cs="Times New Roman"/>
        <w:spacing w:val="-4"/>
        <w:w w:val="100"/>
        <w:sz w:val="30"/>
        <w:szCs w:val="30"/>
        <w:lang w:val="zh-CN" w:eastAsia="zh-CN" w:bidi="zh-CN"/>
      </w:rPr>
    </w:lvl>
    <w:lvl w:ilvl="1" w:tentative="0">
      <w:start w:val="0"/>
      <w:numFmt w:val="bullet"/>
      <w:lvlText w:val="•"/>
      <w:lvlJc w:val="left"/>
      <w:pPr>
        <w:ind w:left="1196" w:hanging="245"/>
      </w:pPr>
      <w:rPr>
        <w:rFonts w:hint="default"/>
        <w:lang w:val="zh-CN" w:eastAsia="zh-CN" w:bidi="zh-CN"/>
      </w:rPr>
    </w:lvl>
    <w:lvl w:ilvl="2" w:tentative="0">
      <w:start w:val="0"/>
      <w:numFmt w:val="bullet"/>
      <w:lvlText w:val="•"/>
      <w:lvlJc w:val="left"/>
      <w:pPr>
        <w:ind w:left="2172" w:hanging="245"/>
      </w:pPr>
      <w:rPr>
        <w:rFonts w:hint="default"/>
        <w:lang w:val="zh-CN" w:eastAsia="zh-CN" w:bidi="zh-CN"/>
      </w:rPr>
    </w:lvl>
    <w:lvl w:ilvl="3" w:tentative="0">
      <w:start w:val="0"/>
      <w:numFmt w:val="bullet"/>
      <w:lvlText w:val="•"/>
      <w:lvlJc w:val="left"/>
      <w:pPr>
        <w:ind w:left="3148" w:hanging="245"/>
      </w:pPr>
      <w:rPr>
        <w:rFonts w:hint="default"/>
        <w:lang w:val="zh-CN" w:eastAsia="zh-CN" w:bidi="zh-CN"/>
      </w:rPr>
    </w:lvl>
    <w:lvl w:ilvl="4" w:tentative="0">
      <w:start w:val="0"/>
      <w:numFmt w:val="bullet"/>
      <w:lvlText w:val="•"/>
      <w:lvlJc w:val="left"/>
      <w:pPr>
        <w:ind w:left="4124" w:hanging="245"/>
      </w:pPr>
      <w:rPr>
        <w:rFonts w:hint="default"/>
        <w:lang w:val="zh-CN" w:eastAsia="zh-CN" w:bidi="zh-CN"/>
      </w:rPr>
    </w:lvl>
    <w:lvl w:ilvl="5" w:tentative="0">
      <w:start w:val="0"/>
      <w:numFmt w:val="bullet"/>
      <w:lvlText w:val="•"/>
      <w:lvlJc w:val="left"/>
      <w:pPr>
        <w:ind w:left="5100" w:hanging="245"/>
      </w:pPr>
      <w:rPr>
        <w:rFonts w:hint="default"/>
        <w:lang w:val="zh-CN" w:eastAsia="zh-CN" w:bidi="zh-CN"/>
      </w:rPr>
    </w:lvl>
    <w:lvl w:ilvl="6" w:tentative="0">
      <w:start w:val="0"/>
      <w:numFmt w:val="bullet"/>
      <w:lvlText w:val="•"/>
      <w:lvlJc w:val="left"/>
      <w:pPr>
        <w:ind w:left="6076" w:hanging="245"/>
      </w:pPr>
      <w:rPr>
        <w:rFonts w:hint="default"/>
        <w:lang w:val="zh-CN" w:eastAsia="zh-CN" w:bidi="zh-CN"/>
      </w:rPr>
    </w:lvl>
    <w:lvl w:ilvl="7" w:tentative="0">
      <w:start w:val="0"/>
      <w:numFmt w:val="bullet"/>
      <w:lvlText w:val="•"/>
      <w:lvlJc w:val="left"/>
      <w:pPr>
        <w:ind w:left="7052" w:hanging="245"/>
      </w:pPr>
      <w:rPr>
        <w:rFonts w:hint="default"/>
        <w:lang w:val="zh-CN" w:eastAsia="zh-CN" w:bidi="zh-CN"/>
      </w:rPr>
    </w:lvl>
    <w:lvl w:ilvl="8" w:tentative="0">
      <w:start w:val="0"/>
      <w:numFmt w:val="bullet"/>
      <w:lvlText w:val="•"/>
      <w:lvlJc w:val="left"/>
      <w:pPr>
        <w:ind w:left="8028" w:hanging="245"/>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855" w:hanging="632"/>
        <w:jc w:val="left"/>
      </w:pPr>
      <w:rPr>
        <w:rFonts w:hint="default" w:ascii="Microsoft JhengHei" w:hAnsi="Microsoft JhengHei" w:eastAsia="Microsoft JhengHei" w:cs="Microsoft JhengHei"/>
        <w:b/>
        <w:bCs/>
        <w:spacing w:val="-5"/>
        <w:w w:val="100"/>
        <w:sz w:val="21"/>
        <w:szCs w:val="21"/>
        <w:lang w:val="zh-CN" w:eastAsia="zh-CN" w:bidi="zh-CN"/>
      </w:rPr>
    </w:lvl>
    <w:lvl w:ilvl="1" w:tentative="0">
      <w:start w:val="0"/>
      <w:numFmt w:val="bullet"/>
      <w:lvlText w:val="•"/>
      <w:lvlJc w:val="left"/>
      <w:pPr>
        <w:ind w:left="1772" w:hanging="632"/>
      </w:pPr>
      <w:rPr>
        <w:rFonts w:hint="default"/>
        <w:lang w:val="zh-CN" w:eastAsia="zh-CN" w:bidi="zh-CN"/>
      </w:rPr>
    </w:lvl>
    <w:lvl w:ilvl="2" w:tentative="0">
      <w:start w:val="0"/>
      <w:numFmt w:val="bullet"/>
      <w:lvlText w:val="•"/>
      <w:lvlJc w:val="left"/>
      <w:pPr>
        <w:ind w:left="2684" w:hanging="632"/>
      </w:pPr>
      <w:rPr>
        <w:rFonts w:hint="default"/>
        <w:lang w:val="zh-CN" w:eastAsia="zh-CN" w:bidi="zh-CN"/>
      </w:rPr>
    </w:lvl>
    <w:lvl w:ilvl="3" w:tentative="0">
      <w:start w:val="0"/>
      <w:numFmt w:val="bullet"/>
      <w:lvlText w:val="•"/>
      <w:lvlJc w:val="left"/>
      <w:pPr>
        <w:ind w:left="3596" w:hanging="632"/>
      </w:pPr>
      <w:rPr>
        <w:rFonts w:hint="default"/>
        <w:lang w:val="zh-CN" w:eastAsia="zh-CN" w:bidi="zh-CN"/>
      </w:rPr>
    </w:lvl>
    <w:lvl w:ilvl="4" w:tentative="0">
      <w:start w:val="0"/>
      <w:numFmt w:val="bullet"/>
      <w:lvlText w:val="•"/>
      <w:lvlJc w:val="left"/>
      <w:pPr>
        <w:ind w:left="4508" w:hanging="632"/>
      </w:pPr>
      <w:rPr>
        <w:rFonts w:hint="default"/>
        <w:lang w:val="zh-CN" w:eastAsia="zh-CN" w:bidi="zh-CN"/>
      </w:rPr>
    </w:lvl>
    <w:lvl w:ilvl="5" w:tentative="0">
      <w:start w:val="0"/>
      <w:numFmt w:val="bullet"/>
      <w:lvlText w:val="•"/>
      <w:lvlJc w:val="left"/>
      <w:pPr>
        <w:ind w:left="5420" w:hanging="632"/>
      </w:pPr>
      <w:rPr>
        <w:rFonts w:hint="default"/>
        <w:lang w:val="zh-CN" w:eastAsia="zh-CN" w:bidi="zh-CN"/>
      </w:rPr>
    </w:lvl>
    <w:lvl w:ilvl="6" w:tentative="0">
      <w:start w:val="0"/>
      <w:numFmt w:val="bullet"/>
      <w:lvlText w:val="•"/>
      <w:lvlJc w:val="left"/>
      <w:pPr>
        <w:ind w:left="6332" w:hanging="632"/>
      </w:pPr>
      <w:rPr>
        <w:rFonts w:hint="default"/>
        <w:lang w:val="zh-CN" w:eastAsia="zh-CN" w:bidi="zh-CN"/>
      </w:rPr>
    </w:lvl>
    <w:lvl w:ilvl="7" w:tentative="0">
      <w:start w:val="0"/>
      <w:numFmt w:val="bullet"/>
      <w:lvlText w:val="•"/>
      <w:lvlJc w:val="left"/>
      <w:pPr>
        <w:ind w:left="7244" w:hanging="632"/>
      </w:pPr>
      <w:rPr>
        <w:rFonts w:hint="default"/>
        <w:lang w:val="zh-CN" w:eastAsia="zh-CN" w:bidi="zh-CN"/>
      </w:rPr>
    </w:lvl>
    <w:lvl w:ilvl="8" w:tentative="0">
      <w:start w:val="0"/>
      <w:numFmt w:val="bullet"/>
      <w:lvlText w:val="•"/>
      <w:lvlJc w:val="left"/>
      <w:pPr>
        <w:ind w:left="8156" w:hanging="632"/>
      </w:pPr>
      <w:rPr>
        <w:rFonts w:hint="default"/>
        <w:lang w:val="zh-CN" w:eastAsia="zh-CN" w:bidi="zh-CN"/>
      </w:rPr>
    </w:lvl>
  </w:abstractNum>
  <w:abstractNum w:abstractNumId="6">
    <w:nsid w:val="03D62ECE"/>
    <w:multiLevelType w:val="multilevel"/>
    <w:tmpl w:val="03D62ECE"/>
    <w:lvl w:ilvl="0" w:tentative="0">
      <w:start w:val="1"/>
      <w:numFmt w:val="decimal"/>
      <w:lvlText w:val="（%1）"/>
      <w:lvlJc w:val="left"/>
      <w:pPr>
        <w:ind w:left="1402" w:hanging="694"/>
        <w:jc w:val="left"/>
      </w:pPr>
      <w:rPr>
        <w:rFonts w:hint="default" w:ascii="宋体" w:hAnsi="宋体" w:eastAsia="宋体" w:cs="宋体"/>
        <w:spacing w:val="-2"/>
        <w:w w:val="99"/>
        <w:sz w:val="26"/>
        <w:szCs w:val="26"/>
        <w:lang w:val="zh-CN" w:eastAsia="zh-CN" w:bidi="zh-CN"/>
      </w:rPr>
    </w:lvl>
    <w:lvl w:ilvl="1" w:tentative="0">
      <w:start w:val="1"/>
      <w:numFmt w:val="decimal"/>
      <w:lvlText w:val="%2."/>
      <w:lvlJc w:val="left"/>
      <w:pPr>
        <w:ind w:left="228" w:hanging="419"/>
        <w:jc w:val="left"/>
      </w:pPr>
      <w:rPr>
        <w:rFonts w:hint="default" w:ascii="Times New Roman" w:hAnsi="Times New Roman" w:eastAsia="Times New Roman" w:cs="Times New Roman"/>
        <w:w w:val="99"/>
        <w:sz w:val="26"/>
        <w:szCs w:val="26"/>
        <w:lang w:val="zh-CN" w:eastAsia="zh-CN" w:bidi="zh-CN"/>
      </w:rPr>
    </w:lvl>
    <w:lvl w:ilvl="2" w:tentative="0">
      <w:start w:val="0"/>
      <w:numFmt w:val="bullet"/>
      <w:lvlText w:val="•"/>
      <w:lvlJc w:val="left"/>
      <w:pPr>
        <w:ind w:left="2353" w:hanging="419"/>
      </w:pPr>
      <w:rPr>
        <w:rFonts w:hint="default"/>
        <w:lang w:val="zh-CN" w:eastAsia="zh-CN" w:bidi="zh-CN"/>
      </w:rPr>
    </w:lvl>
    <w:lvl w:ilvl="3" w:tentative="0">
      <w:start w:val="0"/>
      <w:numFmt w:val="bullet"/>
      <w:lvlText w:val="•"/>
      <w:lvlJc w:val="left"/>
      <w:pPr>
        <w:ind w:left="3306" w:hanging="419"/>
      </w:pPr>
      <w:rPr>
        <w:rFonts w:hint="default"/>
        <w:lang w:val="zh-CN" w:eastAsia="zh-CN" w:bidi="zh-CN"/>
      </w:rPr>
    </w:lvl>
    <w:lvl w:ilvl="4" w:tentative="0">
      <w:start w:val="0"/>
      <w:numFmt w:val="bullet"/>
      <w:lvlText w:val="•"/>
      <w:lvlJc w:val="left"/>
      <w:pPr>
        <w:ind w:left="4260" w:hanging="419"/>
      </w:pPr>
      <w:rPr>
        <w:rFonts w:hint="default"/>
        <w:lang w:val="zh-CN" w:eastAsia="zh-CN" w:bidi="zh-CN"/>
      </w:rPr>
    </w:lvl>
    <w:lvl w:ilvl="5" w:tentative="0">
      <w:start w:val="0"/>
      <w:numFmt w:val="bullet"/>
      <w:lvlText w:val="•"/>
      <w:lvlJc w:val="left"/>
      <w:pPr>
        <w:ind w:left="5213" w:hanging="419"/>
      </w:pPr>
      <w:rPr>
        <w:rFonts w:hint="default"/>
        <w:lang w:val="zh-CN" w:eastAsia="zh-CN" w:bidi="zh-CN"/>
      </w:rPr>
    </w:lvl>
    <w:lvl w:ilvl="6" w:tentative="0">
      <w:start w:val="0"/>
      <w:numFmt w:val="bullet"/>
      <w:lvlText w:val="•"/>
      <w:lvlJc w:val="left"/>
      <w:pPr>
        <w:ind w:left="6166" w:hanging="419"/>
      </w:pPr>
      <w:rPr>
        <w:rFonts w:hint="default"/>
        <w:lang w:val="zh-CN" w:eastAsia="zh-CN" w:bidi="zh-CN"/>
      </w:rPr>
    </w:lvl>
    <w:lvl w:ilvl="7" w:tentative="0">
      <w:start w:val="0"/>
      <w:numFmt w:val="bullet"/>
      <w:lvlText w:val="•"/>
      <w:lvlJc w:val="left"/>
      <w:pPr>
        <w:ind w:left="7120" w:hanging="419"/>
      </w:pPr>
      <w:rPr>
        <w:rFonts w:hint="default"/>
        <w:lang w:val="zh-CN" w:eastAsia="zh-CN" w:bidi="zh-CN"/>
      </w:rPr>
    </w:lvl>
    <w:lvl w:ilvl="8" w:tentative="0">
      <w:start w:val="0"/>
      <w:numFmt w:val="bullet"/>
      <w:lvlText w:val="•"/>
      <w:lvlJc w:val="left"/>
      <w:pPr>
        <w:ind w:left="8073" w:hanging="419"/>
      </w:pPr>
      <w:rPr>
        <w:rFonts w:hint="default"/>
        <w:lang w:val="zh-CN" w:eastAsia="zh-CN" w:bidi="zh-CN"/>
      </w:rPr>
    </w:lvl>
  </w:abstractNum>
  <w:abstractNum w:abstractNumId="7">
    <w:nsid w:val="25B654F3"/>
    <w:multiLevelType w:val="multilevel"/>
    <w:tmpl w:val="25B654F3"/>
    <w:lvl w:ilvl="0" w:tentative="0">
      <w:start w:val="1"/>
      <w:numFmt w:val="decimal"/>
      <w:lvlText w:val="%1."/>
      <w:lvlJc w:val="left"/>
      <w:pPr>
        <w:ind w:left="1222" w:hanging="428"/>
        <w:jc w:val="left"/>
      </w:pPr>
      <w:rPr>
        <w:rFonts w:hint="default" w:ascii="Times New Roman" w:hAnsi="Times New Roman" w:eastAsia="Times New Roman" w:cs="Times New Roman"/>
        <w:spacing w:val="4"/>
        <w:w w:val="99"/>
        <w:sz w:val="26"/>
        <w:szCs w:val="26"/>
        <w:lang w:val="zh-CN" w:eastAsia="zh-CN" w:bidi="zh-CN"/>
      </w:rPr>
    </w:lvl>
    <w:lvl w:ilvl="1" w:tentative="0">
      <w:start w:val="0"/>
      <w:numFmt w:val="bullet"/>
      <w:lvlText w:val="•"/>
      <w:lvlJc w:val="left"/>
      <w:pPr>
        <w:ind w:left="2096" w:hanging="428"/>
      </w:pPr>
      <w:rPr>
        <w:rFonts w:hint="default"/>
        <w:lang w:val="zh-CN" w:eastAsia="zh-CN" w:bidi="zh-CN"/>
      </w:rPr>
    </w:lvl>
    <w:lvl w:ilvl="2" w:tentative="0">
      <w:start w:val="0"/>
      <w:numFmt w:val="bullet"/>
      <w:lvlText w:val="•"/>
      <w:lvlJc w:val="left"/>
      <w:pPr>
        <w:ind w:left="2972" w:hanging="428"/>
      </w:pPr>
      <w:rPr>
        <w:rFonts w:hint="default"/>
        <w:lang w:val="zh-CN" w:eastAsia="zh-CN" w:bidi="zh-CN"/>
      </w:rPr>
    </w:lvl>
    <w:lvl w:ilvl="3" w:tentative="0">
      <w:start w:val="0"/>
      <w:numFmt w:val="bullet"/>
      <w:lvlText w:val="•"/>
      <w:lvlJc w:val="left"/>
      <w:pPr>
        <w:ind w:left="3848" w:hanging="428"/>
      </w:pPr>
      <w:rPr>
        <w:rFonts w:hint="default"/>
        <w:lang w:val="zh-CN" w:eastAsia="zh-CN" w:bidi="zh-CN"/>
      </w:rPr>
    </w:lvl>
    <w:lvl w:ilvl="4" w:tentative="0">
      <w:start w:val="0"/>
      <w:numFmt w:val="bullet"/>
      <w:lvlText w:val="•"/>
      <w:lvlJc w:val="left"/>
      <w:pPr>
        <w:ind w:left="4724" w:hanging="428"/>
      </w:pPr>
      <w:rPr>
        <w:rFonts w:hint="default"/>
        <w:lang w:val="zh-CN" w:eastAsia="zh-CN" w:bidi="zh-CN"/>
      </w:rPr>
    </w:lvl>
    <w:lvl w:ilvl="5" w:tentative="0">
      <w:start w:val="0"/>
      <w:numFmt w:val="bullet"/>
      <w:lvlText w:val="•"/>
      <w:lvlJc w:val="left"/>
      <w:pPr>
        <w:ind w:left="5600" w:hanging="428"/>
      </w:pPr>
      <w:rPr>
        <w:rFonts w:hint="default"/>
        <w:lang w:val="zh-CN" w:eastAsia="zh-CN" w:bidi="zh-CN"/>
      </w:rPr>
    </w:lvl>
    <w:lvl w:ilvl="6" w:tentative="0">
      <w:start w:val="0"/>
      <w:numFmt w:val="bullet"/>
      <w:lvlText w:val="•"/>
      <w:lvlJc w:val="left"/>
      <w:pPr>
        <w:ind w:left="6476" w:hanging="428"/>
      </w:pPr>
      <w:rPr>
        <w:rFonts w:hint="default"/>
        <w:lang w:val="zh-CN" w:eastAsia="zh-CN" w:bidi="zh-CN"/>
      </w:rPr>
    </w:lvl>
    <w:lvl w:ilvl="7" w:tentative="0">
      <w:start w:val="0"/>
      <w:numFmt w:val="bullet"/>
      <w:lvlText w:val="•"/>
      <w:lvlJc w:val="left"/>
      <w:pPr>
        <w:ind w:left="7352" w:hanging="428"/>
      </w:pPr>
      <w:rPr>
        <w:rFonts w:hint="default"/>
        <w:lang w:val="zh-CN" w:eastAsia="zh-CN" w:bidi="zh-CN"/>
      </w:rPr>
    </w:lvl>
    <w:lvl w:ilvl="8" w:tentative="0">
      <w:start w:val="0"/>
      <w:numFmt w:val="bullet"/>
      <w:lvlText w:val="•"/>
      <w:lvlJc w:val="left"/>
      <w:pPr>
        <w:ind w:left="8228" w:hanging="428"/>
      </w:pPr>
      <w:rPr>
        <w:rFonts w:hint="default"/>
        <w:lang w:val="zh-CN" w:eastAsia="zh-CN" w:bidi="zh-CN"/>
      </w:rPr>
    </w:lvl>
  </w:abstractNum>
  <w:abstractNum w:abstractNumId="8">
    <w:nsid w:val="59ADCABA"/>
    <w:multiLevelType w:val="multilevel"/>
    <w:tmpl w:val="59ADCABA"/>
    <w:lvl w:ilvl="0" w:tentative="0">
      <w:start w:val="1"/>
      <w:numFmt w:val="decimal"/>
      <w:lvlText w:val="%1."/>
      <w:lvlJc w:val="left"/>
      <w:pPr>
        <w:ind w:left="1128" w:hanging="420"/>
        <w:jc w:val="left"/>
      </w:pPr>
      <w:rPr>
        <w:rFonts w:hint="default" w:ascii="Times New Roman" w:hAnsi="Times New Roman" w:eastAsia="Times New Roman" w:cs="Times New Roman"/>
        <w:w w:val="99"/>
        <w:sz w:val="28"/>
        <w:szCs w:val="28"/>
        <w:lang w:val="zh-CN" w:eastAsia="zh-CN" w:bidi="zh-CN"/>
      </w:rPr>
    </w:lvl>
    <w:lvl w:ilvl="1" w:tentative="0">
      <w:start w:val="0"/>
      <w:numFmt w:val="bullet"/>
      <w:lvlText w:val="•"/>
      <w:lvlJc w:val="left"/>
      <w:pPr>
        <w:ind w:left="2006" w:hanging="420"/>
      </w:pPr>
      <w:rPr>
        <w:rFonts w:hint="default"/>
        <w:lang w:val="zh-CN" w:eastAsia="zh-CN" w:bidi="zh-CN"/>
      </w:rPr>
    </w:lvl>
    <w:lvl w:ilvl="2" w:tentative="0">
      <w:start w:val="0"/>
      <w:numFmt w:val="bullet"/>
      <w:lvlText w:val="•"/>
      <w:lvlJc w:val="left"/>
      <w:pPr>
        <w:ind w:left="2892" w:hanging="420"/>
      </w:pPr>
      <w:rPr>
        <w:rFonts w:hint="default"/>
        <w:lang w:val="zh-CN" w:eastAsia="zh-CN" w:bidi="zh-CN"/>
      </w:rPr>
    </w:lvl>
    <w:lvl w:ilvl="3" w:tentative="0">
      <w:start w:val="0"/>
      <w:numFmt w:val="bullet"/>
      <w:lvlText w:val="•"/>
      <w:lvlJc w:val="left"/>
      <w:pPr>
        <w:ind w:left="3778" w:hanging="420"/>
      </w:pPr>
      <w:rPr>
        <w:rFonts w:hint="default"/>
        <w:lang w:val="zh-CN" w:eastAsia="zh-CN" w:bidi="zh-CN"/>
      </w:rPr>
    </w:lvl>
    <w:lvl w:ilvl="4" w:tentative="0">
      <w:start w:val="0"/>
      <w:numFmt w:val="bullet"/>
      <w:lvlText w:val="•"/>
      <w:lvlJc w:val="left"/>
      <w:pPr>
        <w:ind w:left="4664" w:hanging="420"/>
      </w:pPr>
      <w:rPr>
        <w:rFonts w:hint="default"/>
        <w:lang w:val="zh-CN" w:eastAsia="zh-CN" w:bidi="zh-CN"/>
      </w:rPr>
    </w:lvl>
    <w:lvl w:ilvl="5" w:tentative="0">
      <w:start w:val="0"/>
      <w:numFmt w:val="bullet"/>
      <w:lvlText w:val="•"/>
      <w:lvlJc w:val="left"/>
      <w:pPr>
        <w:ind w:left="5550" w:hanging="420"/>
      </w:pPr>
      <w:rPr>
        <w:rFonts w:hint="default"/>
        <w:lang w:val="zh-CN" w:eastAsia="zh-CN" w:bidi="zh-CN"/>
      </w:rPr>
    </w:lvl>
    <w:lvl w:ilvl="6" w:tentative="0">
      <w:start w:val="0"/>
      <w:numFmt w:val="bullet"/>
      <w:lvlText w:val="•"/>
      <w:lvlJc w:val="left"/>
      <w:pPr>
        <w:ind w:left="6436" w:hanging="420"/>
      </w:pPr>
      <w:rPr>
        <w:rFonts w:hint="default"/>
        <w:lang w:val="zh-CN" w:eastAsia="zh-CN" w:bidi="zh-CN"/>
      </w:rPr>
    </w:lvl>
    <w:lvl w:ilvl="7" w:tentative="0">
      <w:start w:val="0"/>
      <w:numFmt w:val="bullet"/>
      <w:lvlText w:val="•"/>
      <w:lvlJc w:val="left"/>
      <w:pPr>
        <w:ind w:left="7322" w:hanging="420"/>
      </w:pPr>
      <w:rPr>
        <w:rFonts w:hint="default"/>
        <w:lang w:val="zh-CN" w:eastAsia="zh-CN" w:bidi="zh-CN"/>
      </w:rPr>
    </w:lvl>
    <w:lvl w:ilvl="8" w:tentative="0">
      <w:start w:val="0"/>
      <w:numFmt w:val="bullet"/>
      <w:lvlText w:val="•"/>
      <w:lvlJc w:val="left"/>
      <w:pPr>
        <w:ind w:left="8208" w:hanging="420"/>
      </w:pPr>
      <w:rPr>
        <w:rFonts w:hint="default"/>
        <w:lang w:val="zh-CN" w:eastAsia="zh-CN" w:bidi="zh-CN"/>
      </w:rPr>
    </w:lvl>
  </w:abstractNum>
  <w:abstractNum w:abstractNumId="9">
    <w:nsid w:val="72183CF9"/>
    <w:multiLevelType w:val="multilevel"/>
    <w:tmpl w:val="72183CF9"/>
    <w:lvl w:ilvl="0" w:tentative="0">
      <w:start w:val="1"/>
      <w:numFmt w:val="decimal"/>
      <w:lvlText w:val="%1."/>
      <w:lvlJc w:val="left"/>
      <w:pPr>
        <w:ind w:left="492" w:hanging="264"/>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1800" w:hanging="312"/>
      </w:pPr>
      <w:rPr>
        <w:rFonts w:hint="default" w:ascii="宋体" w:hAnsi="宋体" w:eastAsia="宋体" w:cs="宋体"/>
        <w:w w:val="100"/>
        <w:sz w:val="21"/>
        <w:szCs w:val="21"/>
        <w:lang w:val="zh-CN" w:eastAsia="zh-CN" w:bidi="zh-CN"/>
      </w:rPr>
    </w:lvl>
    <w:lvl w:ilvl="2" w:tentative="0">
      <w:start w:val="0"/>
      <w:numFmt w:val="bullet"/>
      <w:lvlText w:val="•"/>
      <w:lvlJc w:val="left"/>
      <w:pPr>
        <w:ind w:left="2708" w:hanging="312"/>
      </w:pPr>
      <w:rPr>
        <w:rFonts w:hint="default"/>
        <w:lang w:val="zh-CN" w:eastAsia="zh-CN" w:bidi="zh-CN"/>
      </w:rPr>
    </w:lvl>
    <w:lvl w:ilvl="3" w:tentative="0">
      <w:start w:val="0"/>
      <w:numFmt w:val="bullet"/>
      <w:lvlText w:val="•"/>
      <w:lvlJc w:val="left"/>
      <w:pPr>
        <w:ind w:left="3617" w:hanging="312"/>
      </w:pPr>
      <w:rPr>
        <w:rFonts w:hint="default"/>
        <w:lang w:val="zh-CN" w:eastAsia="zh-CN" w:bidi="zh-CN"/>
      </w:rPr>
    </w:lvl>
    <w:lvl w:ilvl="4" w:tentative="0">
      <w:start w:val="0"/>
      <w:numFmt w:val="bullet"/>
      <w:lvlText w:val="•"/>
      <w:lvlJc w:val="left"/>
      <w:pPr>
        <w:ind w:left="4526" w:hanging="312"/>
      </w:pPr>
      <w:rPr>
        <w:rFonts w:hint="default"/>
        <w:lang w:val="zh-CN" w:eastAsia="zh-CN" w:bidi="zh-CN"/>
      </w:rPr>
    </w:lvl>
    <w:lvl w:ilvl="5" w:tentative="0">
      <w:start w:val="0"/>
      <w:numFmt w:val="bullet"/>
      <w:lvlText w:val="•"/>
      <w:lvlJc w:val="left"/>
      <w:pPr>
        <w:ind w:left="5435" w:hanging="312"/>
      </w:pPr>
      <w:rPr>
        <w:rFonts w:hint="default"/>
        <w:lang w:val="zh-CN" w:eastAsia="zh-CN" w:bidi="zh-CN"/>
      </w:rPr>
    </w:lvl>
    <w:lvl w:ilvl="6" w:tentative="0">
      <w:start w:val="0"/>
      <w:numFmt w:val="bullet"/>
      <w:lvlText w:val="•"/>
      <w:lvlJc w:val="left"/>
      <w:pPr>
        <w:ind w:left="6344" w:hanging="312"/>
      </w:pPr>
      <w:rPr>
        <w:rFonts w:hint="default"/>
        <w:lang w:val="zh-CN" w:eastAsia="zh-CN" w:bidi="zh-CN"/>
      </w:rPr>
    </w:lvl>
    <w:lvl w:ilvl="7" w:tentative="0">
      <w:start w:val="0"/>
      <w:numFmt w:val="bullet"/>
      <w:lvlText w:val="•"/>
      <w:lvlJc w:val="left"/>
      <w:pPr>
        <w:ind w:left="7253" w:hanging="312"/>
      </w:pPr>
      <w:rPr>
        <w:rFonts w:hint="default"/>
        <w:lang w:val="zh-CN" w:eastAsia="zh-CN" w:bidi="zh-CN"/>
      </w:rPr>
    </w:lvl>
    <w:lvl w:ilvl="8" w:tentative="0">
      <w:start w:val="0"/>
      <w:numFmt w:val="bullet"/>
      <w:lvlText w:val="•"/>
      <w:lvlJc w:val="left"/>
      <w:pPr>
        <w:ind w:left="8162" w:hanging="312"/>
      </w:pPr>
      <w:rPr>
        <w:rFonts w:hint="default"/>
        <w:lang w:val="zh-CN" w:eastAsia="zh-CN" w:bidi="zh-CN"/>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023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right="686"/>
      <w:jc w:val="center"/>
      <w:outlineLvl w:val="1"/>
    </w:pPr>
    <w:rPr>
      <w:rFonts w:ascii="Microsoft JhengHei" w:hAnsi="Microsoft JhengHei" w:eastAsia="Microsoft JhengHei" w:cs="Microsoft JhengHei"/>
      <w:b/>
      <w:bCs/>
      <w:sz w:val="44"/>
      <w:szCs w:val="44"/>
      <w:lang w:val="zh-CN" w:eastAsia="zh-CN" w:bidi="zh-CN"/>
    </w:rPr>
  </w:style>
  <w:style w:type="paragraph" w:styleId="3">
    <w:name w:val="heading 2"/>
    <w:basedOn w:val="1"/>
    <w:next w:val="1"/>
    <w:qFormat/>
    <w:uiPriority w:val="1"/>
    <w:pPr>
      <w:outlineLvl w:val="2"/>
    </w:pPr>
    <w:rPr>
      <w:rFonts w:ascii="Microsoft JhengHei" w:hAnsi="Microsoft JhengHei" w:eastAsia="Microsoft JhengHei" w:cs="Microsoft JhengHei"/>
      <w:b/>
      <w:bCs/>
      <w:sz w:val="36"/>
      <w:szCs w:val="36"/>
      <w:lang w:val="zh-CN" w:eastAsia="zh-CN" w:bidi="zh-CN"/>
    </w:rPr>
  </w:style>
  <w:style w:type="paragraph" w:styleId="4">
    <w:name w:val="heading 3"/>
    <w:basedOn w:val="1"/>
    <w:next w:val="1"/>
    <w:qFormat/>
    <w:uiPriority w:val="1"/>
    <w:pPr>
      <w:spacing w:before="67"/>
      <w:ind w:left="226"/>
      <w:outlineLvl w:val="3"/>
    </w:pPr>
    <w:rPr>
      <w:rFonts w:ascii="宋体" w:hAnsi="宋体" w:eastAsia="宋体" w:cs="宋体"/>
      <w:sz w:val="32"/>
      <w:szCs w:val="32"/>
      <w:lang w:val="zh-CN" w:eastAsia="zh-CN" w:bidi="zh-CN"/>
    </w:rPr>
  </w:style>
  <w:style w:type="paragraph" w:styleId="5">
    <w:name w:val="heading 4"/>
    <w:basedOn w:val="1"/>
    <w:next w:val="1"/>
    <w:qFormat/>
    <w:uiPriority w:val="1"/>
    <w:pPr>
      <w:ind w:left="228"/>
      <w:outlineLvl w:val="4"/>
    </w:pPr>
    <w:rPr>
      <w:rFonts w:ascii="宋体" w:hAnsi="宋体" w:eastAsia="宋体" w:cs="宋体"/>
      <w:sz w:val="30"/>
      <w:szCs w:val="30"/>
      <w:lang w:val="zh-CN" w:eastAsia="zh-CN" w:bidi="zh-CN"/>
    </w:rPr>
  </w:style>
  <w:style w:type="paragraph" w:styleId="6">
    <w:name w:val="heading 5"/>
    <w:basedOn w:val="1"/>
    <w:next w:val="1"/>
    <w:qFormat/>
    <w:uiPriority w:val="1"/>
    <w:pPr>
      <w:spacing w:before="91"/>
      <w:ind w:left="778"/>
      <w:outlineLvl w:val="5"/>
    </w:pPr>
    <w:rPr>
      <w:rFonts w:ascii="Microsoft JhengHei" w:hAnsi="Microsoft JhengHei" w:eastAsia="Microsoft JhengHei" w:cs="Microsoft JhengHei"/>
      <w:b/>
      <w:bCs/>
      <w:sz w:val="28"/>
      <w:szCs w:val="28"/>
      <w:lang w:val="zh-CN" w:eastAsia="zh-CN" w:bidi="zh-CN"/>
    </w:rPr>
  </w:style>
  <w:style w:type="character" w:default="1" w:styleId="9">
    <w:name w:val="Default Paragraph Font"/>
    <w:semiHidden/>
    <w:unhideWhenUsed/>
    <w:qFormat/>
    <w:uiPriority w:val="1"/>
  </w:style>
  <w:style w:type="table" w:default="1" w:styleId="8">
    <w:name w:val="Normal Table"/>
    <w:semiHidden/>
    <w:uiPriority w:val="0"/>
    <w:tblPr>
      <w:tblLayout w:type="fixed"/>
      <w:tblCellMar>
        <w:top w:w="0" w:type="dxa"/>
        <w:left w:w="108" w:type="dxa"/>
        <w:bottom w:w="0" w:type="dxa"/>
        <w:right w:w="108" w:type="dxa"/>
      </w:tblCellMar>
    </w:tblPr>
  </w:style>
  <w:style w:type="paragraph" w:styleId="7">
    <w:name w:val="Body Text"/>
    <w:basedOn w:val="1"/>
    <w:qFormat/>
    <w:uiPriority w:val="1"/>
    <w:rPr>
      <w:rFonts w:ascii="宋体" w:hAnsi="宋体" w:eastAsia="宋体" w:cs="宋体"/>
      <w:sz w:val="28"/>
      <w:szCs w:val="28"/>
      <w:lang w:val="zh-CN" w:eastAsia="zh-CN" w:bidi="zh-CN"/>
    </w:rPr>
  </w:style>
  <w:style w:type="table" w:customStyle="1" w:styleId="10">
    <w:name w:val="Table Normal"/>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ind w:left="228" w:hanging="733"/>
    </w:pPr>
    <w:rPr>
      <w:rFonts w:ascii="宋体" w:hAnsi="宋体" w:eastAsia="宋体" w:cs="宋体"/>
      <w:lang w:val="zh-CN" w:eastAsia="zh-CN" w:bidi="zh-CN"/>
    </w:rPr>
  </w:style>
  <w:style w:type="paragraph" w:customStyle="1" w:styleId="12">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5.png"/><Relationship Id="rId3" Type="http://schemas.openxmlformats.org/officeDocument/2006/relationships/footer" Target="footer1.xml"/><Relationship Id="rId29" Type="http://schemas.openxmlformats.org/officeDocument/2006/relationships/image" Target="media/image14.jpeg"/><Relationship Id="rId28" Type="http://schemas.openxmlformats.org/officeDocument/2006/relationships/image" Target="media/image13.jpeg"/><Relationship Id="rId27" Type="http://schemas.openxmlformats.org/officeDocument/2006/relationships/image" Target="media/image12.jpeg"/><Relationship Id="rId26" Type="http://schemas.openxmlformats.org/officeDocument/2006/relationships/image" Target="media/image11.png"/><Relationship Id="rId25" Type="http://schemas.openxmlformats.org/officeDocument/2006/relationships/image" Target="media/image10.jpeg"/><Relationship Id="rId24" Type="http://schemas.openxmlformats.org/officeDocument/2006/relationships/image" Target="media/image9.png"/><Relationship Id="rId23" Type="http://schemas.openxmlformats.org/officeDocument/2006/relationships/image" Target="media/image8.jpeg"/><Relationship Id="rId22" Type="http://schemas.openxmlformats.org/officeDocument/2006/relationships/image" Target="media/image7.png"/><Relationship Id="rId21" Type="http://schemas.openxmlformats.org/officeDocument/2006/relationships/image" Target="media/image6.jpeg"/><Relationship Id="rId20" Type="http://schemas.openxmlformats.org/officeDocument/2006/relationships/image" Target="media/image5.jpe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jpeg"/><Relationship Id="rId17" Type="http://schemas.openxmlformats.org/officeDocument/2006/relationships/image" Target="media/image2.jpeg"/><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2019-03-13T08:29:00Z</dcterms:created>
  <dc:creator>Administrator</dc:creator>
  <cp:lastModifiedBy>张颖</cp:lastModifiedBy>
  <dcterms:modified xsi:type="dcterms:W3CDTF">2019-03-13T08:30:20Z</dcterms:modified>
  <dc:title>&lt;4857506F7374696C2DCBD5BDCCB0ECCDE2BAAFA1B232303139A1B336BAC52E616970&gt;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2019-03-13T00:00:00Z</vt:filetime>
  </property>
  <property fmtid="{D5CDD505-2E9C-101B-9397-08002B2CF9AE}" pid="3" name="Creator">
    <vt:lpwstr>PScript5.dll Version 5.2.2</vt:lpwstr>
  </property>
  <property fmtid="{D5CDD505-2E9C-101B-9397-08002B2CF9AE}" pid="4" name="LastSaved">
    <vt:filetime>2019-03-13T00:00:00Z</vt:filetime>
  </property>
  <property fmtid="{D5CDD505-2E9C-101B-9397-08002B2CF9AE}" pid="5" name="KSOProductBuildVer">
    <vt:lpwstr>2052-11.1.0.8527</vt:lpwstr>
  </property>
</Properties>
</file>